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40699" w14:textId="691D3B24" w:rsidR="0087153E" w:rsidRDefault="00000000">
      <w:pPr>
        <w:tabs>
          <w:tab w:val="left" w:pos="1800"/>
          <w:tab w:val="right" w:pos="9072"/>
        </w:tabs>
        <w:ind w:left="1800" w:hanging="1800"/>
        <w:rPr>
          <w:rFonts w:ascii="Times New Roman" w:eastAsia="宋体" w:hAnsi="Times New Roman"/>
          <w:b/>
          <w:sz w:val="22"/>
          <w:szCs w:val="22"/>
          <w:lang w:eastAsia="zh-CN"/>
        </w:rPr>
      </w:pPr>
      <w:bookmarkStart w:id="0" w:name="_Hlk110460279"/>
      <w:r>
        <w:rPr>
          <w:rFonts w:ascii="Times New Roman" w:eastAsia="MS Mincho" w:hAnsi="Times New Roman"/>
          <w:b/>
          <w:sz w:val="22"/>
          <w:szCs w:val="22"/>
        </w:rPr>
        <w:t>3GPP TSG RAN WG1 #1</w:t>
      </w:r>
      <w:r>
        <w:rPr>
          <w:rFonts w:ascii="Times New Roman" w:eastAsiaTheme="minorEastAsia" w:hAnsi="Times New Roman" w:hint="eastAsia"/>
          <w:b/>
          <w:sz w:val="22"/>
          <w:szCs w:val="22"/>
          <w:lang w:eastAsia="zh-CN"/>
        </w:rPr>
        <w:t>2</w:t>
      </w:r>
      <w:r w:rsidR="001655DA">
        <w:rPr>
          <w:rFonts w:ascii="Times New Roman" w:eastAsiaTheme="minorEastAsia" w:hAnsi="Times New Roman" w:hint="eastAsia"/>
          <w:b/>
          <w:sz w:val="22"/>
          <w:szCs w:val="22"/>
          <w:lang w:eastAsia="zh-CN"/>
        </w:rPr>
        <w:t>1</w:t>
      </w:r>
      <w:r>
        <w:rPr>
          <w:rFonts w:ascii="Times New Roman" w:eastAsia="MS Mincho" w:hAnsi="Times New Roman"/>
          <w:b/>
          <w:sz w:val="22"/>
          <w:szCs w:val="22"/>
        </w:rPr>
        <w:tab/>
        <w:t>R1-</w:t>
      </w:r>
      <w:r w:rsidR="001655DA" w:rsidRPr="001655DA">
        <w:rPr>
          <w:rFonts w:ascii="Times New Roman" w:eastAsia="MS Mincho" w:hAnsi="Times New Roman"/>
          <w:b/>
          <w:sz w:val="22"/>
          <w:szCs w:val="22"/>
        </w:rPr>
        <w:t>2504909</w:t>
      </w:r>
    </w:p>
    <w:p w14:paraId="39ACFE71" w14:textId="32714C22" w:rsidR="001655DA" w:rsidRPr="001655DA" w:rsidRDefault="001655DA" w:rsidP="001655DA">
      <w:pPr>
        <w:rPr>
          <w:rFonts w:ascii="Times New Roman" w:eastAsia="MS Mincho" w:hAnsi="Times New Roman"/>
          <w:b/>
          <w:sz w:val="22"/>
          <w:szCs w:val="22"/>
        </w:rPr>
      </w:pPr>
      <w:r w:rsidRPr="001655DA">
        <w:rPr>
          <w:rFonts w:ascii="Times New Roman" w:eastAsia="MS Mincho" w:hAnsi="Times New Roman"/>
          <w:b/>
          <w:sz w:val="22"/>
          <w:szCs w:val="22"/>
        </w:rPr>
        <w:t>St Julian’s, Malta, May 19th – 23rd, 2025</w:t>
      </w:r>
    </w:p>
    <w:p w14:paraId="75D6EB24" w14:textId="77777777" w:rsidR="0087153E" w:rsidRDefault="0087153E">
      <w:pPr>
        <w:tabs>
          <w:tab w:val="left" w:pos="1800"/>
          <w:tab w:val="right" w:pos="9072"/>
        </w:tabs>
        <w:rPr>
          <w:rFonts w:ascii="Times New Roman" w:eastAsiaTheme="minorEastAsia" w:hAnsi="Times New Roman"/>
          <w:b/>
          <w:sz w:val="22"/>
          <w:szCs w:val="22"/>
          <w:lang w:eastAsia="zh-CN"/>
        </w:rPr>
      </w:pPr>
    </w:p>
    <w:p w14:paraId="5107C76D" w14:textId="77777777" w:rsidR="0087153E" w:rsidRDefault="00000000">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Agenda Item:      9.6</w:t>
      </w:r>
    </w:p>
    <w:p w14:paraId="327A8A79" w14:textId="77777777" w:rsidR="0087153E" w:rsidRDefault="0087153E">
      <w:pPr>
        <w:tabs>
          <w:tab w:val="left" w:pos="1800"/>
          <w:tab w:val="right" w:pos="9072"/>
        </w:tabs>
        <w:rPr>
          <w:rFonts w:ascii="Times New Roman" w:eastAsiaTheme="minorEastAsia" w:hAnsi="Times New Roman"/>
          <w:b/>
          <w:sz w:val="22"/>
          <w:szCs w:val="22"/>
          <w:lang w:eastAsia="zh-CN"/>
        </w:rPr>
      </w:pPr>
    </w:p>
    <w:p w14:paraId="221F10B0" w14:textId="77777777" w:rsidR="0087153E" w:rsidRDefault="00000000">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Rapporteur(vivo)</w:t>
      </w:r>
    </w:p>
    <w:p w14:paraId="1CCFE36A" w14:textId="77777777" w:rsidR="0087153E" w:rsidRDefault="00000000">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1" w:name="Title"/>
      <w:bookmarkEnd w:id="1"/>
      <w:r>
        <w:rPr>
          <w:rFonts w:ascii="Times New Roman" w:eastAsia="MS Mincho" w:hAnsi="Times New Roman"/>
          <w:b/>
          <w:sz w:val="22"/>
          <w:szCs w:val="22"/>
        </w:rPr>
        <w:tab/>
        <w:t>Summary of RAN1 agreements on LP-WUS/WUR for NR</w:t>
      </w:r>
    </w:p>
    <w:p w14:paraId="6E542B2D" w14:textId="77777777" w:rsidR="0087153E" w:rsidRDefault="00000000">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2" w:name="DocumentFor"/>
      <w:bookmarkEnd w:id="2"/>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w:t>
      </w:r>
    </w:p>
    <w:p w14:paraId="2E095D1A" w14:textId="77777777" w:rsidR="0087153E" w:rsidRDefault="00000000">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38457CBF" w14:textId="77777777" w:rsidR="0087153E" w:rsidRDefault="00000000">
      <w:pPr>
        <w:spacing w:after="6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RAN#102 meeting, </w:t>
      </w:r>
      <w:r>
        <w:rPr>
          <w:rFonts w:ascii="Times New Roman" w:eastAsia="宋体" w:hAnsi="Times New Roman"/>
          <w:szCs w:val="20"/>
        </w:rPr>
        <w:t>a new WI on LP-WUS was approved with the following objectives</w:t>
      </w:r>
      <w:r>
        <w:rPr>
          <w:rFonts w:ascii="Times New Roman" w:eastAsia="宋体" w:hAnsi="Times New Roman"/>
          <w:szCs w:val="20"/>
          <w:lang w:eastAsia="zh-CN"/>
        </w:rPr>
        <w:t xml:space="preserve"> [1]. </w:t>
      </w:r>
    </w:p>
    <w:p w14:paraId="5CCF7E1B" w14:textId="0EECBE2A" w:rsidR="0087153E" w:rsidRDefault="0000000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agreements up to RAN1# 1</w:t>
      </w:r>
      <w:r>
        <w:rPr>
          <w:rFonts w:ascii="Times New Roman" w:eastAsia="宋体" w:hAnsi="Times New Roman" w:hint="eastAsia"/>
          <w:szCs w:val="20"/>
          <w:lang w:eastAsia="zh-CN"/>
        </w:rPr>
        <w:t>2</w:t>
      </w:r>
      <w:r w:rsidR="001655DA">
        <w:rPr>
          <w:rFonts w:ascii="Times New Roman" w:eastAsia="宋体" w:hAnsi="Times New Roman" w:hint="eastAsia"/>
          <w:szCs w:val="20"/>
          <w:lang w:eastAsia="zh-CN"/>
        </w:rPr>
        <w:t>1</w:t>
      </w:r>
      <w:r>
        <w:rPr>
          <w:rFonts w:ascii="Times New Roman" w:eastAsia="宋体" w:hAnsi="Times New Roman"/>
          <w:szCs w:val="20"/>
          <w:lang w:eastAsia="zh-CN"/>
        </w:rPr>
        <w:t xml:space="preserve"> [2][3][4][5]</w:t>
      </w:r>
      <w:r>
        <w:rPr>
          <w:rFonts w:ascii="Times New Roman" w:eastAsia="宋体" w:hAnsi="Times New Roman" w:hint="eastAsia"/>
          <w:szCs w:val="20"/>
          <w:lang w:eastAsia="zh-CN"/>
        </w:rPr>
        <w:t>[6][7][8][9]</w:t>
      </w:r>
      <w:r w:rsidR="001655DA">
        <w:rPr>
          <w:rFonts w:ascii="Times New Roman" w:eastAsia="宋体" w:hAnsi="Times New Roman" w:hint="eastAsia"/>
          <w:szCs w:val="20"/>
          <w:lang w:eastAsia="zh-CN"/>
        </w:rPr>
        <w:t>[10]</w:t>
      </w:r>
      <w:r>
        <w:rPr>
          <w:rFonts w:ascii="Times New Roman" w:eastAsia="宋体" w:hAnsi="Times New Roman"/>
          <w:szCs w:val="20"/>
          <w:lang w:eastAsia="zh-CN"/>
        </w:rPr>
        <w:t>.</w:t>
      </w:r>
    </w:p>
    <w:p w14:paraId="1F25C008"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w:t>
      </w:r>
    </w:p>
    <w:p w14:paraId="0644ADCE"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13CC6279"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R1-2401665</w:t>
      </w:r>
      <w:r>
        <w:rPr>
          <w:rFonts w:ascii="Times New Roman" w:eastAsia="Batang" w:hAnsi="Times New Roman"/>
          <w:lang w:val="en-GB" w:eastAsia="zh-CN"/>
        </w:rPr>
        <w:tab/>
        <w:t>Summary of discussions on LP-WUS and LP-SS design</w:t>
      </w:r>
      <w:r>
        <w:rPr>
          <w:rFonts w:ascii="Times New Roman" w:eastAsia="Batang" w:hAnsi="Times New Roman"/>
          <w:lang w:val="en-GB" w:eastAsia="zh-CN"/>
        </w:rPr>
        <w:tab/>
        <w:t>Moderator (vivo)</w:t>
      </w:r>
    </w:p>
    <w:p w14:paraId="22EA7CFF" w14:textId="77777777" w:rsidR="0087153E" w:rsidRDefault="0087153E">
      <w:pPr>
        <w:rPr>
          <w:rFonts w:ascii="Times New Roman" w:eastAsia="Batang" w:hAnsi="Times New Roman"/>
          <w:lang w:val="en-GB" w:eastAsia="zh-CN"/>
        </w:rPr>
      </w:pPr>
    </w:p>
    <w:p w14:paraId="18CA0F97"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AC4DC3D"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D41D579"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31A7371C"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76F9F0D4"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6D98F60A" w14:textId="77777777" w:rsidR="0087153E" w:rsidRDefault="00000000">
      <w:pPr>
        <w:widowControl w:val="0"/>
        <w:numPr>
          <w:ilvl w:val="1"/>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2023D5BF" w14:textId="77777777" w:rsidR="0087153E" w:rsidRDefault="0087153E">
      <w:pPr>
        <w:rPr>
          <w:rFonts w:ascii="Times New Roman" w:eastAsia="Batang" w:hAnsi="Times New Roman"/>
          <w:lang w:val="en-GB" w:eastAsia="zh-CN"/>
        </w:rPr>
      </w:pPr>
    </w:p>
    <w:p w14:paraId="19CBBA75"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7BCEB9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65A654C5"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390EF8C3"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E6A1999"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1764C45F" w14:textId="77777777" w:rsidR="0087153E" w:rsidRDefault="00000000">
      <w:pPr>
        <w:widowControl w:val="0"/>
        <w:numPr>
          <w:ilvl w:val="1"/>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FCE366C" w14:textId="77777777" w:rsidR="0087153E" w:rsidRDefault="0087153E">
      <w:pPr>
        <w:rPr>
          <w:rFonts w:ascii="Times New Roman" w:eastAsia="Batang" w:hAnsi="Times New Roman"/>
          <w:lang w:val="en-GB" w:eastAsia="zh-CN"/>
        </w:rPr>
      </w:pPr>
    </w:p>
    <w:p w14:paraId="750A92C4"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R1-2401746</w:t>
      </w:r>
      <w:r>
        <w:rPr>
          <w:rFonts w:ascii="Times New Roman" w:eastAsia="Batang" w:hAnsi="Times New Roman"/>
          <w:lang w:val="en-GB" w:eastAsia="zh-CN"/>
        </w:rPr>
        <w:tab/>
        <w:t>Summary#2 of discussions on LP-WUS and LP-SS design</w:t>
      </w:r>
      <w:r>
        <w:rPr>
          <w:rFonts w:ascii="Times New Roman" w:eastAsia="Batang" w:hAnsi="Times New Roman"/>
          <w:lang w:val="en-GB" w:eastAsia="zh-CN"/>
        </w:rPr>
        <w:tab/>
        <w:t>Moderator (vivo)</w:t>
      </w:r>
    </w:p>
    <w:p w14:paraId="31AD589F" w14:textId="77777777" w:rsidR="0087153E" w:rsidRDefault="0087153E">
      <w:pPr>
        <w:rPr>
          <w:rFonts w:ascii="Times New Roman" w:eastAsia="Batang" w:hAnsi="Times New Roman"/>
          <w:lang w:val="en-GB" w:eastAsia="zh-CN"/>
        </w:rPr>
      </w:pPr>
    </w:p>
    <w:p w14:paraId="622DA97F"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CC4FE5"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1521C71B"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4BE01227"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6E25369C"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24ACF3B6"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1A0E5C78" w14:textId="77777777" w:rsidR="0087153E" w:rsidRDefault="0087153E">
      <w:pPr>
        <w:rPr>
          <w:rFonts w:ascii="Times New Roman" w:eastAsia="Batang" w:hAnsi="Times New Roman"/>
          <w:szCs w:val="20"/>
          <w:lang w:val="en-GB" w:eastAsia="zh-CN"/>
        </w:rPr>
      </w:pPr>
    </w:p>
    <w:p w14:paraId="33FE28C8"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86F5B8C"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2317CA0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62AD280E"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27E69AEC" w14:textId="77777777" w:rsidR="0087153E" w:rsidRDefault="0087153E">
      <w:pPr>
        <w:rPr>
          <w:rFonts w:ascii="Times New Roman" w:eastAsia="Batang" w:hAnsi="Times New Roman"/>
          <w:szCs w:val="20"/>
          <w:lang w:val="en-GB" w:eastAsia="zh-CN"/>
        </w:rPr>
      </w:pPr>
    </w:p>
    <w:p w14:paraId="54D2108C"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9D1A946"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lastRenderedPageBreak/>
        <w:t>For the overlaid OFDM sequence(s) for LP-SS, consider the following options for further down-selection:</w:t>
      </w:r>
    </w:p>
    <w:p w14:paraId="1B5790D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95B3FC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CA96778"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59F31B58"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5E6CD403" w14:textId="77777777" w:rsidR="0087153E" w:rsidRDefault="0087153E">
      <w:pPr>
        <w:rPr>
          <w:rFonts w:ascii="Times New Roman" w:eastAsia="Batang" w:hAnsi="Times New Roman"/>
          <w:lang w:val="en-GB" w:eastAsia="zh-CN"/>
        </w:rPr>
      </w:pPr>
    </w:p>
    <w:p w14:paraId="100E5727"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R1-2401837</w:t>
      </w:r>
      <w:r>
        <w:rPr>
          <w:rFonts w:ascii="Times New Roman" w:eastAsia="Batang" w:hAnsi="Times New Roman"/>
          <w:lang w:val="en-GB" w:eastAsia="zh-CN"/>
        </w:rPr>
        <w:tab/>
        <w:t>Summary#3 of discussions on LP-WUS and LP-SS design</w:t>
      </w:r>
      <w:r>
        <w:rPr>
          <w:rFonts w:ascii="Times New Roman" w:eastAsia="Batang" w:hAnsi="Times New Roman"/>
          <w:lang w:val="en-GB" w:eastAsia="zh-CN"/>
        </w:rPr>
        <w:tab/>
        <w:t>Moderator (vivo)</w:t>
      </w:r>
    </w:p>
    <w:p w14:paraId="11322167" w14:textId="77777777" w:rsidR="0087153E" w:rsidRDefault="0087153E">
      <w:pPr>
        <w:rPr>
          <w:rFonts w:ascii="Times New Roman" w:eastAsia="Batang" w:hAnsi="Times New Roman"/>
          <w:lang w:val="en-GB" w:eastAsia="zh-CN"/>
        </w:rPr>
      </w:pPr>
    </w:p>
    <w:p w14:paraId="4B3822AA"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396C11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w:t>
      </w:r>
      <w:bookmarkStart w:id="3" w:name="_Hlk163123561"/>
      <w:r>
        <w:rPr>
          <w:rFonts w:ascii="Times New Roman" w:eastAsia="Batang" w:hAnsi="Times New Roman"/>
          <w:lang w:val="en-GB" w:eastAsia="zh-CN"/>
        </w:rPr>
        <w:t>RAN1 evaluation</w:t>
      </w:r>
      <w:bookmarkEnd w:id="3"/>
      <w:r>
        <w:rPr>
          <w:rFonts w:ascii="Times New Roman" w:eastAsia="Batang" w:hAnsi="Times New Roman"/>
          <w:lang w:val="en-GB" w:eastAsia="zh-CN"/>
        </w:rPr>
        <w:t xml:space="preserve"> purpose, </w:t>
      </w:r>
      <w:bookmarkStart w:id="4" w:name="OLE_LINK1"/>
      <w:r>
        <w:rPr>
          <w:rFonts w:ascii="Times New Roman" w:eastAsia="Batang" w:hAnsi="Times New Roman"/>
          <w:lang w:val="en-GB" w:eastAsia="zh-CN"/>
        </w:rPr>
        <w:t xml:space="preserve">the SNR to achieve the coverage of PUSCH for message3 is determined </w:t>
      </w:r>
      <w:bookmarkStart w:id="5" w:name="_Hlk163123141"/>
      <w:r>
        <w:rPr>
          <w:rFonts w:ascii="Times New Roman" w:eastAsia="Batang" w:hAnsi="Times New Roman"/>
          <w:lang w:val="en-GB" w:eastAsia="zh-CN"/>
        </w:rPr>
        <w:t>for OOK-based LP-WUR and OFDM-based LP-WUR</w:t>
      </w:r>
      <w:bookmarkEnd w:id="4"/>
      <w:bookmarkEnd w:id="5"/>
      <w:r>
        <w:rPr>
          <w:rFonts w:ascii="Times New Roman" w:eastAsia="Batang" w:hAnsi="Times New Roman"/>
          <w:lang w:val="en-GB" w:eastAsia="zh-CN"/>
        </w:rPr>
        <w:t xml:space="preserve">, respectively. </w:t>
      </w:r>
    </w:p>
    <w:p w14:paraId="0979F6A2"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87153E" w14:paraId="6E7B18BE" w14:textId="77777777">
        <w:tc>
          <w:tcPr>
            <w:tcW w:w="846" w:type="dxa"/>
            <w:shd w:val="clear" w:color="auto" w:fill="auto"/>
          </w:tcPr>
          <w:p w14:paraId="26F75A94" w14:textId="77777777" w:rsidR="0087153E" w:rsidRDefault="0087153E">
            <w:pPr>
              <w:rPr>
                <w:rFonts w:ascii="Times New Roman" w:eastAsia="Batang" w:hAnsi="Times New Roman"/>
                <w:szCs w:val="20"/>
                <w:lang w:val="en-GB"/>
              </w:rPr>
            </w:pPr>
          </w:p>
        </w:tc>
        <w:tc>
          <w:tcPr>
            <w:tcW w:w="1134" w:type="dxa"/>
            <w:shd w:val="clear" w:color="auto" w:fill="auto"/>
          </w:tcPr>
          <w:p w14:paraId="7A5A9C4E"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2B538D"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7630FB65" w14:textId="77777777" w:rsidR="0087153E" w:rsidRDefault="00000000">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50295438" w14:textId="77777777" w:rsidR="0087153E" w:rsidRDefault="00000000">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5C90B764"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36D8695F"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274F2686" w14:textId="77777777" w:rsidR="0087153E" w:rsidRDefault="0087153E">
            <w:pPr>
              <w:rPr>
                <w:rFonts w:ascii="Times New Roman" w:eastAsia="Malgun Gothic" w:hAnsi="Times New Roman"/>
                <w:szCs w:val="20"/>
                <w:lang w:val="en-GB" w:eastAsia="zh-CN"/>
              </w:rPr>
            </w:pPr>
          </w:p>
        </w:tc>
        <w:tc>
          <w:tcPr>
            <w:tcW w:w="1560" w:type="dxa"/>
            <w:shd w:val="clear" w:color="auto" w:fill="auto"/>
          </w:tcPr>
          <w:p w14:paraId="2285A152"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7B8A9AEE" w14:textId="77777777" w:rsidR="0087153E" w:rsidRDefault="0087153E">
            <w:pPr>
              <w:rPr>
                <w:rFonts w:ascii="Times New Roman" w:eastAsia="Malgun Gothic" w:hAnsi="Times New Roman"/>
                <w:szCs w:val="20"/>
                <w:lang w:val="en-GB" w:eastAsia="zh-CN"/>
              </w:rPr>
            </w:pPr>
          </w:p>
        </w:tc>
        <w:tc>
          <w:tcPr>
            <w:tcW w:w="1559" w:type="dxa"/>
            <w:shd w:val="clear" w:color="auto" w:fill="auto"/>
          </w:tcPr>
          <w:p w14:paraId="0F669BFE"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87153E" w14:paraId="1934DF50" w14:textId="77777777">
        <w:tc>
          <w:tcPr>
            <w:tcW w:w="846" w:type="dxa"/>
            <w:shd w:val="clear" w:color="auto" w:fill="auto"/>
          </w:tcPr>
          <w:p w14:paraId="03711714"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248F1D07" w14:textId="77777777" w:rsidR="0087153E" w:rsidRDefault="0087153E">
            <w:pPr>
              <w:rPr>
                <w:rFonts w:ascii="Times New Roman" w:eastAsia="Batang" w:hAnsi="Times New Roman"/>
                <w:szCs w:val="20"/>
                <w:lang w:val="en-GB"/>
              </w:rPr>
            </w:pPr>
          </w:p>
        </w:tc>
        <w:tc>
          <w:tcPr>
            <w:tcW w:w="1276" w:type="dxa"/>
            <w:shd w:val="clear" w:color="auto" w:fill="auto"/>
          </w:tcPr>
          <w:p w14:paraId="21596951" w14:textId="77777777" w:rsidR="0087153E" w:rsidRDefault="0087153E">
            <w:pPr>
              <w:rPr>
                <w:rFonts w:ascii="Times New Roman" w:eastAsia="Batang" w:hAnsi="Times New Roman"/>
                <w:szCs w:val="20"/>
                <w:lang w:val="en-GB"/>
              </w:rPr>
            </w:pPr>
          </w:p>
        </w:tc>
        <w:tc>
          <w:tcPr>
            <w:tcW w:w="1701" w:type="dxa"/>
            <w:shd w:val="clear" w:color="auto" w:fill="auto"/>
          </w:tcPr>
          <w:p w14:paraId="7E29FEBF" w14:textId="77777777" w:rsidR="0087153E" w:rsidRDefault="0087153E">
            <w:pPr>
              <w:rPr>
                <w:rFonts w:ascii="Times New Roman" w:eastAsia="Batang" w:hAnsi="Times New Roman"/>
                <w:szCs w:val="20"/>
                <w:lang w:val="en-GB"/>
              </w:rPr>
            </w:pPr>
          </w:p>
        </w:tc>
        <w:tc>
          <w:tcPr>
            <w:tcW w:w="1842" w:type="dxa"/>
            <w:shd w:val="clear" w:color="auto" w:fill="auto"/>
          </w:tcPr>
          <w:p w14:paraId="2C1ED9AD" w14:textId="77777777" w:rsidR="0087153E" w:rsidRDefault="0087153E">
            <w:pPr>
              <w:rPr>
                <w:rFonts w:ascii="Times New Roman" w:eastAsia="Batang" w:hAnsi="Times New Roman"/>
                <w:szCs w:val="20"/>
                <w:lang w:val="en-GB"/>
              </w:rPr>
            </w:pPr>
          </w:p>
        </w:tc>
        <w:tc>
          <w:tcPr>
            <w:tcW w:w="1560" w:type="dxa"/>
            <w:shd w:val="clear" w:color="auto" w:fill="auto"/>
          </w:tcPr>
          <w:p w14:paraId="36919817" w14:textId="77777777" w:rsidR="0087153E" w:rsidRDefault="0087153E">
            <w:pPr>
              <w:rPr>
                <w:rFonts w:ascii="Times New Roman" w:eastAsia="Batang" w:hAnsi="Times New Roman"/>
                <w:szCs w:val="20"/>
                <w:lang w:val="en-GB"/>
              </w:rPr>
            </w:pPr>
          </w:p>
        </w:tc>
        <w:tc>
          <w:tcPr>
            <w:tcW w:w="1559" w:type="dxa"/>
            <w:shd w:val="clear" w:color="auto" w:fill="auto"/>
          </w:tcPr>
          <w:p w14:paraId="0A8486D2" w14:textId="77777777" w:rsidR="0087153E" w:rsidRDefault="0087153E">
            <w:pPr>
              <w:rPr>
                <w:rFonts w:ascii="Times New Roman" w:eastAsia="Batang" w:hAnsi="Times New Roman"/>
                <w:szCs w:val="20"/>
                <w:lang w:val="en-GB"/>
              </w:rPr>
            </w:pPr>
          </w:p>
        </w:tc>
      </w:tr>
    </w:tbl>
    <w:p w14:paraId="1C67BC4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52AFD7AC" w14:textId="77777777" w:rsidR="0087153E" w:rsidRDefault="00000000">
      <w:pPr>
        <w:rPr>
          <w:rFonts w:ascii="Times New Roman" w:eastAsia="Batang" w:hAnsi="Times New Roman"/>
          <w:lang w:eastAsia="zh-CN" w:bidi="ar"/>
        </w:rPr>
      </w:pPr>
      <w:r>
        <w:rPr>
          <w:rFonts w:ascii="Times New Roman" w:eastAsia="Batang" w:hAnsi="Times New Roman"/>
          <w:b/>
          <w:bCs/>
          <w:lang w:eastAsia="zh-CN" w:bidi="ar"/>
        </w:rPr>
        <w:t>R1-2401629</w:t>
      </w:r>
      <w:r>
        <w:rPr>
          <w:rFonts w:ascii="Times New Roman" w:eastAsia="Batang" w:hAnsi="Times New Roman"/>
          <w:lang w:eastAsia="zh-CN" w:bidi="ar"/>
        </w:rPr>
        <w:tab/>
        <w:t>Summary #1 on LP-WUS operation in IDLE/INACTIVE mode</w:t>
      </w:r>
      <w:r>
        <w:rPr>
          <w:rFonts w:ascii="Times New Roman" w:eastAsia="Batang" w:hAnsi="Times New Roman"/>
          <w:lang w:eastAsia="zh-CN" w:bidi="ar"/>
        </w:rPr>
        <w:tab/>
        <w:t>Moderator (Apple)</w:t>
      </w:r>
    </w:p>
    <w:p w14:paraId="3EF1CB6F" w14:textId="77777777" w:rsidR="0087153E" w:rsidRDefault="0087153E">
      <w:pPr>
        <w:rPr>
          <w:rFonts w:ascii="Times New Roman" w:eastAsia="Batang" w:hAnsi="Times New Roman"/>
          <w:lang w:eastAsia="zh-CN" w:bidi="ar"/>
        </w:rPr>
      </w:pPr>
    </w:p>
    <w:p w14:paraId="5D163505"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37FCD689" w14:textId="77777777" w:rsidR="0087153E" w:rsidRDefault="00000000">
      <w:pPr>
        <w:rPr>
          <w:rFonts w:ascii="Times New Roman" w:eastAsia="Batang" w:hAnsi="Times New Roman"/>
          <w:lang w:eastAsia="zh-CN" w:bidi="ar"/>
        </w:rPr>
      </w:pPr>
      <w:r>
        <w:rPr>
          <w:rFonts w:ascii="Times New Roman" w:eastAsia="Batang" w:hAnsi="Times New Roman"/>
          <w:lang w:eastAsia="zh-CN" w:bidi="ar"/>
        </w:rPr>
        <w:t>Multi-beam operations are supported for LP-WUS and LP-SS for idle mode</w:t>
      </w:r>
    </w:p>
    <w:p w14:paraId="79BF17D0" w14:textId="77777777" w:rsidR="0087153E" w:rsidRDefault="0087153E">
      <w:pPr>
        <w:rPr>
          <w:rFonts w:ascii="Times New Roman" w:eastAsia="Batang" w:hAnsi="Times New Roman"/>
          <w:lang w:val="en-GB" w:eastAsia="zh-CN" w:bidi="ar"/>
        </w:rPr>
      </w:pPr>
    </w:p>
    <w:p w14:paraId="330182CB" w14:textId="77777777" w:rsidR="0087153E" w:rsidRDefault="00000000">
      <w:pPr>
        <w:rPr>
          <w:rFonts w:ascii="Times New Roman" w:eastAsia="Batang" w:hAnsi="Times New Roman"/>
          <w:lang w:eastAsia="zh-CN" w:bidi="ar"/>
        </w:rPr>
      </w:pPr>
      <w:r>
        <w:rPr>
          <w:rFonts w:ascii="Times New Roman" w:eastAsia="Batang" w:hAnsi="Times New Roman"/>
          <w:b/>
          <w:bCs/>
          <w:lang w:eastAsia="zh-CN" w:bidi="ar"/>
        </w:rPr>
        <w:t>R1-2401631</w:t>
      </w:r>
      <w:r>
        <w:rPr>
          <w:rFonts w:ascii="Times New Roman" w:eastAsia="Batang" w:hAnsi="Times New Roman"/>
          <w:lang w:eastAsia="zh-CN" w:bidi="ar"/>
        </w:rPr>
        <w:tab/>
        <w:t>Summary #3 on LP-WUS operation in IDLE/INACTIVE mode</w:t>
      </w:r>
      <w:r>
        <w:rPr>
          <w:rFonts w:ascii="Times New Roman" w:eastAsia="Batang" w:hAnsi="Times New Roman"/>
          <w:lang w:eastAsia="zh-CN" w:bidi="ar"/>
        </w:rPr>
        <w:tab/>
        <w:t>Moderator (Apple)</w:t>
      </w:r>
    </w:p>
    <w:p w14:paraId="5C0385E1" w14:textId="77777777" w:rsidR="0087153E" w:rsidRDefault="0087153E">
      <w:pPr>
        <w:rPr>
          <w:rFonts w:ascii="Times New Roman" w:eastAsia="Batang" w:hAnsi="Times New Roman"/>
          <w:lang w:eastAsia="zh-CN" w:bidi="ar"/>
        </w:rPr>
      </w:pPr>
    </w:p>
    <w:p w14:paraId="0E33E44E"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77CA3676"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LP-WUS occasions (LOs) are defined for LP-WUS monitoring.</w:t>
      </w:r>
    </w:p>
    <w:p w14:paraId="23983A90"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Each LO has one or more LP-WUS monitoring occasions (MOs), where UE </w:t>
      </w:r>
      <w:r>
        <w:rPr>
          <w:rFonts w:ascii="Times New Roman" w:eastAsia="Batang" w:hAnsi="Times New Roman"/>
          <w:color w:val="FF0000"/>
          <w:lang w:val="en-GB" w:eastAsia="zh-CN"/>
        </w:rPr>
        <w:t xml:space="preserve">can </w:t>
      </w:r>
      <w:proofErr w:type="gramStart"/>
      <w:r>
        <w:rPr>
          <w:rFonts w:ascii="Times New Roman" w:eastAsia="Batang" w:hAnsi="Times New Roman"/>
          <w:lang w:val="en-GB" w:eastAsia="zh-CN"/>
        </w:rPr>
        <w:t>monitor</w:t>
      </w:r>
      <w:r>
        <w:rPr>
          <w:rFonts w:ascii="Times New Roman" w:eastAsia="Batang" w:hAnsi="Times New Roman"/>
          <w:strike/>
          <w:color w:val="FF0000"/>
          <w:lang w:val="en-GB" w:eastAsia="zh-CN"/>
        </w:rPr>
        <w:t>s</w:t>
      </w:r>
      <w:proofErr w:type="gramEnd"/>
      <w:r>
        <w:rPr>
          <w:rFonts w:ascii="Times New Roman" w:eastAsia="Batang" w:hAnsi="Times New Roman"/>
          <w:lang w:val="en-GB" w:eastAsia="zh-CN"/>
        </w:rPr>
        <w:t xml:space="preserve"> for LP-WUS transmission in each of the LP-WUS MOs.</w:t>
      </w:r>
    </w:p>
    <w:p w14:paraId="220B7D28"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zCs w:val="20"/>
          <w:lang w:val="en-GB" w:eastAsia="zh-CN"/>
        </w:rPr>
        <w:t>Different LP-WUS MOs may correspond to different beams in multi-beam operation</w:t>
      </w:r>
    </w:p>
    <w:p w14:paraId="2DCD2F04"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trike/>
          <w:color w:val="FF0000"/>
          <w:szCs w:val="20"/>
          <w:lang w:val="en-GB" w:eastAsia="zh-CN"/>
        </w:rPr>
        <w:t xml:space="preserve">It is not precluded that </w:t>
      </w:r>
      <w:r>
        <w:rPr>
          <w:rFonts w:ascii="Times New Roman" w:eastAsia="Batang" w:hAnsi="Times New Roman"/>
          <w:color w:val="FF0000"/>
          <w:szCs w:val="20"/>
          <w:lang w:val="en-GB" w:eastAsia="zh-CN"/>
        </w:rPr>
        <w:t xml:space="preserve">FFS whether or not </w:t>
      </w:r>
      <w:r>
        <w:rPr>
          <w:rFonts w:ascii="Times New Roman" w:eastAsia="Batang" w:hAnsi="Times New Roman"/>
          <w:szCs w:val="20"/>
          <w:lang w:val="en-GB" w:eastAsia="zh-CN"/>
        </w:rPr>
        <w:t>each LO is defined as a time window that covers the corresponding LP-WUS MOs</w:t>
      </w:r>
    </w:p>
    <w:p w14:paraId="33916ADF"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zCs w:val="20"/>
          <w:lang w:val="en-GB" w:eastAsia="zh-CN"/>
        </w:rPr>
        <w:t>FFS details</w:t>
      </w:r>
    </w:p>
    <w:p w14:paraId="6CBDAC40" w14:textId="77777777" w:rsidR="0087153E" w:rsidRDefault="00000000">
      <w:pPr>
        <w:numPr>
          <w:ilvl w:val="0"/>
          <w:numId w:val="21"/>
        </w:numPr>
        <w:spacing w:line="259" w:lineRule="auto"/>
        <w:rPr>
          <w:rFonts w:ascii="Times New Roman" w:eastAsia="Batang" w:hAnsi="Times New Roman"/>
          <w:color w:val="FF0000"/>
          <w:lang w:val="en-GB" w:eastAsia="zh-CN"/>
        </w:rPr>
      </w:pPr>
      <w:r>
        <w:rPr>
          <w:rFonts w:ascii="Times New Roman" w:eastAsia="Batang" w:hAnsi="Times New Roman"/>
          <w:color w:val="FF0000"/>
          <w:szCs w:val="20"/>
          <w:lang w:val="en-GB" w:eastAsia="zh-CN"/>
        </w:rPr>
        <w:t>It is at least supported that a UE monitors LOs with a configured periodicity.</w:t>
      </w:r>
    </w:p>
    <w:p w14:paraId="4385F8C7" w14:textId="77777777" w:rsidR="0087153E" w:rsidRDefault="00000000">
      <w:pPr>
        <w:numPr>
          <w:ilvl w:val="0"/>
          <w:numId w:val="21"/>
        </w:numPr>
        <w:spacing w:line="259" w:lineRule="auto"/>
        <w:rPr>
          <w:rFonts w:ascii="Times New Roman" w:eastAsia="Batang" w:hAnsi="Times New Roman"/>
          <w:strike/>
          <w:color w:val="FF0000"/>
          <w:lang w:val="en-GB" w:eastAsia="zh-CN"/>
        </w:rPr>
      </w:pPr>
      <w:r>
        <w:rPr>
          <w:rFonts w:ascii="Times New Roman" w:eastAsia="Batang" w:hAnsi="Times New Roman"/>
          <w:strike/>
          <w:color w:val="FF0000"/>
          <w:szCs w:val="20"/>
          <w:lang w:val="en-GB" w:eastAsia="zh-CN"/>
        </w:rPr>
        <w:t>Each UE has a periodicity for LO monitoring, and it is at least supported that a UE monitors one LO per period.</w:t>
      </w:r>
    </w:p>
    <w:p w14:paraId="05A5C8EE" w14:textId="77777777" w:rsidR="0087153E" w:rsidRDefault="00000000">
      <w:pPr>
        <w:numPr>
          <w:ilvl w:val="1"/>
          <w:numId w:val="21"/>
        </w:numPr>
        <w:spacing w:line="259" w:lineRule="auto"/>
        <w:rPr>
          <w:rFonts w:ascii="Times New Roman" w:eastAsia="Malgun Gothic" w:hAnsi="Times New Roman"/>
          <w:szCs w:val="20"/>
          <w:lang w:val="en-GB" w:eastAsia="ko-KR"/>
        </w:rPr>
      </w:pPr>
      <w:r>
        <w:rPr>
          <w:rFonts w:ascii="Times New Roman" w:eastAsia="Batang" w:hAnsi="Times New Roman"/>
          <w:strike/>
          <w:color w:val="FF0000"/>
          <w:szCs w:val="20"/>
          <w:lang w:val="en-GB" w:eastAsia="zh-CN"/>
        </w:rPr>
        <w:t>FFS: A UE does not expect its LP-WUS monitoring occasions overlapping in time</w:t>
      </w:r>
      <w:r>
        <w:rPr>
          <w:rFonts w:ascii="Times New Roman" w:eastAsia="Batang" w:hAnsi="Times New Roman"/>
          <w:strike/>
          <w:color w:val="FF0000"/>
          <w:lang w:val="en-GB" w:eastAsia="zh-CN"/>
        </w:rPr>
        <w:t xml:space="preserve"> </w:t>
      </w:r>
    </w:p>
    <w:p w14:paraId="441A15BF" w14:textId="77777777" w:rsidR="0087153E" w:rsidRDefault="00000000">
      <w:pPr>
        <w:numPr>
          <w:ilvl w:val="1"/>
          <w:numId w:val="21"/>
        </w:numPr>
        <w:spacing w:line="259" w:lineRule="auto"/>
        <w:rPr>
          <w:rFonts w:ascii="Times New Roman" w:eastAsia="Malgun Gothic" w:hAnsi="Times New Roman"/>
          <w:szCs w:val="20"/>
          <w:lang w:val="en-GB" w:eastAsia="ko-KR"/>
        </w:rPr>
      </w:pPr>
      <w:r>
        <w:rPr>
          <w:rFonts w:ascii="Times New Roman" w:eastAsia="Batang" w:hAnsi="Times New Roman"/>
          <w:strike/>
          <w:color w:val="FF0000"/>
          <w:lang w:val="en-GB" w:eastAsia="zh-CN"/>
        </w:rPr>
        <w:t>FFS: monitoring of multiple more than one LOs per period e.g. if LP-WUS common to all UEs is supported or in case of eDRX (if supported)</w:t>
      </w:r>
    </w:p>
    <w:p w14:paraId="37C11E93" w14:textId="77777777" w:rsidR="0087153E" w:rsidRDefault="00000000">
      <w:pPr>
        <w:numPr>
          <w:ilvl w:val="0"/>
          <w:numId w:val="21"/>
        </w:numPr>
        <w:spacing w:line="259" w:lineRule="auto"/>
        <w:rPr>
          <w:rFonts w:ascii="Times New Roman" w:eastAsia="Malgun Gothic" w:hAnsi="Times New Roman"/>
          <w:szCs w:val="20"/>
          <w:lang w:val="en-GB" w:eastAsia="ko-KR"/>
        </w:rPr>
      </w:pPr>
      <w:r>
        <w:rPr>
          <w:rFonts w:ascii="Times New Roman" w:eastAsia="Batang" w:hAnsi="Times New Roman"/>
          <w:color w:val="FF0000"/>
          <w:lang w:val="en-GB" w:eastAsia="ko-KR"/>
        </w:rPr>
        <w:t>FFS eDRX, if supported</w:t>
      </w:r>
    </w:p>
    <w:p w14:paraId="06BEAD3F" w14:textId="77777777" w:rsidR="0087153E" w:rsidRDefault="0087153E">
      <w:pPr>
        <w:rPr>
          <w:rFonts w:ascii="Times New Roman" w:eastAsia="Batang" w:hAnsi="Times New Roman"/>
          <w:lang w:eastAsia="zh-CN" w:bidi="ar"/>
        </w:rPr>
      </w:pPr>
    </w:p>
    <w:p w14:paraId="5C08F412"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5E883A7E" w14:textId="77777777" w:rsidR="0087153E" w:rsidRDefault="00000000">
      <w:pPr>
        <w:rPr>
          <w:rFonts w:ascii="Times New Roman" w:eastAsia="Batang" w:hAnsi="Times New Roman"/>
          <w:szCs w:val="14"/>
          <w:lang w:val="en-GB"/>
        </w:rPr>
      </w:pPr>
      <w:r>
        <w:rPr>
          <w:rFonts w:ascii="Times New Roman" w:eastAsia="Batang" w:hAnsi="Times New Roman"/>
          <w:szCs w:val="14"/>
          <w:lang w:val="en-GB"/>
        </w:rPr>
        <w:t>For the case where a UE supports PEI and PEI is configured by the gNB, after the UE receives LP-WUS indicating wake-up, it is up to UE implementation whether to monitor PEI or not.</w:t>
      </w:r>
    </w:p>
    <w:p w14:paraId="2B38D974" w14:textId="77777777" w:rsidR="0087153E" w:rsidRDefault="0087153E">
      <w:pPr>
        <w:rPr>
          <w:rFonts w:ascii="Times New Roman" w:eastAsia="Batang" w:hAnsi="Times New Roman"/>
          <w:lang w:val="en-GB" w:eastAsia="zh-CN" w:bidi="ar"/>
        </w:rPr>
      </w:pPr>
    </w:p>
    <w:p w14:paraId="3EFAFD46"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3DD340DE"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It is supported that the UE monitors the legacy PO after receiving LP-WUS indicating wake-up.</w:t>
      </w:r>
    </w:p>
    <w:p w14:paraId="6C6C67B4" w14:textId="77777777" w:rsidR="0087153E" w:rsidRDefault="00000000">
      <w:pPr>
        <w:numPr>
          <w:ilvl w:val="0"/>
          <w:numId w:val="22"/>
        </w:numPr>
        <w:spacing w:line="259" w:lineRule="auto"/>
        <w:rPr>
          <w:rFonts w:ascii="Times New Roman" w:eastAsia="Batang" w:hAnsi="Times New Roman"/>
          <w:lang w:val="en-GB" w:eastAsia="zh-CN"/>
        </w:rPr>
      </w:pPr>
      <w:r>
        <w:rPr>
          <w:rFonts w:ascii="Times New Roman" w:eastAsia="Batang" w:hAnsi="Times New Roman"/>
          <w:lang w:val="en-GB" w:eastAsia="zh-CN"/>
        </w:rPr>
        <w:t>FFS: support of UE monitoring dynamic PO</w:t>
      </w:r>
    </w:p>
    <w:p w14:paraId="15D3432E" w14:textId="77777777" w:rsidR="0087153E" w:rsidRDefault="0087153E">
      <w:pPr>
        <w:rPr>
          <w:rFonts w:ascii="Times New Roman" w:eastAsia="Batang" w:hAnsi="Times New Roman"/>
          <w:lang w:val="en-GB" w:eastAsia="zh-CN" w:bidi="ar"/>
        </w:rPr>
      </w:pPr>
    </w:p>
    <w:p w14:paraId="64C4E6A5" w14:textId="77777777" w:rsidR="0087153E" w:rsidRDefault="00000000">
      <w:pPr>
        <w:rPr>
          <w:rFonts w:ascii="Times New Roman" w:eastAsia="Batang" w:hAnsi="Times New Roman"/>
          <w:b/>
          <w:bCs/>
          <w:szCs w:val="20"/>
          <w:lang w:val="en-GB"/>
        </w:rPr>
      </w:pPr>
      <w:r>
        <w:rPr>
          <w:rFonts w:ascii="Times New Roman" w:eastAsia="Batang" w:hAnsi="Times New Roman"/>
          <w:b/>
          <w:bCs/>
          <w:szCs w:val="20"/>
          <w:lang w:val="en-GB"/>
        </w:rPr>
        <w:t>Conclusion</w:t>
      </w:r>
    </w:p>
    <w:p w14:paraId="70D124D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For idle/inactive mode, how to map a UE to a subgroup ID for LP-WUS is left to RAN2 to decide.</w:t>
      </w:r>
    </w:p>
    <w:p w14:paraId="227FA207"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1577B080" w14:textId="77777777" w:rsidR="0087153E" w:rsidRDefault="00000000">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t>FL summary #1 on LP-WUS operation in CONNECTED mode</w:t>
      </w:r>
      <w:r>
        <w:rPr>
          <w:rFonts w:ascii="Times New Roman" w:hAnsi="Times New Roman"/>
          <w:szCs w:val="20"/>
          <w:lang w:eastAsia="zh-CN" w:bidi="ar"/>
        </w:rPr>
        <w:tab/>
        <w:t>Moderator (NTT DOCOMO)</w:t>
      </w:r>
    </w:p>
    <w:p w14:paraId="2BBADCB1" w14:textId="77777777" w:rsidR="0087153E" w:rsidRDefault="0087153E">
      <w:pPr>
        <w:rPr>
          <w:rFonts w:ascii="Times New Roman" w:hAnsi="Times New Roman"/>
          <w:szCs w:val="20"/>
          <w:lang w:eastAsia="zh-CN" w:bidi="ar"/>
        </w:rPr>
      </w:pPr>
    </w:p>
    <w:p w14:paraId="3AB14300"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D642287"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For RRC CONNECTED mode, from RAN1 perspective, further study following LP-WUS procedures to trigger PDCCH monitoring:</w:t>
      </w:r>
    </w:p>
    <w:p w14:paraId="458D727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Case 1: PDCCH monitoring is triggered by LP-WUS with C-DRX configuration</w:t>
      </w:r>
    </w:p>
    <w:p w14:paraId="5E6D9F90" w14:textId="77777777" w:rsidR="0087153E" w:rsidRDefault="00000000">
      <w:pPr>
        <w:pStyle w:val="affff2"/>
        <w:widowControl/>
        <w:numPr>
          <w:ilvl w:val="2"/>
          <w:numId w:val="19"/>
        </w:numPr>
        <w:ind w:firstLineChars="0"/>
        <w:contextualSpacing/>
        <w:rPr>
          <w:rFonts w:ascii="Times New Roman" w:eastAsia="Yu Mincho" w:hAnsi="Times New Roman"/>
          <w:bCs/>
          <w:sz w:val="20"/>
          <w:szCs w:val="20"/>
        </w:rPr>
      </w:pPr>
      <w:r>
        <w:rPr>
          <w:rFonts w:ascii="Times New Roman" w:hAnsi="Times New Roman"/>
          <w:bCs/>
          <w:sz w:val="20"/>
          <w:szCs w:val="20"/>
        </w:rPr>
        <w:t>Option 1-1: LP-WUS monitoring according to the LP-WUS monitoring configuration before drx-onDurationTimer to trigger the starting of the drx-onDurationTimer.</w:t>
      </w:r>
    </w:p>
    <w:p w14:paraId="2E8F5113" w14:textId="77777777" w:rsidR="0087153E" w:rsidRDefault="00000000">
      <w:pPr>
        <w:pStyle w:val="affff2"/>
        <w:widowControl/>
        <w:numPr>
          <w:ilvl w:val="3"/>
          <w:numId w:val="19"/>
        </w:numPr>
        <w:ind w:firstLineChars="0"/>
        <w:contextualSpacing/>
        <w:rPr>
          <w:rFonts w:ascii="Times New Roman" w:eastAsia="Yu Mincho" w:hAnsi="Times New Roman"/>
          <w:bCs/>
          <w:sz w:val="20"/>
          <w:szCs w:val="20"/>
        </w:rPr>
      </w:pPr>
      <w:r>
        <w:rPr>
          <w:rFonts w:ascii="Times New Roman" w:hAnsi="Times New Roman"/>
          <w:bCs/>
          <w:sz w:val="20"/>
          <w:szCs w:val="20"/>
        </w:rPr>
        <w:t>This option may replace DCP functionality</w:t>
      </w:r>
    </w:p>
    <w:p w14:paraId="4B25FFBF" w14:textId="77777777" w:rsidR="0087153E" w:rsidRDefault="00000000">
      <w:pPr>
        <w:pStyle w:val="affff2"/>
        <w:widowControl/>
        <w:numPr>
          <w:ilvl w:val="2"/>
          <w:numId w:val="19"/>
        </w:numPr>
        <w:ind w:firstLineChars="0"/>
        <w:contextualSpacing/>
        <w:rPr>
          <w:rFonts w:ascii="Times New Roman" w:eastAsia="Yu Mincho" w:hAnsi="Times New Roman"/>
          <w:bCs/>
          <w:sz w:val="20"/>
          <w:szCs w:val="20"/>
        </w:rPr>
      </w:pPr>
      <w:r>
        <w:rPr>
          <w:rFonts w:ascii="Times New Roman" w:hAnsi="Times New Roman"/>
          <w:bCs/>
          <w:sz w:val="20"/>
          <w:szCs w:val="20"/>
        </w:rPr>
        <w:t>Option 1-2: LP-WUS monitoring outside C-DRX active time according to the LP-WUS monitoring configuration to trigger PDCCH monitoring.</w:t>
      </w:r>
    </w:p>
    <w:p w14:paraId="0BD124EC" w14:textId="77777777" w:rsidR="0087153E" w:rsidRDefault="00000000">
      <w:pPr>
        <w:pStyle w:val="affff2"/>
        <w:widowControl/>
        <w:numPr>
          <w:ilvl w:val="3"/>
          <w:numId w:val="19"/>
        </w:numPr>
        <w:ind w:firstLineChars="0"/>
        <w:contextualSpacing/>
        <w:rPr>
          <w:rFonts w:ascii="Times New Roman" w:eastAsia="Yu Mincho" w:hAnsi="Times New Roman"/>
          <w:bCs/>
          <w:sz w:val="20"/>
          <w:szCs w:val="20"/>
        </w:rPr>
      </w:pPr>
      <w:r>
        <w:rPr>
          <w:rFonts w:ascii="Times New Roman" w:hAnsi="Times New Roman"/>
          <w:bCs/>
          <w:sz w:val="20"/>
          <w:szCs w:val="20"/>
        </w:rPr>
        <w:t>PDCCH monitoring possibly irrespective of drx-onDurationTimer</w:t>
      </w:r>
    </w:p>
    <w:p w14:paraId="71821FBD" w14:textId="77777777" w:rsidR="0087153E" w:rsidRDefault="00000000">
      <w:pPr>
        <w:pStyle w:val="affff2"/>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Option 1-3: LP-WUS monitoring inside C-DRX active time according to the LP-WUS monitoring configuration to trigger PDCCH monitoring.</w:t>
      </w:r>
    </w:p>
    <w:p w14:paraId="280883B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69B27054" w14:textId="77777777" w:rsidR="0087153E" w:rsidRDefault="00000000">
      <w:pPr>
        <w:pStyle w:val="affff2"/>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FFS duty-cycled and/or continuous LP-WUS monitoring</w:t>
      </w:r>
    </w:p>
    <w:p w14:paraId="7D8C26B8"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Combination of options in Case 1 and combination of options in Case 1 and Case 2 are not precluded.</w:t>
      </w:r>
    </w:p>
    <w:p w14:paraId="04B669BE" w14:textId="77777777" w:rsidR="0087153E" w:rsidRDefault="0087153E">
      <w:pPr>
        <w:rPr>
          <w:rFonts w:ascii="Times New Roman" w:hAnsi="Times New Roman"/>
          <w:b/>
          <w:bCs/>
          <w:szCs w:val="20"/>
          <w:highlight w:val="green"/>
          <w:lang w:eastAsia="zh-CN"/>
        </w:rPr>
      </w:pPr>
    </w:p>
    <w:p w14:paraId="65034C1A"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A8B767C" w14:textId="77777777" w:rsidR="0087153E" w:rsidRDefault="00000000">
      <w:pPr>
        <w:pStyle w:val="affff2"/>
        <w:ind w:firstLine="400"/>
        <w:contextualSpacing/>
        <w:rPr>
          <w:rFonts w:ascii="Times New Roman" w:eastAsia="Yu Mincho" w:hAnsi="Times New Roman"/>
          <w:bCs/>
          <w:sz w:val="20"/>
          <w:szCs w:val="20"/>
        </w:rPr>
      </w:pPr>
      <w:r>
        <w:rPr>
          <w:rFonts w:ascii="Times New Roman" w:hAnsi="Times New Roman"/>
          <w:bCs/>
          <w:sz w:val="20"/>
          <w:szCs w:val="20"/>
        </w:rPr>
        <w:t>For RRC CONNECTED mode, m</w:t>
      </w:r>
      <w:r>
        <w:rPr>
          <w:rFonts w:ascii="Times New Roman" w:eastAsia="Yu Mincho" w:hAnsi="Times New Roman"/>
          <w:bCs/>
          <w:sz w:val="20"/>
          <w:szCs w:val="20"/>
        </w:rPr>
        <w:t xml:space="preserve">aximum number of LP-WUS information bits is up to X bits </w:t>
      </w:r>
    </w:p>
    <w:p w14:paraId="634D423F" w14:textId="77777777" w:rsidR="0087153E" w:rsidRDefault="00000000">
      <w:pPr>
        <w:pStyle w:val="affff2"/>
        <w:widowControl/>
        <w:numPr>
          <w:ilvl w:val="0"/>
          <w:numId w:val="19"/>
        </w:numPr>
        <w:ind w:firstLineChars="0"/>
        <w:contextualSpacing/>
        <w:rPr>
          <w:rFonts w:ascii="Times New Roman" w:hAnsi="Times New Roman"/>
          <w:bCs/>
          <w:sz w:val="20"/>
          <w:szCs w:val="20"/>
        </w:rPr>
      </w:pPr>
      <w:r>
        <w:rPr>
          <w:rFonts w:ascii="Times New Roman" w:eastAsia="Yu Mincho" w:hAnsi="Times New Roman"/>
          <w:bCs/>
          <w:sz w:val="20"/>
          <w:szCs w:val="20"/>
        </w:rPr>
        <w:t>FFS value X, which is no more than [8 or 16]</w:t>
      </w:r>
    </w:p>
    <w:p w14:paraId="25F34481" w14:textId="77777777" w:rsidR="0087153E" w:rsidRDefault="0087153E">
      <w:pPr>
        <w:pStyle w:val="affff2"/>
        <w:ind w:firstLine="400"/>
        <w:contextualSpacing/>
        <w:rPr>
          <w:rFonts w:ascii="Times New Roman" w:hAnsi="Times New Roman"/>
          <w:bCs/>
          <w:sz w:val="20"/>
          <w:szCs w:val="20"/>
        </w:rPr>
      </w:pPr>
    </w:p>
    <w:p w14:paraId="0097C5A2"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985973D" w14:textId="77777777" w:rsidR="0087153E" w:rsidRDefault="00000000">
      <w:pPr>
        <w:pStyle w:val="affff2"/>
        <w:ind w:firstLine="400"/>
        <w:contextualSpacing/>
        <w:rPr>
          <w:rFonts w:ascii="Times New Roman" w:hAnsi="Times New Roman"/>
          <w:bCs/>
          <w:sz w:val="20"/>
          <w:szCs w:val="20"/>
        </w:rPr>
      </w:pPr>
      <w:r>
        <w:rPr>
          <w:rFonts w:ascii="Times New Roman" w:hAnsi="Times New Roman"/>
          <w:bCs/>
          <w:sz w:val="20"/>
          <w:szCs w:val="20"/>
        </w:rPr>
        <w:t>For RRC CONNECTED mode, minimum time gap between LP-WUS reception and MR to start PDCCH monitoring is introduced considering at least following</w:t>
      </w:r>
    </w:p>
    <w:p w14:paraId="7507F29F"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LP-WUS processing time</w:t>
      </w:r>
    </w:p>
    <w:p w14:paraId="4CF3C5E8"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MR transition time for ramp up</w:t>
      </w:r>
    </w:p>
    <w:p w14:paraId="3EFC30C5"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Time/frequency synchronization of MR</w:t>
      </w:r>
    </w:p>
    <w:p w14:paraId="6BE7C716"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UE can report supported minimum time gap from candidate values</w:t>
      </w:r>
    </w:p>
    <w:p w14:paraId="35CD88CF" w14:textId="77777777" w:rsidR="0087153E" w:rsidRDefault="00000000">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290643BE" w14:textId="77777777" w:rsidR="0087153E" w:rsidRDefault="0087153E">
      <w:pPr>
        <w:rPr>
          <w:rFonts w:ascii="Times New Roman" w:hAnsi="Times New Roman"/>
          <w:szCs w:val="20"/>
          <w:lang w:eastAsia="zh-CN" w:bidi="ar"/>
        </w:rPr>
      </w:pPr>
    </w:p>
    <w:p w14:paraId="7061A1FE" w14:textId="77777777" w:rsidR="0087153E" w:rsidRDefault="00000000">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t>FL summary #2 on LP-WUS operation in CONNECTED mode</w:t>
      </w:r>
      <w:r>
        <w:rPr>
          <w:rFonts w:ascii="Times New Roman" w:hAnsi="Times New Roman"/>
          <w:szCs w:val="20"/>
          <w:lang w:eastAsia="zh-CN" w:bidi="ar"/>
        </w:rPr>
        <w:tab/>
        <w:t>Moderator (NTT DOCOMO)</w:t>
      </w:r>
    </w:p>
    <w:p w14:paraId="6C908289" w14:textId="77777777" w:rsidR="0087153E" w:rsidRDefault="0087153E">
      <w:pPr>
        <w:rPr>
          <w:rFonts w:ascii="Times New Roman" w:hAnsi="Times New Roman"/>
          <w:szCs w:val="20"/>
          <w:lang w:eastAsia="zh-CN" w:bidi="ar"/>
        </w:rPr>
      </w:pPr>
    </w:p>
    <w:p w14:paraId="7EECA5F2"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7A72F92" w14:textId="77777777" w:rsidR="0087153E" w:rsidRDefault="00000000">
      <w:pPr>
        <w:pStyle w:val="affff2"/>
        <w:ind w:firstLine="400"/>
        <w:contextualSpacing/>
        <w:rPr>
          <w:rFonts w:ascii="Times New Roman" w:hAnsi="Times New Roman"/>
          <w:bCs/>
          <w:sz w:val="20"/>
          <w:szCs w:val="20"/>
        </w:rPr>
      </w:pPr>
      <w:r>
        <w:rPr>
          <w:rFonts w:ascii="Times New Roman" w:hAnsi="Times New Roman"/>
          <w:bCs/>
          <w:sz w:val="20"/>
          <w:szCs w:val="20"/>
        </w:rPr>
        <w:t xml:space="preserve">For RRC CONNECTED mode, from RAN1 perspective, </w:t>
      </w:r>
    </w:p>
    <w:p w14:paraId="43D8DB37"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PDCCH monitoring triggered by LP-WUS is enabled/disabled by gNB RRC signaling</w:t>
      </w:r>
    </w:p>
    <w:p w14:paraId="715EAB63"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to support UE assistance.</w:t>
      </w:r>
    </w:p>
    <w:p w14:paraId="57E1F012"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LP-WUS monitoring by UE is known to gNB.</w:t>
      </w:r>
    </w:p>
    <w:p w14:paraId="11C3CD2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implicit/explicit indication from UE is necessary</w:t>
      </w:r>
    </w:p>
    <w:p w14:paraId="1FA289F2"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In case LP-WUS monitoring is enabled, following options are further studied</w:t>
      </w:r>
    </w:p>
    <w:p w14:paraId="3992B98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1: No additional indication/condition are introduced for activation/deactivation of LP-WUS monitoring</w:t>
      </w:r>
    </w:p>
    <w:p w14:paraId="4CE4DEE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2: Activation/deactivation of LP-WUS monitoring by gNB L1/L2 signaling with or without UE assistance.</w:t>
      </w:r>
    </w:p>
    <w:p w14:paraId="0348938C"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3: Activation/deactivation of LP-WUS monitoring based on condition(s), such as timer.</w:t>
      </w:r>
    </w:p>
    <w:p w14:paraId="125121D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lastRenderedPageBreak/>
        <w:t>Option 4: Activation/deactivation of LP-WUS monitoring based on implicit indication/condition, e.g. UL transmission.</w:t>
      </w:r>
    </w:p>
    <w:p w14:paraId="4D8C6052"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#116bis</w:t>
      </w:r>
    </w:p>
    <w:p w14:paraId="1D57F625"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528AA070"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Summary #1 of discussions on LP-WUS and LP-SS design</w:t>
      </w:r>
      <w:r>
        <w:rPr>
          <w:rFonts w:ascii="Times New Roman" w:eastAsia="Batang" w:hAnsi="Times New Roman"/>
          <w:lang w:val="en-GB" w:eastAsia="zh-CN"/>
        </w:rPr>
        <w:tab/>
        <w:t>Moderator (vivo)</w:t>
      </w:r>
    </w:p>
    <w:p w14:paraId="2B39CEF7" w14:textId="77777777" w:rsidR="0087153E" w:rsidRDefault="0087153E">
      <w:pPr>
        <w:rPr>
          <w:rFonts w:ascii="Times New Roman" w:eastAsia="Batang" w:hAnsi="Times New Roman"/>
          <w:lang w:val="en-GB" w:eastAsia="zh-CN"/>
        </w:rPr>
      </w:pPr>
    </w:p>
    <w:p w14:paraId="63C5B13F"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22D9DB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OOK-4 with M &gt;1, support M=2 &amp; </w:t>
      </w:r>
      <w:r>
        <w:rPr>
          <w:rFonts w:ascii="Times New Roman" w:eastAsia="Batang" w:hAnsi="Times New Roman"/>
          <w:highlight w:val="darkYellow"/>
          <w:lang w:val="en-GB" w:eastAsia="zh-CN"/>
        </w:rPr>
        <w:t>M=4 (working assumption)</w:t>
      </w:r>
      <w:r>
        <w:rPr>
          <w:rFonts w:ascii="Times New Roman" w:eastAsia="Batang" w:hAnsi="Times New Roman"/>
          <w:lang w:val="en-GB" w:eastAsia="zh-CN"/>
        </w:rPr>
        <w:t xml:space="preserve"> for LP-WUS. </w:t>
      </w:r>
    </w:p>
    <w:p w14:paraId="1B0881E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306C172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M=1 for OOK-4</w:t>
      </w:r>
    </w:p>
    <w:p w14:paraId="3DC19274" w14:textId="77777777" w:rsidR="0087153E" w:rsidRDefault="0087153E">
      <w:pPr>
        <w:rPr>
          <w:rFonts w:ascii="Times New Roman" w:eastAsia="Batang" w:hAnsi="Times New Roman"/>
          <w:lang w:val="en-GB" w:eastAsia="zh-CN"/>
        </w:rPr>
      </w:pPr>
    </w:p>
    <w:p w14:paraId="461C5112"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75EECB7"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evaluation purpose on LP-WUS, companies report the overlaid OFDM sequence(s), including:</w:t>
      </w:r>
    </w:p>
    <w:p w14:paraId="1FAC05C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Sequence(s) generation and how sequence(s) map in time or frequency domain (including any details with multiplexing and IFFT).</w:t>
      </w:r>
    </w:p>
    <w:p w14:paraId="25660F8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OFDM sequences used for information conveying</w:t>
      </w:r>
    </w:p>
    <w:p w14:paraId="576DF03A"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 xml:space="preserve">Including details on whether the 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sequences is per OFDM symbol or per OOK symbol</w:t>
      </w:r>
    </w:p>
    <w:p w14:paraId="2FA5C08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How the proposed sequence design is processed by OFDM-based LP-WUR, e.g., in time domain or in frequency domain or in both time and frequency domain.</w:t>
      </w:r>
    </w:p>
    <w:p w14:paraId="04D7E49F" w14:textId="77777777" w:rsidR="0087153E" w:rsidRDefault="0087153E">
      <w:pPr>
        <w:rPr>
          <w:rFonts w:ascii="Times New Roman" w:eastAsia="Batang" w:hAnsi="Times New Roman"/>
          <w:lang w:val="en-GB" w:eastAsia="zh-CN"/>
        </w:rPr>
      </w:pPr>
    </w:p>
    <w:p w14:paraId="696A589D"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FD6695C"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Support to specify multiple binary LP-SS sequences for the ‘ON-OFF’ pattern:</w:t>
      </w:r>
    </w:p>
    <w:p w14:paraId="4F94BE9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LP-SS sequence used in a cell is</w:t>
      </w:r>
    </w:p>
    <w:p w14:paraId="1860B4B3"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Option 1: a sequence is configured</w:t>
      </w:r>
    </w:p>
    <w:p w14:paraId="5100E495"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Option 2: a sequence is determined by predefined rule</w:t>
      </w:r>
    </w:p>
    <w:p w14:paraId="2A4E12C1"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FFS: Whether both options will be supported or only one will be supported</w:t>
      </w:r>
    </w:p>
    <w:p w14:paraId="10323BC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the number of LP-SS sequences</w:t>
      </w:r>
    </w:p>
    <w:p w14:paraId="722CD81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Note: Multiple sequences are used to differentiate LP-SS from different cells</w:t>
      </w:r>
    </w:p>
    <w:p w14:paraId="3D6B32DD" w14:textId="77777777" w:rsidR="0087153E" w:rsidRDefault="0087153E">
      <w:pPr>
        <w:rPr>
          <w:rFonts w:ascii="Times New Roman" w:eastAsia="Batang" w:hAnsi="Times New Roman"/>
          <w:lang w:val="en-GB" w:eastAsia="zh-CN"/>
        </w:rPr>
      </w:pPr>
    </w:p>
    <w:p w14:paraId="548B24D2"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R1-2403616</w:t>
      </w:r>
      <w:r>
        <w:rPr>
          <w:rFonts w:ascii="Times New Roman" w:eastAsia="Batang" w:hAnsi="Times New Roman"/>
          <w:lang w:val="en-GB" w:eastAsia="zh-CN"/>
        </w:rPr>
        <w:tab/>
        <w:t>Summary #2 of discussions on LP-WUS and LP-SS design</w:t>
      </w:r>
      <w:r>
        <w:rPr>
          <w:rFonts w:ascii="Times New Roman" w:eastAsia="Batang" w:hAnsi="Times New Roman"/>
          <w:lang w:val="en-GB" w:eastAsia="zh-CN"/>
        </w:rPr>
        <w:tab/>
        <w:t>Moderator (vivo)</w:t>
      </w:r>
    </w:p>
    <w:p w14:paraId="791072A3" w14:textId="77777777" w:rsidR="0087153E" w:rsidRDefault="0087153E">
      <w:pPr>
        <w:rPr>
          <w:rFonts w:ascii="Times New Roman" w:eastAsia="Batang" w:hAnsi="Times New Roman"/>
          <w:lang w:val="en-GB" w:eastAsia="zh-CN"/>
        </w:rPr>
      </w:pPr>
    </w:p>
    <w:p w14:paraId="070ADC11"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6A92D9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634733F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3DA1DF2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the number of PRBs for 15kHz</w:t>
      </w:r>
    </w:p>
    <w:p w14:paraId="05FAB323"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7DB702A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p w14:paraId="70ECCE2D" w14:textId="77777777" w:rsidR="0087153E" w:rsidRDefault="0087153E">
      <w:pPr>
        <w:rPr>
          <w:rFonts w:ascii="Times New Roman" w:eastAsia="Batang" w:hAnsi="Times New Roman"/>
          <w:lang w:val="en-GB" w:eastAsia="zh-CN"/>
        </w:rPr>
      </w:pPr>
    </w:p>
    <w:p w14:paraId="47AE7F92"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60DB2F"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timing error evaluation purpose, the following two options for residual frequency error are considered:</w:t>
      </w:r>
    </w:p>
    <w:p w14:paraId="7AC5571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The maximum frequency error (Fe) of RTC/oscillator is assumed, companies report Fe value and the applied LP-WUR type.</w:t>
      </w:r>
    </w:p>
    <w:p w14:paraId="7FA9FB7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correction/clock calibration by LR or after assistance from MR is assumed, companies report Fr value, how to achieve it and the applied LP-WUR type.</w:t>
      </w:r>
    </w:p>
    <w:p w14:paraId="372111C5" w14:textId="77777777" w:rsidR="0087153E" w:rsidRDefault="0087153E">
      <w:pPr>
        <w:rPr>
          <w:rFonts w:ascii="Times New Roman" w:eastAsia="Batang" w:hAnsi="Times New Roman"/>
          <w:lang w:val="en-GB" w:eastAsia="zh-CN"/>
        </w:rPr>
      </w:pPr>
    </w:p>
    <w:p w14:paraId="0AB3910E"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5D07B70"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4A1C37C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3793A63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365BF07C" w14:textId="77777777" w:rsidR="0087153E" w:rsidRDefault="0087153E">
      <w:pPr>
        <w:rPr>
          <w:rFonts w:ascii="Times New Roman" w:eastAsia="Batang" w:hAnsi="Times New Roman"/>
          <w:lang w:val="en-GB" w:eastAsia="zh-CN"/>
        </w:rPr>
      </w:pPr>
    </w:p>
    <w:p w14:paraId="0025857D" w14:textId="77777777" w:rsidR="0087153E" w:rsidRDefault="00000000">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lastRenderedPageBreak/>
        <w:t>Working Assumption</w:t>
      </w:r>
    </w:p>
    <w:p w14:paraId="3A7EC7FB"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2CCAAB2C"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Option 1: OOK-1 </w:t>
      </w:r>
    </w:p>
    <w:p w14:paraId="761587A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OOK-4 with M=2,4, FFS:1,8,16</w:t>
      </w:r>
    </w:p>
    <w:p w14:paraId="3303101A"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178D92E2"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2D48AEFC"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FFS how OOK-1 and OOK-4 are specified </w:t>
      </w:r>
    </w:p>
    <w:p w14:paraId="586DCCF1" w14:textId="77777777" w:rsidR="0087153E" w:rsidRDefault="0087153E">
      <w:pPr>
        <w:rPr>
          <w:rFonts w:ascii="Times New Roman" w:eastAsia="Batang" w:hAnsi="Times New Roman"/>
          <w:lang w:val="en-GB" w:eastAsia="zh-CN"/>
        </w:rPr>
      </w:pPr>
    </w:p>
    <w:p w14:paraId="075C19C3"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R1-2403751</w:t>
      </w:r>
      <w:r>
        <w:rPr>
          <w:rFonts w:ascii="Times New Roman" w:eastAsia="Batang" w:hAnsi="Times New Roman"/>
          <w:lang w:val="en-GB" w:eastAsia="zh-CN"/>
        </w:rPr>
        <w:tab/>
        <w:t>Summary #3 of discussions on LP-WUS and LP-SS design</w:t>
      </w:r>
      <w:r>
        <w:rPr>
          <w:rFonts w:ascii="Times New Roman" w:eastAsia="Batang" w:hAnsi="Times New Roman"/>
          <w:lang w:val="en-GB" w:eastAsia="zh-CN"/>
        </w:rPr>
        <w:tab/>
        <w:t>Moderator (vivo)</w:t>
      </w:r>
    </w:p>
    <w:p w14:paraId="73550A01" w14:textId="77777777" w:rsidR="0087153E" w:rsidRDefault="0087153E">
      <w:pPr>
        <w:rPr>
          <w:rFonts w:ascii="Times New Roman" w:eastAsia="Batang" w:hAnsi="Times New Roman"/>
          <w:lang w:val="en-GB" w:eastAsia="zh-CN"/>
        </w:rPr>
      </w:pPr>
    </w:p>
    <w:p w14:paraId="206DC319"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DE25DF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LP-WUS information for idle/inactive UEs, at least consider the following</w:t>
      </w:r>
      <w:r>
        <w:rPr>
          <w:rFonts w:ascii="Times New Roman" w:eastAsia="Batang" w:hAnsi="Times New Roman"/>
          <w:lang w:val="en-GB" w:eastAsia="zh-CN"/>
        </w:rPr>
        <w:t>：</w:t>
      </w:r>
    </w:p>
    <w:p w14:paraId="603AA17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subgroups</w:t>
      </w:r>
    </w:p>
    <w:p w14:paraId="4450636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A codepoint value corresponding to one or more subgroup(s)</w:t>
      </w:r>
    </w:p>
    <w:p w14:paraId="5B029A8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3: Multiple codepoint values with each corresponding to one or more subgroup(s)</w:t>
      </w:r>
    </w:p>
    <w:p w14:paraId="0DEFB9D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40B828F2"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7407913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by overlaid OFDM sequences.</w:t>
      </w:r>
    </w:p>
    <w:p w14:paraId="615B1238"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7DD6D85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Other options are not precluded</w:t>
      </w:r>
    </w:p>
    <w:p w14:paraId="363768D0" w14:textId="77777777" w:rsidR="0087153E" w:rsidRDefault="0087153E">
      <w:pPr>
        <w:rPr>
          <w:rFonts w:ascii="Times New Roman" w:eastAsia="Batang" w:hAnsi="Times New Roman"/>
          <w:lang w:val="en-GB" w:eastAsia="zh-CN"/>
        </w:rPr>
      </w:pPr>
    </w:p>
    <w:p w14:paraId="06BCC550"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EA480F"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LP-WUS information to trigger PDCCH monitoring of RRC connected UEs, at least consider the following</w:t>
      </w:r>
      <w:r>
        <w:rPr>
          <w:rFonts w:ascii="Times New Roman" w:eastAsia="Batang" w:hAnsi="Times New Roman"/>
          <w:lang w:val="en-GB" w:eastAsia="zh-CN"/>
        </w:rPr>
        <w:t>：</w:t>
      </w:r>
    </w:p>
    <w:p w14:paraId="40DB318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UEs</w:t>
      </w:r>
    </w:p>
    <w:p w14:paraId="3408E0B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A codepoint value corresponding to one or part of UE identity, e.g., C-RNTI</w:t>
      </w:r>
    </w:p>
    <w:p w14:paraId="53A194EF"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3: A codepoint value corresponding to [one or more] UEs</w:t>
      </w:r>
    </w:p>
    <w:p w14:paraId="78DB877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4: Multiple codepoint values with each corresponding to [one or more] UE(s)</w:t>
      </w:r>
    </w:p>
    <w:p w14:paraId="18E8B6A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5: Multiple bit blocks with each corresponding to [one or more] UE(s)</w:t>
      </w:r>
    </w:p>
    <w:p w14:paraId="32B2DC3C"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12B7C7E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2F7CEE8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FFS how to carry LP-WUS information by overlaid OFDM sequences. </w:t>
      </w:r>
    </w:p>
    <w:p w14:paraId="66D7129F"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63F2415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details of LP-WUS information to trigger PDCCH monitoring (e.g. whether above is applicable to one or more serving cells)</w:t>
      </w:r>
    </w:p>
    <w:p w14:paraId="5FC18FCE" w14:textId="77777777" w:rsidR="0087153E" w:rsidRDefault="0087153E">
      <w:pPr>
        <w:rPr>
          <w:rFonts w:ascii="Times New Roman" w:eastAsia="Batang" w:hAnsi="Times New Roman"/>
          <w:lang w:val="en-GB" w:eastAsia="zh-CN"/>
        </w:rPr>
      </w:pPr>
    </w:p>
    <w:p w14:paraId="1FB6AC94" w14:textId="77777777" w:rsidR="0087153E" w:rsidRDefault="00000000">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3E075BF8"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3B60076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Carrier frequency: 2.6 GHz</w:t>
      </w:r>
    </w:p>
    <w:p w14:paraId="6E08806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number of Tx chains: 1</w:t>
      </w:r>
    </w:p>
    <w:p w14:paraId="57332A5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MIL of MSG 3: </w:t>
      </w:r>
      <w:bookmarkStart w:id="6" w:name="OLE_LINK2"/>
      <w:r>
        <w:rPr>
          <w:rFonts w:ascii="Times New Roman" w:eastAsia="Batang" w:hAnsi="Times New Roman"/>
          <w:lang w:val="en-GB" w:eastAsia="zh-CN"/>
        </w:rPr>
        <w:t>use the average one in R17 coverage, i.e.,153.51 dB for non-redcap UE</w:t>
      </w:r>
      <w:bookmarkEnd w:id="6"/>
    </w:p>
    <w:p w14:paraId="60ED131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2033DD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51692A90" w14:textId="77777777" w:rsidR="0087153E" w:rsidRDefault="0087153E">
      <w:pPr>
        <w:rPr>
          <w:rFonts w:ascii="Times New Roman" w:eastAsia="Batang" w:hAnsi="Times New Roman"/>
          <w:lang w:val="en-GB" w:eastAsia="zh-CN"/>
        </w:rPr>
      </w:pPr>
    </w:p>
    <w:p w14:paraId="4A92CA01"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C5C643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7F7DD31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Gold sequence</w:t>
      </w:r>
    </w:p>
    <w:p w14:paraId="191736D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M-sequence</w:t>
      </w:r>
    </w:p>
    <w:p w14:paraId="2A9F1C0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ZC sequence</w:t>
      </w:r>
    </w:p>
    <w:p w14:paraId="350367E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Chirp sequence</w:t>
      </w:r>
    </w:p>
    <w:p w14:paraId="5EB4D7B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Walsh sequence</w:t>
      </w:r>
    </w:p>
    <w:p w14:paraId="5AC44B1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Golay sequence</w:t>
      </w:r>
    </w:p>
    <w:p w14:paraId="37809EDF"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lastRenderedPageBreak/>
        <w:t>Kasami sequence</w:t>
      </w:r>
    </w:p>
    <w:p w14:paraId="5C5BA6B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Low density sequence</w:t>
      </w:r>
    </w:p>
    <w:p w14:paraId="431825F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DFT/FFT sequence</w:t>
      </w:r>
    </w:p>
    <w:p w14:paraId="1075E40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QAM symbol-based sequence</w:t>
      </w:r>
    </w:p>
    <w:p w14:paraId="15BAA6B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349A3B6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1BE4D8F9" w14:textId="77777777" w:rsidR="0087153E" w:rsidRDefault="0087153E">
      <w:pPr>
        <w:rPr>
          <w:rFonts w:ascii="Times New Roman" w:eastAsia="Batang" w:hAnsi="Times New Roman"/>
          <w:lang w:val="en-GB" w:eastAsia="zh-CN"/>
        </w:rPr>
      </w:pPr>
    </w:p>
    <w:p w14:paraId="35648F0A"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DD0508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6BADC8A5"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4F742FA"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1CD12CFD"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FB7BA48" w14:textId="77777777" w:rsidR="0087153E" w:rsidRDefault="00000000">
      <w:pPr>
        <w:widowControl w:val="0"/>
        <w:numPr>
          <w:ilvl w:val="0"/>
          <w:numId w:val="2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667223DC" w14:textId="77777777" w:rsidR="0087153E" w:rsidRDefault="00000000">
      <w:pPr>
        <w:widowControl w:val="0"/>
        <w:numPr>
          <w:ilvl w:val="0"/>
          <w:numId w:val="2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3D6A89B"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bookmarkStart w:id="7"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7"/>
    <w:p w14:paraId="1D0F1B8D"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67A0B082" w14:textId="77777777" w:rsidR="0087153E" w:rsidRDefault="00000000">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1AA06596" w14:textId="77777777" w:rsidR="0087153E" w:rsidRDefault="00000000">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9.6.2</w:t>
      </w:r>
    </w:p>
    <w:p w14:paraId="1665F6B9" w14:textId="77777777" w:rsidR="0087153E" w:rsidRDefault="00000000">
      <w:pPr>
        <w:rPr>
          <w:rFonts w:ascii="Times New Roman" w:eastAsia="等线" w:hAnsi="Times New Roman"/>
          <w:lang w:eastAsia="zh-CN" w:bidi="ar"/>
        </w:rPr>
      </w:pPr>
      <w:r>
        <w:rPr>
          <w:rFonts w:ascii="Times New Roman" w:eastAsia="等线" w:hAnsi="Times New Roman"/>
          <w:b/>
          <w:bCs/>
          <w:lang w:eastAsia="zh-CN" w:bidi="ar"/>
        </w:rPr>
        <w:t>R1-2402893</w:t>
      </w:r>
      <w:r>
        <w:rPr>
          <w:rFonts w:ascii="Times New Roman" w:eastAsia="等线" w:hAnsi="Times New Roman"/>
          <w:lang w:eastAsia="zh-CN" w:bidi="ar"/>
        </w:rPr>
        <w:tab/>
        <w:t>Summary #1 on LP-WUS operation in IDLE/INACTIVE mode</w:t>
      </w:r>
      <w:r>
        <w:rPr>
          <w:rFonts w:ascii="Times New Roman" w:eastAsia="等线" w:hAnsi="Times New Roman"/>
          <w:lang w:eastAsia="zh-CN" w:bidi="ar"/>
        </w:rPr>
        <w:tab/>
        <w:t>Moderator (Apple)</w:t>
      </w:r>
    </w:p>
    <w:p w14:paraId="60B6D8C5" w14:textId="77777777" w:rsidR="0087153E" w:rsidRDefault="0087153E">
      <w:pPr>
        <w:rPr>
          <w:rFonts w:ascii="Times New Roman" w:eastAsia="等线" w:hAnsi="Times New Roman"/>
          <w:lang w:eastAsia="zh-CN" w:bidi="ar"/>
        </w:rPr>
      </w:pPr>
    </w:p>
    <w:p w14:paraId="61A6D4EE"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5843A6B8" w14:textId="77777777" w:rsidR="0087153E" w:rsidRDefault="00000000">
      <w:pPr>
        <w:rPr>
          <w:rFonts w:ascii="Times New Roman" w:eastAsia="Batang" w:hAnsi="Times New Roman"/>
          <w:bCs/>
          <w:szCs w:val="20"/>
          <w:lang w:val="en-GB"/>
        </w:rPr>
      </w:pPr>
      <w:r>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365FCF24" w14:textId="77777777" w:rsidR="0087153E" w:rsidRDefault="00000000">
      <w:pPr>
        <w:numPr>
          <w:ilvl w:val="0"/>
          <w:numId w:val="19"/>
        </w:numPr>
        <w:rPr>
          <w:rFonts w:ascii="Times New Roman" w:eastAsia="Batang" w:hAnsi="Times New Roman"/>
          <w:bCs/>
          <w:szCs w:val="20"/>
          <w:lang w:val="en-GB"/>
        </w:rPr>
      </w:pPr>
      <w:r>
        <w:rPr>
          <w:rFonts w:ascii="Times New Roman" w:eastAsia="Batang" w:hAnsi="Times New Roman"/>
          <w:bCs/>
          <w:szCs w:val="20"/>
          <w:lang w:val="en-GB"/>
        </w:rPr>
        <w:t xml:space="preserve">the selection of the beam(s) for the reception of the LP-WUS is up to UE implementation </w:t>
      </w:r>
    </w:p>
    <w:p w14:paraId="149A59F1" w14:textId="77777777" w:rsidR="0087153E" w:rsidRDefault="0087153E">
      <w:pPr>
        <w:rPr>
          <w:rFonts w:ascii="Times New Roman" w:eastAsia="等线" w:hAnsi="Times New Roman"/>
          <w:lang w:val="en-GB" w:eastAsia="zh-CN" w:bidi="ar"/>
        </w:rPr>
      </w:pPr>
    </w:p>
    <w:p w14:paraId="00793F6E" w14:textId="77777777" w:rsidR="0087153E" w:rsidRDefault="00000000">
      <w:pPr>
        <w:rPr>
          <w:rFonts w:ascii="Times New Roman" w:eastAsia="等线" w:hAnsi="Times New Roman"/>
          <w:lang w:val="en-GB" w:eastAsia="zh-CN" w:bidi="ar"/>
        </w:rPr>
      </w:pPr>
      <w:r>
        <w:rPr>
          <w:rFonts w:ascii="Times New Roman" w:eastAsia="等线" w:hAnsi="Times New Roman"/>
          <w:b/>
          <w:bCs/>
          <w:lang w:val="en-GB" w:eastAsia="zh-CN" w:bidi="ar"/>
        </w:rPr>
        <w:t>R1-2402894</w:t>
      </w:r>
      <w:r>
        <w:rPr>
          <w:rFonts w:ascii="Times New Roman" w:eastAsia="等线" w:hAnsi="Times New Roman"/>
          <w:lang w:val="en-GB" w:eastAsia="zh-CN" w:bidi="ar"/>
        </w:rPr>
        <w:tab/>
        <w:t>Summary #2 on LP-WUS operation in IDLE/INACTIVE mode</w:t>
      </w:r>
      <w:r>
        <w:rPr>
          <w:rFonts w:ascii="Times New Roman" w:eastAsia="等线" w:hAnsi="Times New Roman"/>
          <w:lang w:val="en-GB" w:eastAsia="zh-CN" w:bidi="ar"/>
        </w:rPr>
        <w:tab/>
        <w:t>Moderator (Apple)</w:t>
      </w:r>
    </w:p>
    <w:p w14:paraId="46832060" w14:textId="77777777" w:rsidR="0087153E" w:rsidRDefault="0087153E">
      <w:pPr>
        <w:rPr>
          <w:rFonts w:ascii="Times New Roman" w:eastAsia="等线" w:hAnsi="Times New Roman"/>
          <w:lang w:val="en-GB" w:eastAsia="zh-CN" w:bidi="ar"/>
        </w:rPr>
      </w:pPr>
    </w:p>
    <w:p w14:paraId="2F7DCC4F"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0813B1F1"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Each LO consists of N * K LP-WUS MOs, where N is the number of beams corresponding to LP-WUS, and K is the number of LP-WUS MOs for each beam.</w:t>
      </w:r>
    </w:p>
    <w:p w14:paraId="769E29B6"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Option 1: K = 1 </w:t>
      </w:r>
    </w:p>
    <w:p w14:paraId="2CB3300B"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Option 2: K can be larger than or equal to 1</w:t>
      </w:r>
    </w:p>
    <w:p w14:paraId="7146D276"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lang w:val="en-GB" w:eastAsia="zh-CN"/>
        </w:rPr>
        <w:t>FFS if more than 1 LP-WUS is transmitted from the same beam, whether the information in these multiple LP-WUS is always the same or can be different</w:t>
      </w:r>
    </w:p>
    <w:p w14:paraId="4504E91C" w14:textId="77777777" w:rsidR="0087153E" w:rsidRDefault="0087153E">
      <w:pPr>
        <w:rPr>
          <w:rFonts w:ascii="Times New Roman" w:eastAsia="等线" w:hAnsi="Times New Roman"/>
          <w:lang w:val="en-GB" w:eastAsia="zh-CN" w:bidi="ar"/>
        </w:rPr>
      </w:pPr>
    </w:p>
    <w:p w14:paraId="686FB4E8"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207C0B0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From RAN1 perspective, at least the following metrics can be supported for RRM serving cell measurement performed by OOK-based receiver based on LP-SS:</w:t>
      </w:r>
    </w:p>
    <w:p w14:paraId="51C0418B"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LP-RSRP</w:t>
      </w:r>
    </w:p>
    <w:p w14:paraId="579F5334"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LP-RSRP is the linear average of received power of LP-SS in OOK ON symbols.</w:t>
      </w:r>
    </w:p>
    <w:p w14:paraId="1647C656"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FFS: How to determine the received power of LP-SS in OOK ON symbols</w:t>
      </w:r>
    </w:p>
    <w:p w14:paraId="5A909FEA"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LP-RSRQ</w:t>
      </w:r>
    </w:p>
    <w:p w14:paraId="7953C991"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LP-RSRQ = LP-RSRP/LP-RSSI</w:t>
      </w:r>
    </w:p>
    <w:p w14:paraId="1E68BFA8"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lastRenderedPageBreak/>
        <w:t>For the definition of LP-RSSI for determination of LP-RSRQ, further consider the following options:</w:t>
      </w:r>
    </w:p>
    <w:p w14:paraId="338D4CCD"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1: LP-RSSI is the linear average of total received power in all LP-SS OOK symbols.</w:t>
      </w:r>
    </w:p>
    <w:p w14:paraId="4EC813DD"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2: LP-RSSI is the linear average of total received power in LP-SS OOK OFF symbols.</w:t>
      </w:r>
    </w:p>
    <w:p w14:paraId="6CAED262"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3: LP-RSSI is the linear average of total received power in LP-SS OOK ON symbols.</w:t>
      </w:r>
    </w:p>
    <w:p w14:paraId="09C9F649"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FFS: LP-SINR</w:t>
      </w:r>
      <w:r>
        <w:rPr>
          <w:rFonts w:ascii="Times New Roman" w:eastAsia="Batang" w:hAnsi="Times New Roman"/>
          <w:color w:val="FF0000"/>
          <w:lang w:val="en-GB" w:eastAsia="zh-CN"/>
        </w:rPr>
        <w:t xml:space="preserve">, </w:t>
      </w:r>
      <w:r>
        <w:rPr>
          <w:rFonts w:ascii="Times New Roman" w:eastAsia="Batang" w:hAnsi="Times New Roman"/>
          <w:strike/>
          <w:color w:val="FF0000"/>
          <w:lang w:val="en-GB" w:eastAsia="zh-CN"/>
        </w:rPr>
        <w:t>Power ratio of OOK-ON symbol and OOK-OFF symbol</w:t>
      </w:r>
    </w:p>
    <w:p w14:paraId="23FA0B97"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 xml:space="preserve">Note: </w:t>
      </w:r>
      <w:r>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Pr>
          <w:rFonts w:ascii="Times New Roman" w:eastAsia="Batang" w:hAnsi="Times New Roman"/>
          <w:szCs w:val="20"/>
          <w:lang w:val="en-GB"/>
        </w:rPr>
        <w:t>. The exact metrics for OOK-based receiver to be used and defined in the specifications depend on the outcome of [RAN1]/RAN2/RAN4 discussions.</w:t>
      </w:r>
    </w:p>
    <w:p w14:paraId="4A9B54C1" w14:textId="77777777" w:rsidR="0087153E" w:rsidRDefault="0087153E">
      <w:pPr>
        <w:rPr>
          <w:rFonts w:ascii="Times New Roman" w:eastAsia="等线" w:hAnsi="Times New Roman"/>
          <w:lang w:val="en-GB" w:eastAsia="zh-CN" w:bidi="ar"/>
        </w:rPr>
      </w:pPr>
    </w:p>
    <w:p w14:paraId="440F5318" w14:textId="77777777" w:rsidR="0087153E" w:rsidRDefault="00000000">
      <w:pPr>
        <w:rPr>
          <w:rFonts w:ascii="Times New Roman" w:eastAsia="等线" w:hAnsi="Times New Roman"/>
          <w:lang w:val="en-GB" w:eastAsia="zh-CN" w:bidi="ar"/>
        </w:rPr>
      </w:pPr>
      <w:r>
        <w:rPr>
          <w:rFonts w:ascii="Times New Roman" w:eastAsia="等线" w:hAnsi="Times New Roman"/>
          <w:b/>
          <w:bCs/>
          <w:lang w:val="en-GB" w:eastAsia="zh-CN" w:bidi="ar"/>
        </w:rPr>
        <w:t>R1-2402895</w:t>
      </w:r>
      <w:r>
        <w:rPr>
          <w:rFonts w:ascii="Times New Roman" w:eastAsia="等线" w:hAnsi="Times New Roman"/>
          <w:lang w:val="en-GB" w:eastAsia="zh-CN" w:bidi="ar"/>
        </w:rPr>
        <w:tab/>
        <w:t>Summary #3 on LP-WUS operation in IDLE/INACTIVE mode</w:t>
      </w:r>
      <w:r>
        <w:rPr>
          <w:rFonts w:ascii="Times New Roman" w:eastAsia="等线" w:hAnsi="Times New Roman"/>
          <w:lang w:val="en-GB" w:eastAsia="zh-CN" w:bidi="ar"/>
        </w:rPr>
        <w:tab/>
        <w:t>Moderator (Apple)</w:t>
      </w:r>
    </w:p>
    <w:p w14:paraId="1AF3978A" w14:textId="77777777" w:rsidR="0087153E" w:rsidRDefault="0087153E">
      <w:pPr>
        <w:rPr>
          <w:rFonts w:ascii="Times New Roman" w:eastAsia="等线" w:hAnsi="Times New Roman"/>
          <w:lang w:val="en-GB" w:eastAsia="zh-CN" w:bidi="ar"/>
        </w:rPr>
      </w:pPr>
    </w:p>
    <w:p w14:paraId="0E09381E" w14:textId="77777777" w:rsidR="0087153E" w:rsidRDefault="00000000">
      <w:pPr>
        <w:rPr>
          <w:rFonts w:ascii="Times New Roman" w:eastAsia="Malgun Gothic" w:hAnsi="Times New Roman"/>
          <w:b/>
          <w:bCs/>
          <w:szCs w:val="20"/>
          <w:highlight w:val="darkYellow"/>
          <w:lang w:val="en-GB" w:eastAsia="ko-KR"/>
        </w:rPr>
      </w:pPr>
      <w:r>
        <w:rPr>
          <w:rFonts w:ascii="Times New Roman" w:eastAsia="Malgun Gothic" w:hAnsi="Times New Roman"/>
          <w:b/>
          <w:bCs/>
          <w:szCs w:val="20"/>
          <w:highlight w:val="darkYellow"/>
          <w:lang w:val="en-GB" w:eastAsia="ko-KR"/>
        </w:rPr>
        <w:t>Working Assumption</w:t>
      </w:r>
    </w:p>
    <w:p w14:paraId="12BA861B" w14:textId="77777777" w:rsidR="0087153E" w:rsidRDefault="00000000">
      <w:pPr>
        <w:rPr>
          <w:rFonts w:ascii="Times New Roman" w:eastAsia="Malgun Gothic" w:hAnsi="Times New Roman"/>
          <w:szCs w:val="20"/>
          <w:lang w:val="en-GB" w:eastAsia="ko-KR"/>
        </w:rPr>
      </w:pPr>
      <w:r>
        <w:rPr>
          <w:rFonts w:ascii="Times New Roman" w:eastAsia="Malgun Gothic" w:hAnsi="Times New Roman"/>
          <w:szCs w:val="20"/>
          <w:lang w:val="en-GB" w:eastAsia="ko-KR"/>
        </w:rPr>
        <w:t>From RAN1 perspective, for the entry/exit conditions for LP-WUS monitoring in IDLE/inactive mode,</w:t>
      </w:r>
    </w:p>
    <w:p w14:paraId="18B77DEC"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UE may start LP-WUS monitoring if</w:t>
      </w:r>
    </w:p>
    <w:p w14:paraId="52667E7B"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the serving cell measurement performed by the MR is above entry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configured by the gNB</w:t>
      </w:r>
      <w:r>
        <w:rPr>
          <w:rFonts w:ascii="Times New Roman" w:eastAsia="Batang" w:hAnsi="Times New Roman"/>
          <w:strike/>
          <w:color w:val="FF0000"/>
          <w:lang w:val="en-GB" w:eastAsia="ko-KR"/>
        </w:rPr>
        <w:t>, and/or</w:t>
      </w:r>
    </w:p>
    <w:p w14:paraId="410F13EB"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A7BF309"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 xml:space="preserve">If UE starts LP-WUS monitoring, it may stop the legacy PO monitoring </w:t>
      </w:r>
      <w:r>
        <w:rPr>
          <w:rFonts w:ascii="Times New Roman" w:eastAsia="Batang" w:hAnsi="Times New Roman"/>
          <w:color w:val="FF0000"/>
          <w:lang w:val="en-GB" w:eastAsia="ko-KR"/>
        </w:rPr>
        <w:t>before UE receives LP-WUS indicating wake-up</w:t>
      </w:r>
    </w:p>
    <w:p w14:paraId="0027AA37"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UE monitors the legacy PO (and may monitor PEI) and may stop LP-WUS monitoring if</w:t>
      </w:r>
    </w:p>
    <w:p w14:paraId="0CB9C2E5"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the serving cell measurement performed by the LR is below exit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configured by the gNB</w:t>
      </w:r>
      <w:r>
        <w:rPr>
          <w:rFonts w:ascii="Times New Roman" w:eastAsia="Batang" w:hAnsi="Times New Roman"/>
          <w:strike/>
          <w:color w:val="FF0000"/>
          <w:lang w:val="en-GB" w:eastAsia="ko-KR"/>
        </w:rPr>
        <w:t>, and/or</w:t>
      </w:r>
    </w:p>
    <w:p w14:paraId="4D768689"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57141897"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FFS the serving cell measurement metrics</w:t>
      </w:r>
    </w:p>
    <w:p w14:paraId="390039D0"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entry/exit thresholds can be configured separately for different types of LR</w:t>
      </w:r>
    </w:p>
    <w:p w14:paraId="58B6BC0C"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eastAsia="ko-KR"/>
        </w:rPr>
        <w:t>It is left to RAN2 discussion</w:t>
      </w:r>
      <w:r>
        <w:rPr>
          <w:rFonts w:ascii="Times New Roman" w:eastAsia="Batang" w:hAnsi="Times New Roman"/>
          <w:lang w:val="en-GB" w:eastAsia="ko-KR"/>
        </w:rPr>
        <w:t xml:space="preserve"> whether </w:t>
      </w:r>
      <w:r>
        <w:rPr>
          <w:rFonts w:ascii="Times New Roman" w:eastAsia="Batang" w:hAnsi="Times New Roman"/>
          <w:lang w:eastAsia="ko-KR"/>
        </w:rPr>
        <w:t xml:space="preserve">the threshold(s) are always configured by the gNB. </w:t>
      </w:r>
    </w:p>
    <w:p w14:paraId="7559103E"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Note: This may be revisited based on the RAN2/RAN4 discussion.</w:t>
      </w:r>
    </w:p>
    <w:p w14:paraId="74D10C56" w14:textId="77777777" w:rsidR="0087153E" w:rsidRDefault="0087153E">
      <w:pPr>
        <w:rPr>
          <w:rFonts w:ascii="Times New Roman" w:eastAsia="等线" w:hAnsi="Times New Roman"/>
          <w:lang w:val="en-GB" w:eastAsia="zh-CN" w:bidi="ar"/>
        </w:rPr>
      </w:pPr>
    </w:p>
    <w:p w14:paraId="12D33C27" w14:textId="77777777" w:rsidR="0087153E" w:rsidRDefault="00000000">
      <w:pPr>
        <w:rPr>
          <w:rFonts w:ascii="Times New Roman" w:eastAsia="等线" w:hAnsi="Times New Roman"/>
          <w:b/>
          <w:bCs/>
          <w:lang w:val="en-GB" w:eastAsia="zh-CN" w:bidi="ar"/>
        </w:rPr>
      </w:pPr>
      <w:r>
        <w:rPr>
          <w:rFonts w:ascii="Times New Roman" w:eastAsia="等线" w:hAnsi="Times New Roman"/>
          <w:b/>
          <w:bCs/>
          <w:lang w:val="en-GB" w:eastAsia="zh-CN" w:bidi="ar"/>
        </w:rPr>
        <w:t>Conclusion</w:t>
      </w:r>
    </w:p>
    <w:p w14:paraId="4CB74FD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 xml:space="preserve">LP-SINR is not considered further as a metric for RRM serving cell measurement </w:t>
      </w:r>
      <w:r>
        <w:rPr>
          <w:rFonts w:ascii="Times New Roman" w:eastAsia="Batang" w:hAnsi="Times New Roman"/>
          <w:strike/>
          <w:szCs w:val="20"/>
          <w:lang w:val="en-GB"/>
        </w:rPr>
        <w:t>for OOK-based receiver</w:t>
      </w:r>
      <w:r>
        <w:rPr>
          <w:rFonts w:ascii="Times New Roman" w:eastAsia="Batang" w:hAnsi="Times New Roman"/>
          <w:szCs w:val="20"/>
          <w:lang w:val="en-GB"/>
        </w:rPr>
        <w:t>.</w:t>
      </w:r>
    </w:p>
    <w:p w14:paraId="2F7F3411" w14:textId="77777777" w:rsidR="0087153E" w:rsidRDefault="00000000">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9.6.3</w:t>
      </w:r>
    </w:p>
    <w:p w14:paraId="3DFD29CC" w14:textId="77777777" w:rsidR="0087153E" w:rsidRDefault="00000000">
      <w:pPr>
        <w:rPr>
          <w:rFonts w:ascii="Times New Roman" w:hAnsi="Times New Roman"/>
          <w:b/>
          <w:bCs/>
          <w:highlight w:val="green"/>
          <w:lang w:eastAsia="zh-CN"/>
        </w:rPr>
      </w:pPr>
      <w:r>
        <w:rPr>
          <w:rFonts w:ascii="Times New Roman" w:hAnsi="Times New Roman"/>
          <w:b/>
          <w:bCs/>
          <w:highlight w:val="green"/>
          <w:lang w:eastAsia="zh-CN"/>
        </w:rPr>
        <w:t>Agreement</w:t>
      </w:r>
    </w:p>
    <w:p w14:paraId="343944BC" w14:textId="77777777" w:rsidR="0087153E" w:rsidRDefault="00000000">
      <w:pPr>
        <w:pStyle w:val="affff2"/>
        <w:spacing w:after="180" w:line="252" w:lineRule="auto"/>
        <w:contextualSpacing/>
        <w:rPr>
          <w:rFonts w:ascii="Times New Roman" w:hAnsi="Times New Roman"/>
          <w:bCs/>
          <w:szCs w:val="20"/>
        </w:rPr>
      </w:pPr>
      <w:r>
        <w:rPr>
          <w:rFonts w:ascii="Times New Roman" w:hAnsi="Times New Roman"/>
          <w:bCs/>
          <w:szCs w:val="20"/>
        </w:rPr>
        <w:t>Update the following agreement in RAN1#116 in red:</w:t>
      </w:r>
    </w:p>
    <w:p w14:paraId="140EC108" w14:textId="77777777" w:rsidR="0087153E" w:rsidRDefault="00000000">
      <w:pPr>
        <w:rPr>
          <w:rFonts w:ascii="Times New Roman" w:hAnsi="Times New Roman"/>
          <w:b/>
          <w:bCs/>
          <w:highlight w:val="green"/>
          <w:lang w:eastAsia="zh-CN"/>
        </w:rPr>
      </w:pPr>
      <w:r>
        <w:rPr>
          <w:rFonts w:ascii="Times New Roman" w:hAnsi="Times New Roman"/>
          <w:b/>
          <w:bCs/>
          <w:highlight w:val="green"/>
          <w:lang w:eastAsia="zh-CN"/>
        </w:rPr>
        <w:t>Agreement</w:t>
      </w:r>
    </w:p>
    <w:p w14:paraId="1510167E" w14:textId="77777777" w:rsidR="0087153E" w:rsidRDefault="00000000">
      <w:pPr>
        <w:numPr>
          <w:ilvl w:val="0"/>
          <w:numId w:val="27"/>
        </w:numPr>
        <w:spacing w:line="252" w:lineRule="auto"/>
        <w:contextualSpacing/>
        <w:rPr>
          <w:rFonts w:ascii="Times New Roman" w:eastAsia="Yu Mincho" w:hAnsi="Times New Roman"/>
          <w:bCs/>
          <w:szCs w:val="22"/>
          <w:lang w:eastAsia="zh-CN"/>
        </w:rPr>
      </w:pPr>
      <w:r>
        <w:rPr>
          <w:rFonts w:ascii="Times New Roman" w:hAnsi="Times New Roman"/>
          <w:bCs/>
          <w:szCs w:val="22"/>
          <w:lang w:eastAsia="zh-CN"/>
        </w:rPr>
        <w:t>For RRC CONNECTED mode, from RAN1 perspective, further study following LP-WUS procedures to trigger PDCCH monitoring:</w:t>
      </w:r>
    </w:p>
    <w:p w14:paraId="253B974C" w14:textId="77777777" w:rsidR="0087153E" w:rsidRDefault="00000000">
      <w:pPr>
        <w:numPr>
          <w:ilvl w:val="1"/>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Case 1: PDCCH monitoring is triggered by LP-WUS with C-DRX configuration</w:t>
      </w:r>
    </w:p>
    <w:p w14:paraId="7A2808EF" w14:textId="77777777" w:rsidR="0087153E" w:rsidRDefault="00000000">
      <w:pPr>
        <w:numPr>
          <w:ilvl w:val="2"/>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Option 1-1: LP-WUS monitoring according to the LP-WUS monitoring configuration before drx-onDurationTimer to trigger the starting of the drx-onDurationTimer.</w:t>
      </w:r>
    </w:p>
    <w:p w14:paraId="6CEBC038" w14:textId="77777777" w:rsidR="0087153E" w:rsidRDefault="00000000">
      <w:pPr>
        <w:numPr>
          <w:ilvl w:val="3"/>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This option may replace DCP functionality</w:t>
      </w:r>
    </w:p>
    <w:p w14:paraId="2B3A06E0" w14:textId="77777777" w:rsidR="0087153E" w:rsidRDefault="00000000">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6C2693D1" w14:textId="77777777" w:rsidR="0087153E" w:rsidRDefault="00000000">
      <w:pPr>
        <w:numPr>
          <w:ilvl w:val="3"/>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PDCCH monitoring possibly irrespective of drx-onDurationTimer</w:t>
      </w:r>
    </w:p>
    <w:p w14:paraId="1F01ADF7" w14:textId="77777777" w:rsidR="0087153E" w:rsidRDefault="00000000">
      <w:pPr>
        <w:pStyle w:val="affff2"/>
        <w:widowControl/>
        <w:numPr>
          <w:ilvl w:val="4"/>
          <w:numId w:val="27"/>
        </w:numPr>
        <w:spacing w:after="180" w:line="252" w:lineRule="auto"/>
        <w:ind w:firstLineChars="0"/>
        <w:contextualSpacing/>
        <w:rPr>
          <w:rFonts w:ascii="Times New Roman" w:hAnsi="Times New Roman"/>
          <w:bCs/>
          <w:color w:val="FF0000"/>
        </w:rPr>
      </w:pPr>
      <w:r>
        <w:rPr>
          <w:rFonts w:ascii="Times New Roman" w:hAnsi="Times New Roman"/>
          <w:bCs/>
          <w:color w:val="FF0000"/>
        </w:rPr>
        <w:t>Option 1-2-1: PDCCH monitoring may be additionally triggered based on legacy C-DRX cycle and drx-onDurationTimer when monitoring LP-WUS</w:t>
      </w:r>
    </w:p>
    <w:p w14:paraId="1E7BAC15" w14:textId="77777777" w:rsidR="0087153E" w:rsidRDefault="00000000">
      <w:pPr>
        <w:pStyle w:val="affff2"/>
        <w:widowControl/>
        <w:numPr>
          <w:ilvl w:val="5"/>
          <w:numId w:val="27"/>
        </w:numPr>
        <w:spacing w:line="252" w:lineRule="auto"/>
        <w:ind w:firstLineChars="0"/>
        <w:contextualSpacing/>
        <w:rPr>
          <w:rFonts w:ascii="Times New Roman" w:hAnsi="Times New Roman"/>
          <w:bCs/>
          <w:color w:val="FF0000"/>
        </w:rPr>
      </w:pPr>
      <w:r>
        <w:rPr>
          <w:rFonts w:ascii="Times New Roman" w:eastAsia="Yu Mincho" w:hAnsi="Times New Roman"/>
          <w:bCs/>
          <w:color w:val="FF0000"/>
        </w:rPr>
        <w:t>If this is adopted, it should be configured together with Option 1-1 to achieve power saving gain compared to legacy C-DRX</w:t>
      </w:r>
    </w:p>
    <w:p w14:paraId="098562D2" w14:textId="77777777" w:rsidR="0087153E" w:rsidRDefault="00000000">
      <w:pPr>
        <w:pStyle w:val="affff2"/>
        <w:widowControl/>
        <w:numPr>
          <w:ilvl w:val="4"/>
          <w:numId w:val="27"/>
        </w:numPr>
        <w:spacing w:line="252" w:lineRule="auto"/>
        <w:ind w:firstLineChars="0"/>
        <w:contextualSpacing/>
        <w:rPr>
          <w:rFonts w:ascii="Times New Roman" w:hAnsi="Times New Roman"/>
          <w:bCs/>
          <w:color w:val="FF0000"/>
        </w:rPr>
      </w:pPr>
      <w:r>
        <w:rPr>
          <w:rFonts w:ascii="Times New Roman" w:hAnsi="Times New Roman"/>
          <w:bCs/>
          <w:color w:val="FF0000"/>
        </w:rPr>
        <w:t>Option 1-2-2: PDCCH monitoring is not triggered by legacy C-DRX cycle and drx-onDurationTimer when monitoring LP-WUS</w:t>
      </w:r>
    </w:p>
    <w:p w14:paraId="5D2CC6D0" w14:textId="77777777" w:rsidR="0087153E" w:rsidRDefault="00000000">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lastRenderedPageBreak/>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19D40011" w14:textId="77777777" w:rsidR="0087153E" w:rsidRDefault="00000000">
      <w:pPr>
        <w:numPr>
          <w:ilvl w:val="1"/>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Case 2: PDCCH monitoring is triggered by LP-WUS without C-DRX configuration. LP-WUS can be monitored at any time according to the LP-WUS monitoring configuration</w:t>
      </w:r>
    </w:p>
    <w:p w14:paraId="7513523B" w14:textId="77777777" w:rsidR="0087153E" w:rsidRDefault="00000000">
      <w:pPr>
        <w:numPr>
          <w:ilvl w:val="2"/>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01469B45" w14:textId="77777777" w:rsidR="0087153E" w:rsidRDefault="00000000">
      <w:pPr>
        <w:numPr>
          <w:ilvl w:val="0"/>
          <w:numId w:val="27"/>
        </w:numPr>
        <w:contextualSpacing/>
        <w:rPr>
          <w:rFonts w:ascii="Times New Roman" w:eastAsia="Yu Mincho" w:hAnsi="Times New Roman"/>
          <w:bCs/>
          <w:color w:val="FF0000"/>
          <w:kern w:val="2"/>
          <w:szCs w:val="22"/>
          <w:lang w:eastAsia="zh-CN"/>
        </w:rPr>
      </w:pPr>
      <w:r>
        <w:rPr>
          <w:rFonts w:ascii="Times New Roman" w:eastAsia="Yu Mincho" w:hAnsi="Times New Roman"/>
          <w:bCs/>
          <w:kern w:val="2"/>
          <w:szCs w:val="22"/>
          <w:lang w:eastAsia="zh-CN"/>
        </w:rPr>
        <w:t xml:space="preserve">Combination of options in Case 1 </w:t>
      </w:r>
      <w:r>
        <w:rPr>
          <w:rFonts w:ascii="Times New Roman" w:eastAsia="Yu Mincho" w:hAnsi="Times New Roman"/>
          <w:bCs/>
          <w:strike/>
          <w:color w:val="FF0000"/>
          <w:kern w:val="2"/>
          <w:szCs w:val="22"/>
          <w:lang w:eastAsia="zh-CN"/>
        </w:rPr>
        <w:t>and combination of options in Case 1 and Case 2 are not precluded</w:t>
      </w:r>
      <w:r>
        <w:rPr>
          <w:rFonts w:ascii="Times New Roman" w:eastAsia="Yu Mincho" w:hAnsi="Times New Roman"/>
          <w:bCs/>
          <w:color w:val="FF0000"/>
          <w:kern w:val="2"/>
          <w:szCs w:val="22"/>
          <w:lang w:eastAsia="zh-CN"/>
        </w:rPr>
        <w:t xml:space="preserve"> should be considered.</w:t>
      </w:r>
    </w:p>
    <w:p w14:paraId="0CBF6708" w14:textId="77777777" w:rsidR="0087153E" w:rsidRDefault="00000000">
      <w:pPr>
        <w:pStyle w:val="affff2"/>
        <w:widowControl/>
        <w:numPr>
          <w:ilvl w:val="0"/>
          <w:numId w:val="27"/>
        </w:numPr>
        <w:spacing w:after="180" w:line="252" w:lineRule="auto"/>
        <w:ind w:firstLineChars="0"/>
        <w:contextualSpacing/>
        <w:rPr>
          <w:rFonts w:ascii="Times New Roman" w:eastAsia="Yu Mincho" w:hAnsi="Times New Roman"/>
          <w:bCs/>
          <w:color w:val="FF0000"/>
        </w:rPr>
      </w:pPr>
      <w:r>
        <w:rPr>
          <w:rFonts w:ascii="Times New Roman" w:eastAsia="Yu Mincho" w:hAnsi="Times New Roman"/>
          <w:bCs/>
          <w:color w:val="FF0000"/>
        </w:rPr>
        <w:t>RAN1 does not discuss C-DRX related timers other than drx-onDurationTimer, this topic is up to RAN2</w:t>
      </w:r>
    </w:p>
    <w:p w14:paraId="25E063E4" w14:textId="77777777" w:rsidR="0087153E" w:rsidRDefault="00000000">
      <w:pPr>
        <w:pStyle w:val="affff2"/>
        <w:widowControl/>
        <w:numPr>
          <w:ilvl w:val="0"/>
          <w:numId w:val="27"/>
        </w:numPr>
        <w:spacing w:after="180" w:line="252" w:lineRule="auto"/>
        <w:ind w:firstLineChars="0"/>
        <w:contextualSpacing/>
        <w:rPr>
          <w:rFonts w:ascii="Times New Roman" w:eastAsia="Yu Mincho" w:hAnsi="Times New Roman"/>
          <w:bCs/>
          <w:color w:val="FF0000"/>
        </w:rPr>
      </w:pPr>
      <w:r>
        <w:rPr>
          <w:rFonts w:ascii="Times New Roman" w:eastAsia="Yu Mincho" w:hAnsi="Times New Roman"/>
          <w:bCs/>
          <w:color w:val="FF0000"/>
        </w:rPr>
        <w:t>Note: Above does not preclude to support fallback mechanism to trigger PDCCH monitoring, if any</w:t>
      </w:r>
    </w:p>
    <w:p w14:paraId="2C64F9D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8" w:name="_Hlk175561071"/>
      <w:r>
        <w:rPr>
          <w:rFonts w:ascii="Times New Roman" w:eastAsiaTheme="minorEastAsia" w:hAnsi="Times New Roman"/>
          <w:sz w:val="36"/>
          <w:szCs w:val="20"/>
          <w:lang w:val="fr-FR" w:eastAsia="zh-CN"/>
        </w:rPr>
        <w:t>Agreements in RAN1 #117</w:t>
      </w:r>
    </w:p>
    <w:p w14:paraId="38D133F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9" w:name="_Hlk175561205"/>
      <w:bookmarkEnd w:id="8"/>
      <w:r>
        <w:rPr>
          <w:rFonts w:ascii="Times New Roman" w:eastAsia="微软雅黑" w:hAnsi="Times New Roman"/>
          <w:bCs/>
          <w:iCs/>
          <w:sz w:val="28"/>
          <w:szCs w:val="28"/>
          <w:lang w:eastAsia="zh-CN"/>
        </w:rPr>
        <w:t>Agreements in 9.6.1</w:t>
      </w:r>
    </w:p>
    <w:bookmarkEnd w:id="9"/>
    <w:p w14:paraId="4CC342D0" w14:textId="77777777" w:rsidR="0087153E" w:rsidRDefault="0087153E">
      <w:pPr>
        <w:rPr>
          <w:rFonts w:ascii="Times New Roman" w:hAnsi="Times New Roman"/>
          <w:b/>
          <w:bCs/>
        </w:rPr>
      </w:pPr>
    </w:p>
    <w:p w14:paraId="79E71102" w14:textId="77777777" w:rsidR="0087153E" w:rsidRDefault="00000000">
      <w:pPr>
        <w:rPr>
          <w:rFonts w:ascii="Times New Roman" w:hAnsi="Times New Roman"/>
        </w:rPr>
      </w:pPr>
      <w:r>
        <w:rPr>
          <w:rFonts w:ascii="Times New Roman" w:hAnsi="Times New Roman"/>
          <w:b/>
          <w:bCs/>
        </w:rPr>
        <w:t>R1-2405499</w:t>
      </w:r>
      <w:r>
        <w:rPr>
          <w:rFonts w:ascii="Times New Roman" w:hAnsi="Times New Roman"/>
        </w:rPr>
        <w:tab/>
        <w:t>Summary #1 of discussions on LP-WUS and LP-SS design</w:t>
      </w:r>
      <w:r>
        <w:rPr>
          <w:rFonts w:ascii="Times New Roman" w:hAnsi="Times New Roman"/>
        </w:rPr>
        <w:tab/>
        <w:t>Moderator (vivo)</w:t>
      </w:r>
    </w:p>
    <w:p w14:paraId="308465B3" w14:textId="77777777" w:rsidR="0087153E" w:rsidRDefault="0087153E">
      <w:pPr>
        <w:rPr>
          <w:rFonts w:ascii="Times New Roman" w:hAnsi="Times New Roman"/>
        </w:rPr>
      </w:pPr>
    </w:p>
    <w:p w14:paraId="623E5420" w14:textId="77777777" w:rsidR="0087153E" w:rsidRDefault="00000000">
      <w:pPr>
        <w:rPr>
          <w:rFonts w:ascii="Times New Roman" w:hAnsi="Times New Roman"/>
          <w:b/>
          <w:bCs/>
        </w:rPr>
      </w:pPr>
      <w:r>
        <w:rPr>
          <w:rFonts w:ascii="Times New Roman" w:hAnsi="Times New Roman"/>
          <w:b/>
          <w:bCs/>
          <w:highlight w:val="green"/>
        </w:rPr>
        <w:t>Agreement</w:t>
      </w:r>
    </w:p>
    <w:p w14:paraId="0C2E3023" w14:textId="77777777" w:rsidR="0087153E" w:rsidRDefault="00000000">
      <w:pPr>
        <w:jc w:val="both"/>
        <w:rPr>
          <w:rFonts w:ascii="Times New Roman" w:eastAsia="微软雅黑" w:hAnsi="Times New Roman"/>
          <w:iCs/>
          <w:szCs w:val="20"/>
          <w:lang w:eastAsia="zh-CN"/>
        </w:rPr>
      </w:pPr>
      <w:r>
        <w:rPr>
          <w:rFonts w:ascii="Times New Roman" w:eastAsia="微软雅黑" w:hAnsi="Times New Roman"/>
          <w:iCs/>
          <w:szCs w:val="20"/>
          <w:lang w:eastAsia="zh-CN"/>
        </w:rPr>
        <w:t>Support overlaid OFDM sequence based on existing NR sequence type for LP-WUS</w:t>
      </w:r>
    </w:p>
    <w:p w14:paraId="62F96064" w14:textId="77777777" w:rsidR="0087153E" w:rsidRDefault="00000000">
      <w:pPr>
        <w:pStyle w:val="affff2"/>
        <w:widowControl/>
        <w:numPr>
          <w:ilvl w:val="0"/>
          <w:numId w:val="28"/>
        </w:numPr>
        <w:ind w:firstLineChars="0"/>
        <w:contextualSpacing/>
        <w:rPr>
          <w:rFonts w:ascii="Times New Roman" w:eastAsia="微软雅黑" w:hAnsi="Times New Roman"/>
          <w:iCs/>
          <w:szCs w:val="20"/>
        </w:rPr>
      </w:pPr>
      <w:r>
        <w:rPr>
          <w:rFonts w:ascii="Times New Roman" w:eastAsia="微软雅黑" w:hAnsi="Times New Roman"/>
          <w:iCs/>
          <w:szCs w:val="20"/>
        </w:rPr>
        <w:t>Down select among gold sequence, m sequence and ZC sequence</w:t>
      </w:r>
    </w:p>
    <w:p w14:paraId="13F3C694"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the overlaid OFDM sequence is time or frequency domain sequence. </w:t>
      </w:r>
    </w:p>
    <w:p w14:paraId="0A15E4F9"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how to reuse the existing sequences</w:t>
      </w:r>
    </w:p>
    <w:p w14:paraId="04FDE9B2" w14:textId="77777777" w:rsidR="0087153E" w:rsidRDefault="00000000">
      <w:pPr>
        <w:pStyle w:val="affff2"/>
        <w:widowControl/>
        <w:numPr>
          <w:ilvl w:val="1"/>
          <w:numId w:val="28"/>
        </w:numPr>
        <w:ind w:firstLineChars="0"/>
        <w:contextualSpacing/>
        <w:rPr>
          <w:rFonts w:ascii="Times New Roman" w:eastAsia="微软雅黑" w:hAnsi="Times New Roman"/>
          <w:iCs/>
          <w:szCs w:val="20"/>
        </w:rPr>
      </w:pPr>
      <w:r>
        <w:rPr>
          <w:rFonts w:ascii="Times New Roman" w:eastAsia="微软雅黑" w:hAnsi="Times New Roman"/>
          <w:iCs/>
          <w:szCs w:val="20"/>
        </w:rPr>
        <w:t xml:space="preserve">Note: Strive to minimize the impact on OOK detection performance </w:t>
      </w:r>
    </w:p>
    <w:p w14:paraId="1BFAFED9" w14:textId="77777777" w:rsidR="0087153E" w:rsidRDefault="00000000">
      <w:pPr>
        <w:numPr>
          <w:ilvl w:val="0"/>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overlaid OFDM sequence is supported for LP-SS, the same sequence type is used for both LP-SS and LP-WUS</w:t>
      </w:r>
    </w:p>
    <w:p w14:paraId="070F929E" w14:textId="77777777" w:rsidR="0087153E" w:rsidRDefault="0087153E">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7B786B52" w14:textId="77777777" w:rsidR="0087153E" w:rsidRDefault="00000000">
      <w:pPr>
        <w:rPr>
          <w:rFonts w:ascii="Times New Roman" w:hAnsi="Times New Roman"/>
          <w:b/>
          <w:bCs/>
          <w:szCs w:val="20"/>
        </w:rPr>
      </w:pPr>
      <w:r>
        <w:rPr>
          <w:rFonts w:ascii="Times New Roman" w:hAnsi="Times New Roman"/>
          <w:b/>
          <w:bCs/>
          <w:szCs w:val="20"/>
          <w:highlight w:val="green"/>
        </w:rPr>
        <w:t>Agreement</w:t>
      </w:r>
    </w:p>
    <w:p w14:paraId="55BA2445" w14:textId="77777777" w:rsidR="0087153E" w:rsidRDefault="00000000">
      <w:pPr>
        <w:rPr>
          <w:rFonts w:ascii="Times New Roman" w:hAnsi="Times New Roman"/>
          <w:szCs w:val="20"/>
        </w:rPr>
      </w:pPr>
      <w:r>
        <w:rPr>
          <w:rFonts w:ascii="Times New Roman" w:hAnsi="Times New Roman"/>
          <w:szCs w:val="20"/>
        </w:rPr>
        <w:t>For the LP-SS sequence used in a cell,</w:t>
      </w:r>
    </w:p>
    <w:p w14:paraId="610E5217"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the information necessary for determining the sequence is explicitly configured</w:t>
      </w:r>
    </w:p>
    <w:p w14:paraId="7D703330"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Additional support of determining the sequence by predefined rule without configuration</w:t>
      </w:r>
    </w:p>
    <w:p w14:paraId="5468BBC9" w14:textId="77777777" w:rsidR="0087153E" w:rsidRDefault="0087153E">
      <w:pPr>
        <w:rPr>
          <w:rFonts w:ascii="Times New Roman" w:hAnsi="Times New Roman"/>
          <w:lang w:eastAsia="zh-CN"/>
        </w:rPr>
      </w:pPr>
    </w:p>
    <w:p w14:paraId="50F8F7E4" w14:textId="77777777" w:rsidR="0087153E" w:rsidRDefault="00000000">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t>Summary #2 of discussions on LP-WUS and LP-SS design</w:t>
      </w:r>
      <w:r>
        <w:rPr>
          <w:rFonts w:ascii="Times New Roman" w:hAnsi="Times New Roman"/>
          <w:lang w:eastAsia="ko-KR"/>
        </w:rPr>
        <w:tab/>
        <w:t>Moderator (vivo)</w:t>
      </w:r>
    </w:p>
    <w:p w14:paraId="7A4AD8EA" w14:textId="77777777" w:rsidR="0087153E" w:rsidRDefault="0087153E">
      <w:pPr>
        <w:rPr>
          <w:rFonts w:ascii="Times New Roman" w:hAnsi="Times New Roman"/>
          <w:lang w:eastAsia="zh-CN"/>
        </w:rPr>
      </w:pPr>
    </w:p>
    <w:p w14:paraId="24708936"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0C4CAE5E" w14:textId="77777777" w:rsidR="0087153E" w:rsidRDefault="00000000">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74CA0624"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X which is no larger than 20ppm</w:t>
      </w:r>
    </w:p>
    <w:p w14:paraId="055A838D" w14:textId="77777777" w:rsidR="0087153E" w:rsidRDefault="00000000">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7C755E0F" w14:textId="77777777" w:rsidR="0087153E" w:rsidRDefault="00000000">
      <w:pPr>
        <w:rPr>
          <w:rFonts w:ascii="Times New Roman" w:hAnsi="Times New Roman"/>
          <w:lang w:eastAsia="zh-CN"/>
        </w:rPr>
      </w:pPr>
      <w:r>
        <w:rPr>
          <w:rFonts w:ascii="Times New Roman" w:hAnsi="Times New Roman"/>
          <w:lang w:eastAsia="zh-CN"/>
        </w:rPr>
        <w:t>For the overlaid OFDM sequence design of LP-WUS, it is assumed that the residual frequency error for OFDM-based LP-WUR after frequency error correction without considering impact of drift is not larger than Y.</w:t>
      </w:r>
    </w:p>
    <w:p w14:paraId="3DA65B3D"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Y which is no larger than 20ppm and lower than X</w:t>
      </w:r>
    </w:p>
    <w:p w14:paraId="3206FB51" w14:textId="77777777" w:rsidR="0087153E" w:rsidRDefault="00000000">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50E42931" w14:textId="77777777" w:rsidR="0087153E" w:rsidRDefault="0087153E">
      <w:pPr>
        <w:rPr>
          <w:rFonts w:ascii="Times New Roman" w:hAnsi="Times New Roman"/>
          <w:lang w:eastAsia="zh-CN"/>
        </w:rPr>
      </w:pPr>
    </w:p>
    <w:p w14:paraId="5C0D23AD"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7F1E8CBE" w14:textId="77777777" w:rsidR="0087153E" w:rsidRDefault="00000000">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520A609D"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overlaid sequence(s) are the sequence(s) of an OOK on symbol before DFT/LS processing</w:t>
      </w:r>
    </w:p>
    <w:p w14:paraId="73295028" w14:textId="77777777" w:rsidR="0087153E" w:rsidRDefault="00000000">
      <w:pPr>
        <w:numPr>
          <w:ilvl w:val="1"/>
          <w:numId w:val="19"/>
        </w:numPr>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12F508AB"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1-2: overlaid sequence(s) are the sequence(s) of an OFDM symbol before DFT/LS processing</w:t>
      </w:r>
    </w:p>
    <w:p w14:paraId="5D5A3E98"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hAnsi="Times New Roman"/>
          <w:lang w:eastAsia="zh-CN"/>
        </w:rPr>
        <w:t xml:space="preserve">The length of overlaid sequence(s) depends on the number of REs used for LP-WUS </w:t>
      </w:r>
    </w:p>
    <w:p w14:paraId="6A202914"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ED4D8A0"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length of overlaid sequence</w:t>
      </w:r>
      <w:r>
        <w:rPr>
          <w:rFonts w:ascii="Times New Roman" w:hAnsi="Times New Roman"/>
          <w:lang w:eastAsia="zh-CN"/>
        </w:rPr>
        <w:t>(s)</w:t>
      </w:r>
      <w:r>
        <w:rPr>
          <w:rFonts w:ascii="Times New Roman" w:eastAsiaTheme="minorEastAsia" w:hAnsi="Times New Roman"/>
          <w:kern w:val="2"/>
          <w:szCs w:val="20"/>
          <w:lang w:eastAsia="zh-CN"/>
        </w:rPr>
        <w:t xml:space="preserve"> depends on the number of REs used for LP-WUS</w:t>
      </w:r>
    </w:p>
    <w:p w14:paraId="768775B2"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OOK on symbol in time domain after IFFT processing</w:t>
      </w:r>
    </w:p>
    <w:p w14:paraId="45BB2C5E"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length of overlaid sequence(s) depends on IFFT size and the value of M </w:t>
      </w:r>
    </w:p>
    <w:p w14:paraId="38A1F1FC" w14:textId="77777777" w:rsidR="0087153E" w:rsidRDefault="00000000">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37CD103D" w14:textId="77777777" w:rsidR="0087153E" w:rsidRDefault="0087153E">
      <w:pPr>
        <w:rPr>
          <w:rFonts w:ascii="Times New Roman" w:eastAsiaTheme="minorEastAsia" w:hAnsi="Times New Roman"/>
          <w:lang w:eastAsia="zh-CN"/>
        </w:rPr>
      </w:pPr>
    </w:p>
    <w:p w14:paraId="50F4B6C5" w14:textId="77777777" w:rsidR="0087153E" w:rsidRDefault="0087153E">
      <w:pPr>
        <w:rPr>
          <w:rFonts w:ascii="Times New Roman" w:eastAsiaTheme="minorEastAsia" w:hAnsi="Times New Roman"/>
          <w:lang w:eastAsia="zh-CN"/>
        </w:rPr>
      </w:pPr>
    </w:p>
    <w:p w14:paraId="57148FC3" w14:textId="77777777" w:rsidR="0087153E" w:rsidRDefault="00000000">
      <w:pPr>
        <w:rPr>
          <w:rFonts w:ascii="Times New Roman" w:hAnsi="Times New Roman"/>
          <w:b/>
          <w:bCs/>
          <w:lang w:eastAsia="zh-CN"/>
        </w:rPr>
      </w:pPr>
      <w:r>
        <w:rPr>
          <w:rFonts w:ascii="Times New Roman" w:hAnsi="Times New Roman"/>
          <w:b/>
          <w:bCs/>
          <w:highlight w:val="green"/>
          <w:lang w:eastAsia="zh-CN"/>
        </w:rPr>
        <w:lastRenderedPageBreak/>
        <w:t>Agreement</w:t>
      </w:r>
    </w:p>
    <w:p w14:paraId="4ADC10C5" w14:textId="77777777" w:rsidR="0087153E" w:rsidRDefault="00000000">
      <w:pPr>
        <w:ind w:left="36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777C22BD"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704DB04E"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rPr>
        <w:t>FFS the number of PRBs for 15kHz</w:t>
      </w:r>
    </w:p>
    <w:p w14:paraId="6F71A615"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75FD564E" w14:textId="77777777" w:rsidR="0087153E" w:rsidRDefault="00000000">
      <w:pPr>
        <w:ind w:left="360"/>
        <w:jc w:val="both"/>
        <w:rPr>
          <w:rFonts w:ascii="Times New Roman" w:eastAsia="微软雅黑" w:hAnsi="Times New Roman"/>
        </w:rPr>
      </w:pPr>
      <w:r>
        <w:rPr>
          <w:rFonts w:ascii="Times New Roman" w:eastAsia="微软雅黑" w:hAnsi="Times New Roman"/>
        </w:rPr>
        <w:t>FFS: Whether the above is applicable to FR2</w:t>
      </w:r>
    </w:p>
    <w:p w14:paraId="12E4F715" w14:textId="77777777" w:rsidR="0087153E" w:rsidRDefault="0087153E">
      <w:pPr>
        <w:rPr>
          <w:rFonts w:ascii="Times New Roman" w:hAnsi="Times New Roman"/>
          <w:lang w:eastAsia="zh-CN"/>
        </w:rPr>
      </w:pPr>
    </w:p>
    <w:p w14:paraId="74E7A722" w14:textId="77777777" w:rsidR="0087153E" w:rsidRDefault="00000000">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t>Summary #4 of discussions on LP-WUS and LP-SS design</w:t>
      </w:r>
      <w:r>
        <w:rPr>
          <w:rFonts w:ascii="Times New Roman" w:hAnsi="Times New Roman"/>
          <w:lang w:eastAsia="ko-KR"/>
        </w:rPr>
        <w:tab/>
        <w:t>Moderator (vivo)</w:t>
      </w:r>
    </w:p>
    <w:p w14:paraId="7603C0A1" w14:textId="77777777" w:rsidR="0087153E" w:rsidRDefault="0087153E">
      <w:pPr>
        <w:rPr>
          <w:rFonts w:ascii="Times New Roman" w:hAnsi="Times New Roman"/>
          <w:lang w:eastAsia="zh-CN"/>
        </w:rPr>
      </w:pPr>
    </w:p>
    <w:p w14:paraId="0901D54E"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2660CBB5" w14:textId="77777777" w:rsidR="0087153E" w:rsidRDefault="00000000">
      <w:pPr>
        <w:rPr>
          <w:rFonts w:ascii="Times New Roman" w:hAnsi="Times New Roman"/>
          <w:lang w:eastAsia="ko-KR"/>
        </w:rPr>
      </w:pPr>
      <w:r>
        <w:rPr>
          <w:rFonts w:ascii="Times New Roman" w:hAnsi="Times New Roman"/>
          <w:lang w:eastAsia="ko-KR"/>
        </w:rPr>
        <w:t>Further down-select the number of binary LP-SS sequences for the ‘ON-OFF’ pattern:</w:t>
      </w:r>
    </w:p>
    <w:p w14:paraId="6A73A556"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719AB220"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56B06651"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48521275"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F9AF4F7" w14:textId="77777777" w:rsidR="0087153E" w:rsidRDefault="0087153E">
      <w:pPr>
        <w:rPr>
          <w:rFonts w:ascii="Times New Roman" w:hAnsi="Times New Roman"/>
          <w:lang w:eastAsia="zh-CN"/>
        </w:rPr>
      </w:pPr>
    </w:p>
    <w:p w14:paraId="46B44EC5"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0E3EA766" w14:textId="77777777" w:rsidR="0087153E" w:rsidRDefault="00000000">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14A8A0A4"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Gold sequence</w:t>
      </w:r>
    </w:p>
    <w:p w14:paraId="242769F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M sequence</w:t>
      </w:r>
    </w:p>
    <w:p w14:paraId="171970B8"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Computer searched sequence</w:t>
      </w:r>
    </w:p>
    <w:p w14:paraId="4605EE9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the length of LP-SS sequence</w:t>
      </w:r>
    </w:p>
    <w:p w14:paraId="6C9F66C7" w14:textId="77777777" w:rsidR="0087153E" w:rsidRDefault="0087153E">
      <w:pPr>
        <w:rPr>
          <w:rFonts w:ascii="Times New Roman" w:hAnsi="Times New Roman"/>
          <w:b/>
          <w:bCs/>
          <w:lang w:eastAsia="ko-KR"/>
        </w:rPr>
      </w:pPr>
    </w:p>
    <w:p w14:paraId="3A36E285" w14:textId="77777777" w:rsidR="0087153E" w:rsidRDefault="00000000">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t>Summary #5 of discussions on LP-WUS and LP-SS design</w:t>
      </w:r>
      <w:r>
        <w:rPr>
          <w:rFonts w:ascii="Times New Roman" w:hAnsi="Times New Roman"/>
          <w:lang w:eastAsia="ko-KR"/>
        </w:rPr>
        <w:tab/>
        <w:t>Moderator (vivo)</w:t>
      </w:r>
    </w:p>
    <w:p w14:paraId="669CD677" w14:textId="77777777" w:rsidR="0087153E" w:rsidRDefault="0087153E">
      <w:pPr>
        <w:rPr>
          <w:rFonts w:ascii="Times New Roman" w:hAnsi="Times New Roman"/>
          <w:lang w:eastAsia="zh-CN"/>
        </w:rPr>
      </w:pPr>
    </w:p>
    <w:p w14:paraId="29DC7E61"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0AE91F57" w14:textId="77777777" w:rsidR="0087153E" w:rsidRDefault="00000000">
      <w:pPr>
        <w:rPr>
          <w:rFonts w:ascii="Times New Roman" w:hAnsi="Times New Roman"/>
          <w:lang w:eastAsia="zh-CN"/>
        </w:rPr>
      </w:pPr>
      <w:r>
        <w:rPr>
          <w:rFonts w:ascii="Times New Roman" w:hAnsi="Times New Roman"/>
          <w:lang w:eastAsia="zh-CN"/>
        </w:rPr>
        <w:t>The following SNR values for LP-WUR are reported by companies to achieve coverage of PUSCH for message3 for difference noise figures for calibration purposes:</w:t>
      </w:r>
    </w:p>
    <w:p w14:paraId="2C6406C0"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MR+ 8dB: the reported SNR value range is [-9.05,2.94] dB</w:t>
      </w:r>
    </w:p>
    <w:p w14:paraId="1463CBCB"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MR+ 5dB:  the reported SNR value range is [-6.5, 5.58] dB</w:t>
      </w:r>
    </w:p>
    <w:p w14:paraId="538DEEA1"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MR+ 2dB: the reported SNR value range is [-4.04,7.95] dB</w:t>
      </w:r>
    </w:p>
    <w:p w14:paraId="0708860F"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Note 1: The above is observed based on the following assumptions used for calibration:</w:t>
      </w:r>
    </w:p>
    <w:p w14:paraId="6D0BB2A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Carrier frequency: 2.6 GHz</w:t>
      </w:r>
    </w:p>
    <w:p w14:paraId="74D2B71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The number of Tx chains: 1</w:t>
      </w:r>
    </w:p>
    <w:p w14:paraId="52C7E81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MIL of MSG 3: use the average one in R17 coverage, i.e.,153.51 dB for non-redcap UE</w:t>
      </w:r>
    </w:p>
    <w:p w14:paraId="5A20A83B"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Transmit antenna gain correction factors for WUS: up to company report</w:t>
      </w:r>
    </w:p>
    <w:p w14:paraId="31E2B767"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61A2A755" w14:textId="77777777" w:rsidR="0087153E" w:rsidRDefault="0087153E">
      <w:pPr>
        <w:rPr>
          <w:rFonts w:ascii="Times New Roman" w:hAnsi="Times New Roman"/>
          <w:lang w:eastAsia="zh-CN"/>
        </w:rPr>
      </w:pPr>
    </w:p>
    <w:p w14:paraId="37FA5B92"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1A97B4E7" w14:textId="77777777" w:rsidR="0087153E" w:rsidRDefault="00000000">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4903B29F"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2DE85A26"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45D73C38"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SNR=2dB for NF of LR = NF of MR+ 2dB</w:t>
      </w:r>
    </w:p>
    <w:p w14:paraId="6D2E1711" w14:textId="77777777" w:rsidR="0087153E" w:rsidRDefault="00000000">
      <w:pPr>
        <w:numPr>
          <w:ilvl w:val="0"/>
          <w:numId w:val="19"/>
        </w:numPr>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1C37E881" w14:textId="77777777" w:rsidR="0087153E" w:rsidRDefault="0087153E">
      <w:pPr>
        <w:rPr>
          <w:rFonts w:ascii="Times New Roman" w:hAnsi="Times New Roman"/>
          <w:lang w:eastAsia="zh-CN"/>
        </w:rPr>
      </w:pPr>
    </w:p>
    <w:p w14:paraId="27DF641F"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010C923" w14:textId="77777777" w:rsidR="0087153E" w:rsidRDefault="00000000">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5F010F51" w14:textId="77777777" w:rsidR="0087153E" w:rsidRDefault="00000000">
      <w:pPr>
        <w:numPr>
          <w:ilvl w:val="0"/>
          <w:numId w:val="30"/>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for</w:t>
      </w:r>
      <w:r>
        <w:rPr>
          <w:rFonts w:ascii="Times New Roman" w:hAnsi="Times New Roman"/>
          <w:lang w:eastAsia="zh-CN"/>
        </w:rPr>
        <w:t xml:space="preserve"> part of, one or more PO(s), e.g., N is 8~16, 24</w:t>
      </w:r>
      <w:r>
        <w:rPr>
          <w:rFonts w:ascii="Times New Roman" w:eastAsiaTheme="minorEastAsia" w:hAnsi="Times New Roman"/>
          <w:lang w:eastAsia="zh-CN"/>
        </w:rPr>
        <w:t xml:space="preserve"> </w:t>
      </w:r>
    </w:p>
    <w:p w14:paraId="46B57AD4"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N, single LP-WUS to wake up one or more subgroups</w:t>
      </w:r>
    </w:p>
    <w:p w14:paraId="3B360024"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21B038DA"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Number of information bits for a LP-WUS is at least ceil (log2(X1)), where X1 is the number of codepoints indicating one or more subgroups. X1 is reported by companies, X1 could be smaller, equal to or larger than N.</w:t>
      </w:r>
    </w:p>
    <w:p w14:paraId="0081B986"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0BB6F13F"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0451ADC5"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ko-KR"/>
        </w:rPr>
        <w:t>K is the number of multiple codepoint values in a LP-WUS where K is larger than 1</w:t>
      </w:r>
    </w:p>
    <w:p w14:paraId="4C84202A"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How to satisfy FAR is reported by companies, e.g., FEC/CRC</w:t>
      </w:r>
    </w:p>
    <w:p w14:paraId="03D2D94B"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Note: multiple TDMed LP-WUSs can be used to support more subgroups for each option.</w:t>
      </w:r>
    </w:p>
    <w:p w14:paraId="4AE6CEF0"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Note: Y% effective paging rate per PO is reported by companies</w:t>
      </w:r>
    </w:p>
    <w:p w14:paraId="139DABFA" w14:textId="77777777" w:rsidR="0087153E" w:rsidRDefault="00000000">
      <w:pPr>
        <w:numPr>
          <w:ilvl w:val="0"/>
          <w:numId w:val="30"/>
        </w:numPr>
        <w:ind w:leftChars="-20" w:left="320"/>
        <w:rPr>
          <w:rFonts w:ascii="Times New Roman" w:eastAsiaTheme="minorEastAsia" w:hAnsi="Times New Roman"/>
          <w:lang w:eastAsia="zh-CN"/>
        </w:rPr>
      </w:pPr>
      <w:r>
        <w:rPr>
          <w:rFonts w:ascii="Times New Roman" w:eastAsiaTheme="minorEastAsia" w:hAnsi="Times New Roman"/>
          <w:lang w:eastAsia="zh-CN"/>
        </w:rPr>
        <w:t>The followings are considered when down-select among options:</w:t>
      </w:r>
    </w:p>
    <w:p w14:paraId="22DB40AE"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The number of supported UE subgroups per PO: M</w:t>
      </w:r>
    </w:p>
    <w:p w14:paraId="504D2927"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Average network overhead to indicate the number of UE subgroups M per PO</w:t>
      </w:r>
    </w:p>
    <w:p w14:paraId="3B30A41F"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False wake up rate due to subgroup-based indication, which will impact the power saving gain</w:t>
      </w:r>
    </w:p>
    <w:p w14:paraId="541502C4"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Paging latency</w:t>
      </w:r>
    </w:p>
    <w:p w14:paraId="4517FA4F"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Note: Coverage target shall be met under 1%BLER, 1% FAR (for false alarm from noise)</w:t>
      </w:r>
    </w:p>
    <w:p w14:paraId="43EA9220" w14:textId="77777777" w:rsidR="0087153E" w:rsidRDefault="0087153E">
      <w:pPr>
        <w:pStyle w:val="affff2"/>
        <w:ind w:left="567" w:firstLineChars="0" w:firstLine="0"/>
        <w:rPr>
          <w:rFonts w:ascii="Times New Roman" w:eastAsia="Times New Roman" w:hAnsi="Times New Roman"/>
          <w:kern w:val="0"/>
          <w:sz w:val="36"/>
          <w:szCs w:val="20"/>
          <w:lang w:val="fr-FR" w:eastAsia="en-US"/>
        </w:rPr>
      </w:pPr>
    </w:p>
    <w:p w14:paraId="18F49EE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7B80F67B" w14:textId="77777777" w:rsidR="0087153E" w:rsidRDefault="0087153E">
      <w:pPr>
        <w:rPr>
          <w:rFonts w:ascii="Times New Roman" w:hAnsi="Times New Roman"/>
          <w:b/>
          <w:bCs/>
        </w:rPr>
      </w:pPr>
    </w:p>
    <w:p w14:paraId="1D7CC279" w14:textId="77777777" w:rsidR="0087153E" w:rsidRDefault="00000000">
      <w:pPr>
        <w:rPr>
          <w:rFonts w:ascii="Times New Roman" w:hAnsi="Times New Roman"/>
        </w:rPr>
      </w:pPr>
      <w:r>
        <w:rPr>
          <w:rFonts w:ascii="Times New Roman" w:hAnsi="Times New Roman"/>
          <w:b/>
          <w:bCs/>
        </w:rPr>
        <w:t>R1-2404299</w:t>
      </w:r>
      <w:r>
        <w:rPr>
          <w:rFonts w:ascii="Times New Roman" w:hAnsi="Times New Roman"/>
        </w:rPr>
        <w:tab/>
        <w:t>Summary #1 on LP-WUS operation in IDLE/INACTIVE mode</w:t>
      </w:r>
      <w:r>
        <w:rPr>
          <w:rFonts w:ascii="Times New Roman" w:hAnsi="Times New Roman"/>
        </w:rPr>
        <w:tab/>
        <w:t>Moderator (Apple)</w:t>
      </w:r>
    </w:p>
    <w:p w14:paraId="563D641D" w14:textId="77777777" w:rsidR="0087153E" w:rsidRDefault="0087153E">
      <w:pPr>
        <w:rPr>
          <w:rFonts w:ascii="Times New Roman" w:hAnsi="Times New Roman"/>
        </w:rPr>
      </w:pPr>
    </w:p>
    <w:p w14:paraId="0C36834E" w14:textId="77777777" w:rsidR="0087153E" w:rsidRDefault="00000000">
      <w:pPr>
        <w:rPr>
          <w:rFonts w:ascii="Times New Roman" w:hAnsi="Times New Roman"/>
          <w:b/>
          <w:bCs/>
        </w:rPr>
      </w:pPr>
      <w:r>
        <w:rPr>
          <w:rFonts w:ascii="Times New Roman" w:hAnsi="Times New Roman"/>
          <w:b/>
          <w:bCs/>
        </w:rPr>
        <w:t>Conclusion</w:t>
      </w:r>
    </w:p>
    <w:p w14:paraId="225807DA" w14:textId="77777777" w:rsidR="0087153E" w:rsidRDefault="00000000">
      <w:pPr>
        <w:rPr>
          <w:rFonts w:ascii="Times New Roman" w:hAnsi="Times New Roman"/>
          <w:szCs w:val="20"/>
        </w:rPr>
      </w:pPr>
      <w:r>
        <w:rPr>
          <w:rFonts w:ascii="Times New Roman" w:hAnsi="Times New Roman"/>
          <w:szCs w:val="20"/>
        </w:rPr>
        <w:t xml:space="preserve">Regarding the “FFS: How to determine the received power of LP-SS in OOK ON symbols” for LP-RSRP, no additional work in RAN1. </w:t>
      </w:r>
    </w:p>
    <w:p w14:paraId="2631F8BC" w14:textId="77777777" w:rsidR="0087153E" w:rsidRDefault="0087153E">
      <w:pPr>
        <w:rPr>
          <w:rFonts w:ascii="Times New Roman" w:hAnsi="Times New Roman"/>
        </w:rPr>
      </w:pPr>
    </w:p>
    <w:p w14:paraId="66200329" w14:textId="77777777" w:rsidR="0087153E" w:rsidRDefault="00000000">
      <w:pPr>
        <w:rPr>
          <w:rFonts w:ascii="Times New Roman" w:eastAsiaTheme="minorEastAsia" w:hAnsi="Times New Roman"/>
          <w:lang w:eastAsia="ko-KR" w:bidi="ar"/>
        </w:rPr>
      </w:pPr>
      <w:r>
        <w:rPr>
          <w:rFonts w:ascii="Times New Roman" w:eastAsiaTheme="minorEastAsia" w:hAnsi="Times New Roman"/>
          <w:b/>
          <w:bCs/>
          <w:lang w:eastAsia="ko-KR" w:bidi="ar"/>
        </w:rPr>
        <w:t>R1-2404300</w:t>
      </w:r>
      <w:r>
        <w:rPr>
          <w:rFonts w:ascii="Times New Roman" w:eastAsiaTheme="minorEastAsia" w:hAnsi="Times New Roman"/>
          <w:lang w:eastAsia="ko-KR" w:bidi="ar"/>
        </w:rPr>
        <w:tab/>
        <w:t>Summary #2 on LP-WUS operation in IDLE/INACTIVE mode</w:t>
      </w:r>
      <w:r>
        <w:rPr>
          <w:rFonts w:ascii="Times New Roman" w:eastAsiaTheme="minorEastAsia" w:hAnsi="Times New Roman"/>
          <w:lang w:eastAsia="ko-KR" w:bidi="ar"/>
        </w:rPr>
        <w:tab/>
        <w:t>Moderator (Apple)</w:t>
      </w:r>
    </w:p>
    <w:p w14:paraId="752624F1" w14:textId="77777777" w:rsidR="0087153E" w:rsidRDefault="0087153E">
      <w:pPr>
        <w:rPr>
          <w:rFonts w:ascii="Times New Roman" w:eastAsia="等线" w:hAnsi="Times New Roman"/>
          <w:lang w:eastAsia="zh-CN" w:bidi="ar"/>
        </w:rPr>
      </w:pPr>
    </w:p>
    <w:p w14:paraId="536424B7" w14:textId="77777777" w:rsidR="0087153E" w:rsidRDefault="00000000">
      <w:pPr>
        <w:rPr>
          <w:rFonts w:ascii="Times New Roman" w:eastAsiaTheme="minorEastAsia" w:hAnsi="Times New Roman"/>
          <w:b/>
          <w:bCs/>
          <w:lang w:eastAsia="ko-KR" w:bidi="ar"/>
        </w:rPr>
      </w:pPr>
      <w:r>
        <w:rPr>
          <w:rFonts w:ascii="Times New Roman" w:eastAsiaTheme="minorEastAsia" w:hAnsi="Times New Roman"/>
          <w:b/>
          <w:bCs/>
          <w:highlight w:val="green"/>
          <w:lang w:eastAsia="ko-KR" w:bidi="ar"/>
        </w:rPr>
        <w:t>Agreement</w:t>
      </w:r>
    </w:p>
    <w:p w14:paraId="43E1615D" w14:textId="77777777" w:rsidR="0087153E" w:rsidRDefault="00000000">
      <w:pPr>
        <w:rPr>
          <w:rFonts w:ascii="Times New Roman" w:hAnsi="Times New Roman"/>
          <w:szCs w:val="20"/>
        </w:rPr>
      </w:pPr>
      <w:r>
        <w:rPr>
          <w:rFonts w:ascii="Times New Roman" w:hAnsi="Times New Roman"/>
          <w:szCs w:val="20"/>
        </w:rPr>
        <w:t>It is supported that UEs monitoring the same PO are divided into multiple subgroups, where LP-WUS can provide wake-up indication for each subgroup. Consider the following options:</w:t>
      </w:r>
    </w:p>
    <w:p w14:paraId="3861014E" w14:textId="77777777" w:rsidR="0087153E" w:rsidRDefault="00000000">
      <w:pPr>
        <w:numPr>
          <w:ilvl w:val="0"/>
          <w:numId w:val="31"/>
        </w:numPr>
        <w:spacing w:line="259" w:lineRule="auto"/>
        <w:rPr>
          <w:rFonts w:ascii="Times New Roman" w:hAnsi="Times New Roman"/>
          <w:bCs/>
          <w:szCs w:val="20"/>
        </w:rPr>
      </w:pPr>
      <w:r>
        <w:rPr>
          <w:rFonts w:ascii="Times New Roman" w:hAnsi="Times New Roman"/>
          <w:szCs w:val="20"/>
        </w:rPr>
        <w:t>Option 1: UEs monitoring the same PO monitor the same LO</w:t>
      </w:r>
    </w:p>
    <w:p w14:paraId="7C7BE2FA" w14:textId="77777777" w:rsidR="0087153E" w:rsidRDefault="00000000">
      <w:pPr>
        <w:numPr>
          <w:ilvl w:val="0"/>
          <w:numId w:val="31"/>
        </w:numPr>
        <w:spacing w:line="259" w:lineRule="auto"/>
        <w:rPr>
          <w:rFonts w:ascii="Times New Roman" w:eastAsiaTheme="minorEastAsia" w:hAnsi="Times New Roman"/>
          <w:szCs w:val="20"/>
        </w:rPr>
      </w:pPr>
      <w:r>
        <w:rPr>
          <w:rFonts w:ascii="Times New Roman" w:hAnsi="Times New Roman"/>
          <w:szCs w:val="20"/>
        </w:rPr>
        <w:t>Option 2: UEs corresponding to different POs monitor the same LO</w:t>
      </w:r>
    </w:p>
    <w:p w14:paraId="37BF8243" w14:textId="77777777" w:rsidR="0087153E" w:rsidRDefault="00000000">
      <w:pPr>
        <w:numPr>
          <w:ilvl w:val="0"/>
          <w:numId w:val="31"/>
        </w:numPr>
        <w:spacing w:line="259" w:lineRule="auto"/>
        <w:rPr>
          <w:rFonts w:ascii="Times New Roman" w:hAnsi="Times New Roman"/>
          <w:szCs w:val="10"/>
        </w:rPr>
      </w:pPr>
      <w:r>
        <w:rPr>
          <w:rFonts w:ascii="Times New Roman" w:hAnsi="Times New Roman"/>
          <w:szCs w:val="20"/>
        </w:rPr>
        <w:t>Option 3: UEs monitoring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48F51E7A" w14:textId="77777777" w:rsidR="0087153E" w:rsidRDefault="00000000">
      <w:pPr>
        <w:numPr>
          <w:ilvl w:val="0"/>
          <w:numId w:val="31"/>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7E9F1BDD" w14:textId="77777777" w:rsidR="0087153E" w:rsidRDefault="0087153E">
      <w:pPr>
        <w:rPr>
          <w:rFonts w:ascii="Times New Roman" w:eastAsia="等线" w:hAnsi="Times New Roman"/>
          <w:lang w:eastAsia="zh-CN" w:bidi="ar"/>
        </w:rPr>
      </w:pPr>
    </w:p>
    <w:p w14:paraId="38FCDC8E" w14:textId="77777777" w:rsidR="0087153E" w:rsidRDefault="00000000">
      <w:pPr>
        <w:rPr>
          <w:rFonts w:ascii="Times New Roman" w:eastAsiaTheme="minorEastAsia" w:hAnsi="Times New Roman"/>
          <w:lang w:eastAsia="ko-KR" w:bidi="ar"/>
        </w:rPr>
      </w:pPr>
      <w:bookmarkStart w:id="10" w:name="_Hlk167453317"/>
      <w:r>
        <w:rPr>
          <w:rFonts w:ascii="Times New Roman" w:eastAsiaTheme="minorEastAsia" w:hAnsi="Times New Roman"/>
          <w:b/>
          <w:bCs/>
          <w:lang w:eastAsia="ko-KR" w:bidi="ar"/>
        </w:rPr>
        <w:t>R1-2404301</w:t>
      </w:r>
      <w:r>
        <w:rPr>
          <w:rFonts w:ascii="Times New Roman" w:eastAsiaTheme="minorEastAsia" w:hAnsi="Times New Roman"/>
          <w:lang w:eastAsia="ko-KR" w:bidi="ar"/>
        </w:rPr>
        <w:tab/>
        <w:t>Summary #3 on LP-WUS operation in IDLE/INACTIVE mode</w:t>
      </w:r>
      <w:r>
        <w:rPr>
          <w:rFonts w:ascii="Times New Roman" w:eastAsiaTheme="minorEastAsia" w:hAnsi="Times New Roman"/>
          <w:lang w:eastAsia="ko-KR" w:bidi="ar"/>
        </w:rPr>
        <w:tab/>
        <w:t>Moderator (Apple)</w:t>
      </w:r>
    </w:p>
    <w:bookmarkEnd w:id="10"/>
    <w:p w14:paraId="57A60362" w14:textId="77777777" w:rsidR="0087153E" w:rsidRDefault="0087153E">
      <w:pPr>
        <w:rPr>
          <w:rFonts w:ascii="Times New Roman" w:eastAsia="等线" w:hAnsi="Times New Roman"/>
          <w:lang w:eastAsia="zh-CN" w:bidi="ar"/>
        </w:rPr>
      </w:pPr>
    </w:p>
    <w:p w14:paraId="16DCB19A"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2B96231C" w14:textId="77777777" w:rsidR="0087153E" w:rsidRDefault="00000000">
      <w:pPr>
        <w:rPr>
          <w:rFonts w:ascii="Times New Roman" w:hAnsi="Times New Roman"/>
          <w:szCs w:val="20"/>
        </w:rPr>
      </w:pPr>
      <w:r>
        <w:rPr>
          <w:rFonts w:ascii="Times New Roman" w:hAnsi="Times New Roman"/>
          <w:szCs w:val="20"/>
        </w:rPr>
        <w:t>For LP-SS based LP-RSRQ, LP-RSRP and LP-RSSI are measured within the same bandwidth.</w:t>
      </w:r>
    </w:p>
    <w:p w14:paraId="39CDAB8F" w14:textId="77777777" w:rsidR="0087153E" w:rsidRDefault="0087153E">
      <w:pPr>
        <w:rPr>
          <w:rFonts w:ascii="Times New Roman" w:eastAsia="等线" w:hAnsi="Times New Roman"/>
          <w:lang w:eastAsia="zh-CN" w:bidi="ar"/>
        </w:rPr>
      </w:pPr>
    </w:p>
    <w:p w14:paraId="223B643E"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5B816973" w14:textId="77777777" w:rsidR="0087153E" w:rsidRDefault="00000000">
      <w:pPr>
        <w:rPr>
          <w:rFonts w:ascii="Times New Roman" w:hAnsi="Times New Roman"/>
          <w:szCs w:val="20"/>
        </w:rPr>
      </w:pPr>
      <w:r>
        <w:rPr>
          <w:rFonts w:ascii="Times New Roman" w:hAnsi="Times New Roman"/>
          <w:szCs w:val="20"/>
        </w:rPr>
        <w:t>For LP-RSSI definition for LP-RSRQ, the following is agreed</w:t>
      </w:r>
    </w:p>
    <w:p w14:paraId="0EB75332" w14:textId="77777777" w:rsidR="0087153E" w:rsidRDefault="00000000">
      <w:pPr>
        <w:pStyle w:val="affff2"/>
        <w:widowControl/>
        <w:numPr>
          <w:ilvl w:val="0"/>
          <w:numId w:val="32"/>
        </w:numPr>
        <w:ind w:firstLineChars="0"/>
        <w:jc w:val="left"/>
        <w:rPr>
          <w:rFonts w:ascii="Times New Roman" w:hAnsi="Times New Roman"/>
        </w:rPr>
      </w:pPr>
      <w:r>
        <w:rPr>
          <w:rFonts w:ascii="Times New Roman" w:hAnsi="Times New Roman"/>
        </w:rPr>
        <w:t>Option 1: LP-RSSI is the linear average of total received power in ON and OFF LP-SS OOK symbols.</w:t>
      </w:r>
    </w:p>
    <w:p w14:paraId="29FF66A7" w14:textId="77777777" w:rsidR="0087153E" w:rsidRDefault="00000000">
      <w:pPr>
        <w:rPr>
          <w:rFonts w:ascii="Times New Roman" w:hAnsi="Times New Roman"/>
        </w:rPr>
      </w:pPr>
      <w:r>
        <w:rPr>
          <w:rFonts w:ascii="Times New Roman" w:hAnsi="Times New Roman"/>
          <w:lang w:eastAsia="ko-KR"/>
        </w:rPr>
        <w:t>Note: Above does not constrain LP-SS sequence design for OOK</w:t>
      </w:r>
    </w:p>
    <w:p w14:paraId="4611E511" w14:textId="77777777" w:rsidR="0087153E" w:rsidRDefault="0087153E">
      <w:pPr>
        <w:rPr>
          <w:rFonts w:ascii="Times New Roman" w:eastAsia="等线" w:hAnsi="Times New Roman"/>
          <w:lang w:eastAsia="zh-CN" w:bidi="ar"/>
        </w:rPr>
      </w:pPr>
    </w:p>
    <w:p w14:paraId="378D9332" w14:textId="77777777" w:rsidR="0087153E" w:rsidRDefault="00000000">
      <w:pPr>
        <w:rPr>
          <w:rFonts w:ascii="Times New Roman" w:eastAsia="等线" w:hAnsi="Times New Roman"/>
          <w:b/>
          <w:bCs/>
          <w:lang w:eastAsia="zh-CN" w:bidi="ar"/>
        </w:rPr>
      </w:pPr>
      <w:r>
        <w:rPr>
          <w:rFonts w:ascii="Times New Roman" w:eastAsia="等线" w:hAnsi="Times New Roman"/>
          <w:b/>
          <w:bCs/>
          <w:highlight w:val="darkYellow"/>
          <w:lang w:eastAsia="zh-CN" w:bidi="ar"/>
        </w:rPr>
        <w:t>Working Assumption</w:t>
      </w:r>
    </w:p>
    <w:p w14:paraId="4D54ACB8" w14:textId="77777777" w:rsidR="0087153E" w:rsidRDefault="00000000">
      <w:pPr>
        <w:rPr>
          <w:rFonts w:ascii="Times New Roman" w:hAnsi="Times New Roman"/>
          <w:szCs w:val="20"/>
        </w:rPr>
      </w:pPr>
      <w:r>
        <w:rPr>
          <w:rFonts w:ascii="Times New Roman" w:hAnsi="Times New Roman"/>
          <w:szCs w:val="20"/>
        </w:rPr>
        <w:t>From RAN1 perspective, for the RRM measurement metrics based on SSS for OFDM-based LP-WUR, use the same definition of SS-RSRP and SS-RSRQ for LP-SSS-RSRP and LP-SSS-RSRQ, respectively.</w:t>
      </w:r>
    </w:p>
    <w:p w14:paraId="4472FA97" w14:textId="77777777" w:rsidR="0087153E" w:rsidRDefault="00000000">
      <w:pPr>
        <w:pStyle w:val="affff2"/>
        <w:widowControl/>
        <w:numPr>
          <w:ilvl w:val="0"/>
          <w:numId w:val="32"/>
        </w:numPr>
        <w:ind w:firstLineChars="0"/>
        <w:jc w:val="left"/>
        <w:rPr>
          <w:rFonts w:ascii="Times New Roman" w:hAnsi="Times New Roman"/>
          <w:szCs w:val="20"/>
        </w:rPr>
      </w:pPr>
      <w:r>
        <w:rPr>
          <w:rFonts w:ascii="Times New Roman" w:hAnsi="Times New Roman"/>
          <w:szCs w:val="20"/>
          <w:lang w:eastAsia="ko-KR"/>
        </w:rPr>
        <w:t xml:space="preserve">Above is applicable for both </w:t>
      </w:r>
      <w:r>
        <w:rPr>
          <w:rFonts w:ascii="Times New Roman" w:hAnsi="Times New Roman"/>
          <w:szCs w:val="20"/>
        </w:rPr>
        <w:t>time-domain processing or frequency-domain processing</w:t>
      </w:r>
    </w:p>
    <w:p w14:paraId="0A045457" w14:textId="77777777" w:rsidR="0087153E" w:rsidRDefault="00000000">
      <w:pPr>
        <w:pStyle w:val="affff2"/>
        <w:widowControl/>
        <w:numPr>
          <w:ilvl w:val="0"/>
          <w:numId w:val="32"/>
        </w:numPr>
        <w:ind w:firstLineChars="0"/>
        <w:jc w:val="left"/>
        <w:rPr>
          <w:rFonts w:ascii="Times New Roman" w:hAnsi="Times New Roman"/>
        </w:rPr>
      </w:pPr>
      <w:r>
        <w:rPr>
          <w:rFonts w:ascii="Times New Roman" w:hAnsi="Times New Roman"/>
        </w:rPr>
        <w:t>Above does not imply that RAN1 will introduce LP-SSS-RSRP and LP-SSS-RSRQ in the specifications</w:t>
      </w:r>
    </w:p>
    <w:p w14:paraId="63244D25" w14:textId="77777777" w:rsidR="0087153E" w:rsidRDefault="0087153E">
      <w:pPr>
        <w:rPr>
          <w:rFonts w:ascii="Times New Roman" w:eastAsiaTheme="minorEastAsia" w:hAnsi="Times New Roman"/>
          <w:lang w:eastAsia="ko-KR" w:bidi="ar"/>
        </w:rPr>
      </w:pPr>
    </w:p>
    <w:p w14:paraId="02B05F7C" w14:textId="77777777" w:rsidR="0087153E" w:rsidRDefault="00000000">
      <w:pPr>
        <w:rPr>
          <w:rFonts w:ascii="Times New Roman" w:eastAsiaTheme="minorEastAsia" w:hAnsi="Times New Roman"/>
          <w:lang w:eastAsia="ko-KR" w:bidi="ar"/>
        </w:rPr>
      </w:pPr>
      <w:r>
        <w:rPr>
          <w:rFonts w:ascii="Times New Roman" w:eastAsiaTheme="minorEastAsia" w:hAnsi="Times New Roman"/>
          <w:b/>
          <w:bCs/>
          <w:lang w:eastAsia="ko-KR" w:bidi="ar"/>
        </w:rPr>
        <w:lastRenderedPageBreak/>
        <w:t>R1-2405681</w:t>
      </w:r>
      <w:r>
        <w:rPr>
          <w:rFonts w:ascii="Times New Roman" w:eastAsiaTheme="minorEastAsia" w:hAnsi="Times New Roman"/>
          <w:lang w:eastAsia="ko-KR" w:bidi="ar"/>
        </w:rPr>
        <w:tab/>
        <w:t>Summary #4 on LP-WUS operation in IDLE/INACTIVE mode</w:t>
      </w:r>
      <w:r>
        <w:rPr>
          <w:rFonts w:ascii="Times New Roman" w:eastAsiaTheme="minorEastAsia" w:hAnsi="Times New Roman"/>
          <w:lang w:eastAsia="ko-KR" w:bidi="ar"/>
        </w:rPr>
        <w:tab/>
        <w:t>Moderator (Apple)</w:t>
      </w:r>
    </w:p>
    <w:p w14:paraId="434BBFC2" w14:textId="77777777" w:rsidR="0087153E" w:rsidRDefault="0087153E">
      <w:pPr>
        <w:rPr>
          <w:rFonts w:ascii="Times New Roman" w:eastAsiaTheme="minorEastAsia" w:hAnsi="Times New Roman"/>
          <w:szCs w:val="20"/>
          <w:highlight w:val="green"/>
          <w:lang w:eastAsia="ko-KR" w:bidi="ar"/>
        </w:rPr>
      </w:pPr>
    </w:p>
    <w:p w14:paraId="4C0859A8" w14:textId="77777777" w:rsidR="0087153E" w:rsidRDefault="00000000">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77646D40" w14:textId="77777777" w:rsidR="0087153E" w:rsidRDefault="00000000">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62C02DAE" w14:textId="77777777" w:rsidR="0087153E" w:rsidRDefault="00000000">
      <w:pPr>
        <w:pStyle w:val="affff2"/>
        <w:widowControl/>
        <w:numPr>
          <w:ilvl w:val="0"/>
          <w:numId w:val="32"/>
        </w:numPr>
        <w:ind w:firstLineChars="0"/>
        <w:jc w:val="left"/>
        <w:rPr>
          <w:rFonts w:ascii="Times New Roman" w:eastAsiaTheme="minorEastAsia" w:hAnsi="Times New Roman"/>
          <w:szCs w:val="20"/>
        </w:rPr>
      </w:pPr>
      <w:r>
        <w:rPr>
          <w:rFonts w:ascii="Times New Roman" w:hAnsi="Times New Roman"/>
          <w:szCs w:val="20"/>
        </w:rPr>
        <w:t>FFS the exact value of Z</w:t>
      </w:r>
    </w:p>
    <w:p w14:paraId="01A548C0" w14:textId="77777777" w:rsidR="0087153E" w:rsidRDefault="0087153E">
      <w:pPr>
        <w:pStyle w:val="a2"/>
        <w:rPr>
          <w:rFonts w:ascii="Times New Roman" w:hAnsi="Times New Roman"/>
          <w:szCs w:val="20"/>
        </w:rPr>
      </w:pPr>
    </w:p>
    <w:p w14:paraId="3CE4ADBD" w14:textId="77777777" w:rsidR="0087153E" w:rsidRDefault="00000000">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2BEA0A26" w14:textId="77777777" w:rsidR="0087153E" w:rsidRDefault="00000000">
      <w:pPr>
        <w:rPr>
          <w:rFonts w:ascii="Times New Roman" w:hAnsi="Times New Roman"/>
          <w:szCs w:val="20"/>
        </w:rPr>
      </w:pPr>
      <w:r>
        <w:rPr>
          <w:rFonts w:ascii="Times New Roman" w:hAnsi="Times New Roman"/>
          <w:szCs w:val="20"/>
        </w:rPr>
        <w:t>For idle/inactive mode, the maximum number of subgroups per PO is X, where 8 &lt;= X &lt;= 256.</w:t>
      </w:r>
    </w:p>
    <w:p w14:paraId="4C94149E" w14:textId="77777777" w:rsidR="0087153E" w:rsidRDefault="00000000">
      <w:pPr>
        <w:pStyle w:val="affff2"/>
        <w:widowControl/>
        <w:numPr>
          <w:ilvl w:val="0"/>
          <w:numId w:val="32"/>
        </w:numPr>
        <w:ind w:firstLineChars="0"/>
        <w:jc w:val="left"/>
        <w:rPr>
          <w:rFonts w:ascii="Times New Roman" w:hAnsi="Times New Roman"/>
          <w:szCs w:val="20"/>
        </w:rPr>
      </w:pPr>
      <w:r>
        <w:rPr>
          <w:rFonts w:ascii="Times New Roman" w:hAnsi="Times New Roman"/>
          <w:szCs w:val="20"/>
        </w:rPr>
        <w:t>FFS the exact value of X.</w:t>
      </w:r>
    </w:p>
    <w:p w14:paraId="67E7CFCE" w14:textId="77777777" w:rsidR="0087153E" w:rsidRDefault="0087153E">
      <w:pPr>
        <w:pStyle w:val="affff2"/>
        <w:ind w:left="567" w:firstLineChars="0" w:firstLine="0"/>
        <w:rPr>
          <w:rFonts w:ascii="Times New Roman" w:eastAsia="Times New Roman" w:hAnsi="Times New Roman"/>
          <w:kern w:val="0"/>
          <w:sz w:val="36"/>
          <w:szCs w:val="20"/>
          <w:lang w:val="fr-FR" w:eastAsia="en-US"/>
        </w:rPr>
      </w:pPr>
    </w:p>
    <w:p w14:paraId="431C0CF1"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2629641A" w14:textId="77777777" w:rsidR="0087153E" w:rsidRDefault="0087153E">
      <w:pPr>
        <w:rPr>
          <w:rFonts w:ascii="Times New Roman" w:hAnsi="Times New Roman"/>
          <w:b/>
          <w:bCs/>
        </w:rPr>
      </w:pPr>
    </w:p>
    <w:p w14:paraId="1CF1F82A" w14:textId="77777777" w:rsidR="0087153E" w:rsidRDefault="00000000">
      <w:pPr>
        <w:rPr>
          <w:rFonts w:ascii="Times New Roman" w:hAnsi="Times New Roman"/>
        </w:rPr>
      </w:pPr>
      <w:r>
        <w:rPr>
          <w:rFonts w:ascii="Times New Roman" w:hAnsi="Times New Roman"/>
          <w:b/>
          <w:bCs/>
        </w:rPr>
        <w:t>R1-2405471</w:t>
      </w:r>
      <w:r>
        <w:rPr>
          <w:rFonts w:ascii="Times New Roman" w:hAnsi="Times New Roman"/>
        </w:rPr>
        <w:tab/>
        <w:t>FL summary #1 on LP-WUS operation in CONNECTED mode</w:t>
      </w:r>
      <w:r>
        <w:rPr>
          <w:rFonts w:ascii="Times New Roman" w:hAnsi="Times New Roman"/>
        </w:rPr>
        <w:tab/>
        <w:t>Moderator (NTT DOCOMO)</w:t>
      </w:r>
    </w:p>
    <w:p w14:paraId="09CA1803" w14:textId="77777777" w:rsidR="0087153E" w:rsidRDefault="0087153E">
      <w:pPr>
        <w:jc w:val="both"/>
        <w:rPr>
          <w:rFonts w:ascii="Times New Roman" w:hAnsi="Times New Roman"/>
          <w:b/>
          <w:szCs w:val="20"/>
        </w:rPr>
      </w:pPr>
    </w:p>
    <w:p w14:paraId="2907D9C6" w14:textId="77777777" w:rsidR="0087153E" w:rsidRDefault="00000000">
      <w:pPr>
        <w:rPr>
          <w:rFonts w:ascii="Times New Roman" w:hAnsi="Times New Roman"/>
          <w:b/>
          <w:bCs/>
        </w:rPr>
      </w:pPr>
      <w:r>
        <w:rPr>
          <w:rFonts w:ascii="Times New Roman" w:hAnsi="Times New Roman"/>
          <w:b/>
          <w:bCs/>
          <w:highlight w:val="green"/>
        </w:rPr>
        <w:t>Agreement</w:t>
      </w:r>
    </w:p>
    <w:p w14:paraId="2D3A3AA0" w14:textId="77777777" w:rsidR="0087153E" w:rsidRDefault="00000000">
      <w:pPr>
        <w:contextualSpacing/>
        <w:jc w:val="both"/>
        <w:rPr>
          <w:rFonts w:ascii="Times New Roman" w:hAnsi="Times New Roman"/>
          <w:bCs/>
          <w:szCs w:val="20"/>
        </w:rPr>
      </w:pPr>
      <w:r>
        <w:rPr>
          <w:rFonts w:ascii="Times New Roman" w:hAnsi="Times New Roman"/>
          <w:bCs/>
          <w:szCs w:val="20"/>
        </w:rPr>
        <w:t>For RRC CONNECTED mode, support UE capability report for determination of minimum time gap between LP-WUS reception and MR to start PDCCH monitoring.</w:t>
      </w:r>
    </w:p>
    <w:p w14:paraId="2DE7E0B8"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 xml:space="preserve">FFS: exact value(s) of the </w:t>
      </w:r>
      <w:r>
        <w:rPr>
          <w:rFonts w:ascii="Times New Roman" w:hAnsi="Times New Roman"/>
          <w:bCs/>
          <w:szCs w:val="20"/>
        </w:rPr>
        <w:t>minimum time gap</w:t>
      </w:r>
    </w:p>
    <w:p w14:paraId="33A4CF75"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 xml:space="preserve">FFS: support of multiple </w:t>
      </w:r>
      <w:r>
        <w:rPr>
          <w:rFonts w:ascii="Times New Roman" w:hAnsi="Times New Roman"/>
          <w:bCs/>
          <w:szCs w:val="20"/>
        </w:rPr>
        <w:t xml:space="preserve">minimum time </w:t>
      </w:r>
      <w:r>
        <w:rPr>
          <w:rFonts w:ascii="Times New Roman" w:eastAsia="Yu Mincho" w:hAnsi="Times New Roman"/>
          <w:bCs/>
          <w:szCs w:val="20"/>
        </w:rPr>
        <w:t>gaps</w:t>
      </w:r>
    </w:p>
    <w:p w14:paraId="54B78276"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FFS whether the reported value includes the duration for time/frequency synchronization of MR</w:t>
      </w:r>
    </w:p>
    <w:p w14:paraId="1F14C33C" w14:textId="77777777" w:rsidR="0087153E" w:rsidRDefault="0087153E">
      <w:pPr>
        <w:rPr>
          <w:rFonts w:ascii="Times New Roman" w:eastAsia="等线" w:hAnsi="Times New Roman"/>
          <w:lang w:eastAsia="zh-CN" w:bidi="ar"/>
        </w:rPr>
      </w:pPr>
    </w:p>
    <w:p w14:paraId="7A928A84" w14:textId="77777777" w:rsidR="0087153E" w:rsidRDefault="00000000">
      <w:pPr>
        <w:rPr>
          <w:rFonts w:ascii="Times New Roman" w:eastAsiaTheme="minorEastAsia" w:hAnsi="Times New Roman"/>
          <w:lang w:eastAsia="ko-KR" w:bidi="ar"/>
        </w:rPr>
      </w:pPr>
      <w:bookmarkStart w:id="11" w:name="_Hlk167453405"/>
      <w:r>
        <w:rPr>
          <w:rFonts w:ascii="Times New Roman" w:eastAsiaTheme="minorEastAsia" w:hAnsi="Times New Roman"/>
          <w:b/>
          <w:bCs/>
          <w:lang w:eastAsia="ko-KR" w:bidi="ar"/>
        </w:rPr>
        <w:t>R1-2405592</w:t>
      </w:r>
      <w:r>
        <w:rPr>
          <w:rFonts w:ascii="Times New Roman" w:eastAsiaTheme="minorEastAsia" w:hAnsi="Times New Roman"/>
          <w:lang w:eastAsia="ko-KR" w:bidi="ar"/>
        </w:rPr>
        <w:tab/>
        <w:t>FL summary #2 on LP-WUS operation in CONNECTED mode</w:t>
      </w:r>
      <w:r>
        <w:rPr>
          <w:rFonts w:ascii="Times New Roman" w:eastAsiaTheme="minorEastAsia" w:hAnsi="Times New Roman"/>
          <w:lang w:eastAsia="ko-KR" w:bidi="ar"/>
        </w:rPr>
        <w:tab/>
        <w:t>Moderator (NTT DOCOMO)</w:t>
      </w:r>
    </w:p>
    <w:bookmarkEnd w:id="11"/>
    <w:p w14:paraId="62D8F338" w14:textId="77777777" w:rsidR="0087153E" w:rsidRDefault="0087153E">
      <w:pPr>
        <w:rPr>
          <w:rFonts w:ascii="Times New Roman" w:eastAsiaTheme="minorEastAsia" w:hAnsi="Times New Roman"/>
          <w:lang w:eastAsia="ko-KR" w:bidi="ar"/>
        </w:rPr>
      </w:pPr>
    </w:p>
    <w:p w14:paraId="37F7A28E" w14:textId="77777777" w:rsidR="0087153E" w:rsidRDefault="00000000">
      <w:pPr>
        <w:rPr>
          <w:rFonts w:ascii="Times New Roman" w:hAnsi="Times New Roman"/>
          <w:b/>
          <w:bCs/>
        </w:rPr>
      </w:pPr>
      <w:r>
        <w:rPr>
          <w:rFonts w:ascii="Times New Roman" w:hAnsi="Times New Roman"/>
          <w:b/>
          <w:bCs/>
          <w:highlight w:val="green"/>
        </w:rPr>
        <w:t>Agreement</w:t>
      </w:r>
    </w:p>
    <w:p w14:paraId="3223FB0D" w14:textId="77777777" w:rsidR="0087153E" w:rsidRDefault="00000000">
      <w:pPr>
        <w:contextualSpacing/>
        <w:jc w:val="both"/>
        <w:rPr>
          <w:rFonts w:ascii="Times New Roman" w:hAnsi="Times New Roman"/>
          <w:bCs/>
          <w:szCs w:val="20"/>
        </w:rPr>
      </w:pPr>
      <w:r>
        <w:rPr>
          <w:rFonts w:ascii="Times New Roman" w:hAnsi="Times New Roman"/>
          <w:bCs/>
          <w:szCs w:val="20"/>
        </w:rPr>
        <w:t>For LP-WUS monitoring in RRC CONNECTED mode, a LP-WUS is QCLed with existing NR signal/channel/CORESET for the TCI state</w:t>
      </w:r>
    </w:p>
    <w:p w14:paraId="2962F6EB" w14:textId="77777777" w:rsidR="0087153E" w:rsidRDefault="00000000">
      <w:pPr>
        <w:pStyle w:val="affff2"/>
        <w:widowControl/>
        <w:numPr>
          <w:ilvl w:val="0"/>
          <w:numId w:val="28"/>
        </w:numPr>
        <w:ind w:firstLineChars="0"/>
        <w:contextualSpacing/>
        <w:rPr>
          <w:rFonts w:ascii="Times New Roman" w:eastAsia="Yu Mincho" w:hAnsi="Times New Roman"/>
          <w:bCs/>
          <w:szCs w:val="20"/>
        </w:rPr>
      </w:pPr>
      <w:r>
        <w:rPr>
          <w:rFonts w:ascii="Times New Roman" w:eastAsia="Yu Mincho" w:hAnsi="Times New Roman"/>
          <w:bCs/>
          <w:szCs w:val="20"/>
        </w:rPr>
        <w:t>FFS which existing NR signal/channel/CORESET is the QCL source of LP-WUS</w:t>
      </w:r>
    </w:p>
    <w:p w14:paraId="54A75D00" w14:textId="77777777" w:rsidR="0087153E" w:rsidRDefault="00000000">
      <w:pPr>
        <w:pStyle w:val="affff2"/>
        <w:widowControl/>
        <w:numPr>
          <w:ilvl w:val="0"/>
          <w:numId w:val="28"/>
        </w:numPr>
        <w:ind w:firstLineChars="0"/>
        <w:contextualSpacing/>
        <w:rPr>
          <w:rFonts w:ascii="Times New Roman" w:eastAsia="Yu Mincho" w:hAnsi="Times New Roman"/>
          <w:bCs/>
          <w:szCs w:val="20"/>
        </w:rPr>
      </w:pPr>
      <w:r>
        <w:rPr>
          <w:rFonts w:ascii="Times New Roman" w:eastAsia="Yu Mincho" w:hAnsi="Times New Roman"/>
          <w:bCs/>
          <w:szCs w:val="20"/>
        </w:rPr>
        <w:t>FFS exact definition of QCL relationship between LP-WUS and existing NR signal/channel/CORESET</w:t>
      </w:r>
    </w:p>
    <w:p w14:paraId="33A7BBB7" w14:textId="77777777" w:rsidR="0087153E" w:rsidRDefault="0087153E">
      <w:pPr>
        <w:rPr>
          <w:rFonts w:ascii="Times New Roman" w:eastAsiaTheme="minorEastAsia" w:hAnsi="Times New Roman"/>
          <w:lang w:eastAsia="ko-KR" w:bidi="ar"/>
        </w:rPr>
      </w:pPr>
    </w:p>
    <w:p w14:paraId="44D938D7" w14:textId="77777777" w:rsidR="0087153E" w:rsidRDefault="00000000">
      <w:pPr>
        <w:rPr>
          <w:rFonts w:ascii="Times New Roman" w:hAnsi="Times New Roman"/>
          <w:b/>
          <w:bCs/>
        </w:rPr>
      </w:pPr>
      <w:r>
        <w:rPr>
          <w:rFonts w:ascii="Times New Roman" w:hAnsi="Times New Roman"/>
          <w:b/>
          <w:bCs/>
          <w:highlight w:val="green"/>
        </w:rPr>
        <w:t>Agreement</w:t>
      </w:r>
    </w:p>
    <w:p w14:paraId="5C667662" w14:textId="77777777" w:rsidR="0087153E" w:rsidRDefault="00000000">
      <w:pPr>
        <w:contextualSpacing/>
        <w:jc w:val="both"/>
        <w:rPr>
          <w:rFonts w:ascii="Times New Roman" w:hAnsi="Times New Roman"/>
          <w:bCs/>
          <w:szCs w:val="20"/>
        </w:rPr>
      </w:pPr>
      <w:r>
        <w:rPr>
          <w:rFonts w:ascii="Times New Roman" w:hAnsi="Times New Roman"/>
          <w:bCs/>
          <w:szCs w:val="20"/>
        </w:rPr>
        <w:t>LP-WUS monitoring occasions (MOs) are configured by RRC, where UE can monitor for LP-WUS transmission in RRC CONNECTED mode.</w:t>
      </w:r>
    </w:p>
    <w:p w14:paraId="61D8651E"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hAnsi="Times New Roman"/>
          <w:bCs/>
          <w:szCs w:val="20"/>
        </w:rPr>
        <w:t>FFS whether to define a time window for Mos</w:t>
      </w:r>
    </w:p>
    <w:p w14:paraId="45AC0FBB"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hAnsi="Times New Roman"/>
          <w:bCs/>
          <w:szCs w:val="20"/>
        </w:rPr>
        <w:t>It is at least supported that a UE can monitor MOs with a periodicity.</w:t>
      </w:r>
    </w:p>
    <w:p w14:paraId="74E45EFC" w14:textId="77777777" w:rsidR="0087153E" w:rsidRDefault="00000000">
      <w:pPr>
        <w:pStyle w:val="affff2"/>
        <w:widowControl/>
        <w:numPr>
          <w:ilvl w:val="1"/>
          <w:numId w:val="28"/>
        </w:numPr>
        <w:ind w:firstLineChars="0"/>
        <w:contextualSpacing/>
        <w:rPr>
          <w:rFonts w:ascii="Times New Roman" w:hAnsi="Times New Roman"/>
          <w:bCs/>
          <w:szCs w:val="20"/>
        </w:rPr>
      </w:pPr>
      <w:r>
        <w:rPr>
          <w:rFonts w:ascii="Times New Roman" w:hAnsi="Times New Roman"/>
          <w:bCs/>
          <w:szCs w:val="20"/>
        </w:rPr>
        <w:t>FFS details of the periodicity, e.g. derived from DRX cycle, separately configured</w:t>
      </w:r>
    </w:p>
    <w:p w14:paraId="781CD285" w14:textId="77777777" w:rsidR="0087153E" w:rsidRDefault="0087153E">
      <w:pPr>
        <w:rPr>
          <w:rFonts w:ascii="Times New Roman" w:eastAsiaTheme="minorEastAsia" w:hAnsi="Times New Roman"/>
          <w:b/>
          <w:bCs/>
          <w:lang w:eastAsia="ko-KR" w:bidi="ar"/>
        </w:rPr>
      </w:pPr>
    </w:p>
    <w:p w14:paraId="04C52497" w14:textId="77777777" w:rsidR="0087153E" w:rsidRDefault="00000000">
      <w:pPr>
        <w:rPr>
          <w:rFonts w:ascii="Times New Roman" w:eastAsiaTheme="minorEastAsia" w:hAnsi="Times New Roman"/>
          <w:lang w:eastAsia="ko-KR" w:bidi="ar"/>
        </w:rPr>
      </w:pPr>
      <w:r>
        <w:rPr>
          <w:rFonts w:ascii="Times New Roman" w:hAnsi="Times New Roman"/>
        </w:rPr>
        <w:t xml:space="preserve"> </w:t>
      </w:r>
      <w:r>
        <w:rPr>
          <w:rFonts w:ascii="Times New Roman" w:eastAsiaTheme="minorEastAsia" w:hAnsi="Times New Roman"/>
          <w:b/>
          <w:bCs/>
          <w:lang w:eastAsia="ko-KR" w:bidi="ar"/>
        </w:rPr>
        <w:t>R1-2405721</w:t>
      </w:r>
      <w:r>
        <w:rPr>
          <w:rFonts w:ascii="Times New Roman" w:eastAsiaTheme="minorEastAsia" w:hAnsi="Times New Roman"/>
          <w:lang w:eastAsia="ko-KR" w:bidi="ar"/>
        </w:rPr>
        <w:tab/>
        <w:t>FL summary #3 on LP-WUS operation in CONNECTED mode</w:t>
      </w:r>
      <w:r>
        <w:rPr>
          <w:rFonts w:ascii="Times New Roman" w:eastAsiaTheme="minorEastAsia" w:hAnsi="Times New Roman"/>
          <w:lang w:eastAsia="ko-KR" w:bidi="ar"/>
        </w:rPr>
        <w:tab/>
        <w:t>Moderator (NTT DOCOMO)</w:t>
      </w:r>
    </w:p>
    <w:p w14:paraId="1A197A77" w14:textId="77777777" w:rsidR="0087153E" w:rsidRDefault="0087153E">
      <w:pPr>
        <w:rPr>
          <w:rFonts w:ascii="Times New Roman" w:eastAsiaTheme="minorEastAsia" w:hAnsi="Times New Roman"/>
          <w:lang w:eastAsia="ko-KR" w:bidi="ar"/>
        </w:rPr>
      </w:pPr>
    </w:p>
    <w:p w14:paraId="5E7BF741" w14:textId="77777777" w:rsidR="0087153E" w:rsidRDefault="00000000">
      <w:pPr>
        <w:rPr>
          <w:rFonts w:ascii="Times New Roman" w:hAnsi="Times New Roman"/>
          <w:b/>
          <w:bCs/>
        </w:rPr>
      </w:pPr>
      <w:r>
        <w:rPr>
          <w:rFonts w:ascii="Times New Roman" w:hAnsi="Times New Roman"/>
          <w:b/>
          <w:bCs/>
          <w:highlight w:val="green"/>
        </w:rPr>
        <w:t>Agreement</w:t>
      </w:r>
    </w:p>
    <w:p w14:paraId="54C95227" w14:textId="77777777" w:rsidR="0087153E" w:rsidRDefault="00000000">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A617E54" w14:textId="77777777" w:rsidR="0087153E" w:rsidRDefault="00000000">
      <w:pPr>
        <w:pStyle w:val="affff2"/>
        <w:widowControl/>
        <w:numPr>
          <w:ilvl w:val="1"/>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 xml:space="preserve">FFS: </w:t>
      </w:r>
      <w:r>
        <w:rPr>
          <w:rFonts w:ascii="Times New Roman" w:hAnsi="Times New Roman"/>
          <w:bCs/>
          <w:sz w:val="20"/>
          <w:szCs w:val="20"/>
        </w:rPr>
        <w:t>The cell(s) where PDCCH monitoring triggered by a</w:t>
      </w:r>
      <w:r>
        <w:rPr>
          <w:rFonts w:ascii="Times New Roman" w:eastAsia="Yu Mincho" w:hAnsi="Times New Roman"/>
          <w:bCs/>
          <w:sz w:val="20"/>
          <w:szCs w:val="20"/>
        </w:rPr>
        <w:t xml:space="preserve"> LP-WUS is applicable</w:t>
      </w:r>
    </w:p>
    <w:p w14:paraId="19384664"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Option 1: one or more serving cells based on gNB indication/configuration</w:t>
      </w:r>
    </w:p>
    <w:p w14:paraId="1EF1370F"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Option 2: all activated serving cells</w:t>
      </w:r>
    </w:p>
    <w:p w14:paraId="26D9EDED"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Note: other options are not precluded</w:t>
      </w:r>
    </w:p>
    <w:p w14:paraId="11896EC6" w14:textId="77777777" w:rsidR="0087153E" w:rsidRDefault="00000000">
      <w:pPr>
        <w:rPr>
          <w:rFonts w:ascii="Times New Roman" w:hAnsi="Times New Roman"/>
          <w:b/>
          <w:bCs/>
        </w:rPr>
      </w:pPr>
      <w:r>
        <w:rPr>
          <w:rFonts w:ascii="Times New Roman" w:hAnsi="Times New Roman"/>
          <w:b/>
          <w:bCs/>
          <w:highlight w:val="green"/>
        </w:rPr>
        <w:t>Agreement</w:t>
      </w:r>
    </w:p>
    <w:p w14:paraId="606B54F4" w14:textId="77777777" w:rsidR="0087153E" w:rsidRDefault="00000000">
      <w:pPr>
        <w:contextualSpacing/>
        <w:jc w:val="both"/>
        <w:rPr>
          <w:rFonts w:ascii="Times New Roman" w:hAnsi="Times New Roman"/>
          <w:bCs/>
          <w:szCs w:val="20"/>
        </w:rPr>
      </w:pPr>
      <w:r>
        <w:rPr>
          <w:rFonts w:ascii="Times New Roman" w:hAnsi="Times New Roman"/>
          <w:bCs/>
          <w:szCs w:val="20"/>
        </w:rPr>
        <w:t xml:space="preserve">For RRC CONNECTED mode, LP-WUS can be configured without following existing features. </w:t>
      </w:r>
    </w:p>
    <w:p w14:paraId="10A7093B"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Rel-16 DCP</w:t>
      </w:r>
    </w:p>
    <w:p w14:paraId="7319E82F"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Rel-17 PDCCH skipping</w:t>
      </w:r>
    </w:p>
    <w:p w14:paraId="43ED456A"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Rel-17 SSSG switching</w:t>
      </w:r>
    </w:p>
    <w:p w14:paraId="008CD48B"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Rel-18 cell DTX</w:t>
      </w:r>
    </w:p>
    <w:p w14:paraId="35C29497" w14:textId="77777777" w:rsidR="0087153E" w:rsidRDefault="00000000">
      <w:pPr>
        <w:rPr>
          <w:rFonts w:ascii="Times New Roman" w:hAnsi="Times New Roman"/>
          <w:bCs/>
          <w:szCs w:val="20"/>
        </w:rPr>
      </w:pPr>
      <w:r>
        <w:rPr>
          <w:rFonts w:ascii="Times New Roman" w:hAnsi="Times New Roman"/>
          <w:bCs/>
          <w:szCs w:val="20"/>
        </w:rPr>
        <w:t>Further study whether/how LP-WUS works with following existing features (</w:t>
      </w:r>
      <w:r>
        <w:rPr>
          <w:rFonts w:ascii="Times New Roman" w:eastAsia="Yu Mincho" w:hAnsi="Times New Roman"/>
          <w:bCs/>
          <w:szCs w:val="20"/>
        </w:rPr>
        <w:t>PDCCH skipping, SSSG switching, cell DTX</w:t>
      </w:r>
      <w:r>
        <w:rPr>
          <w:rFonts w:ascii="Times New Roman" w:hAnsi="Times New Roman"/>
          <w:bCs/>
          <w:szCs w:val="20"/>
        </w:rPr>
        <w:t>)</w:t>
      </w:r>
    </w:p>
    <w:p w14:paraId="04CB3243"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2" w:name="_Hlk180403816"/>
      <w:r>
        <w:rPr>
          <w:rFonts w:ascii="Times New Roman" w:hAnsi="Times New Roman"/>
          <w:sz w:val="36"/>
          <w:szCs w:val="20"/>
          <w:lang w:val="fr-FR"/>
        </w:rPr>
        <w:lastRenderedPageBreak/>
        <w:t>Agreements in RAN1 #11</w:t>
      </w:r>
      <w:r>
        <w:rPr>
          <w:rFonts w:ascii="Times New Roman" w:eastAsiaTheme="minorEastAsia" w:hAnsi="Times New Roman"/>
          <w:sz w:val="36"/>
          <w:szCs w:val="20"/>
          <w:lang w:val="fr-FR" w:eastAsia="zh-CN"/>
        </w:rPr>
        <w:t>8</w:t>
      </w:r>
    </w:p>
    <w:p w14:paraId="0253E54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13" w:name="_Hlk175561447"/>
      <w:bookmarkEnd w:id="12"/>
      <w:r>
        <w:rPr>
          <w:rFonts w:ascii="Times New Roman" w:eastAsia="微软雅黑" w:hAnsi="Times New Roman"/>
          <w:bCs/>
          <w:iCs/>
          <w:sz w:val="28"/>
          <w:szCs w:val="28"/>
          <w:lang w:eastAsia="zh-CN"/>
        </w:rPr>
        <w:t>Agreements in 9.6.1</w:t>
      </w:r>
    </w:p>
    <w:bookmarkEnd w:id="13"/>
    <w:p w14:paraId="678F52FE" w14:textId="77777777" w:rsidR="0087153E" w:rsidRDefault="00000000">
      <w:pPr>
        <w:rPr>
          <w:rFonts w:ascii="Times New Roman" w:hAnsi="Times New Roman"/>
          <w:b/>
          <w:bCs/>
          <w:lang w:eastAsia="zh-CN"/>
        </w:rPr>
      </w:pPr>
      <w:r>
        <w:fldChar w:fldCharType="begin"/>
      </w:r>
      <w:r>
        <w:rPr>
          <w:rFonts w:ascii="Times New Roman" w:hAnsi="Times New Roman"/>
        </w:rPr>
        <w:instrText>HYPERLINK "E:\\backup+essential+(E)\\</w:instrText>
      </w:r>
      <w:r>
        <w:rPr>
          <w:rFonts w:ascii="Times New Roman" w:eastAsia="宋体" w:hAnsi="Times New Roman"/>
        </w:rPr>
        <w:instrText>研究</w:instrText>
      </w:r>
      <w:r>
        <w:rPr>
          <w:rFonts w:ascii="Times New Roman" w:hAnsi="Times New Roman"/>
        </w:rPr>
        <w:instrText>\\3GPP\\RAN1\\#118\\chairmannotes\\Docs\\R1-2407287.zip"</w:instrText>
      </w:r>
      <w:r>
        <w:fldChar w:fldCharType="separate"/>
      </w:r>
      <w:r>
        <w:rPr>
          <w:rStyle w:val="afffd"/>
          <w:rFonts w:ascii="Times New Roman" w:hAnsi="Times New Roman"/>
          <w:b/>
          <w:bCs/>
          <w:lang w:eastAsia="zh-CN"/>
        </w:rPr>
        <w:t>R1-2407287</w:t>
      </w:r>
      <w:r>
        <w:rPr>
          <w:rStyle w:val="afffd"/>
          <w:rFonts w:ascii="Times New Roman" w:hAnsi="Times New Roman"/>
          <w:b/>
          <w:bCs/>
          <w:lang w:eastAsia="zh-CN"/>
        </w:rPr>
        <w:fldChar w:fldCharType="end"/>
      </w:r>
      <w:r>
        <w:rPr>
          <w:rFonts w:ascii="Times New Roman" w:hAnsi="Times New Roman"/>
          <w:b/>
          <w:bCs/>
          <w:lang w:eastAsia="zh-CN"/>
        </w:rPr>
        <w:tab/>
        <w:t>Summary #1 of discussions on LP-WUS and LP-SS design</w:t>
      </w:r>
      <w:r>
        <w:rPr>
          <w:rFonts w:ascii="Times New Roman" w:hAnsi="Times New Roman"/>
          <w:b/>
          <w:bCs/>
          <w:lang w:eastAsia="zh-CN"/>
        </w:rPr>
        <w:tab/>
        <w:t>Moderator (vivo)</w:t>
      </w:r>
    </w:p>
    <w:p w14:paraId="006FCCB2" w14:textId="77777777" w:rsidR="0087153E" w:rsidRDefault="0087153E">
      <w:pPr>
        <w:rPr>
          <w:rFonts w:ascii="Times New Roman" w:eastAsiaTheme="minorEastAsia" w:hAnsi="Times New Roman"/>
          <w:lang w:eastAsia="zh-CN"/>
        </w:rPr>
      </w:pPr>
    </w:p>
    <w:p w14:paraId="5C0C7ACA"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65CF8514" w14:textId="77777777" w:rsidR="0087153E" w:rsidRDefault="00000000">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65313292" w14:textId="77777777" w:rsidR="0087153E" w:rsidRDefault="00000000">
      <w:pPr>
        <w:numPr>
          <w:ilvl w:val="0"/>
          <w:numId w:val="34"/>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2B6DF0DE" w14:textId="77777777" w:rsidR="0087153E" w:rsidRDefault="00000000">
      <w:pPr>
        <w:numPr>
          <w:ilvl w:val="1"/>
          <w:numId w:val="34"/>
        </w:numPr>
        <w:rPr>
          <w:rFonts w:ascii="Times New Roman" w:hAnsi="Times New Roman"/>
        </w:rPr>
      </w:pPr>
      <w:r>
        <w:rPr>
          <w:rFonts w:ascii="Times New Roman" w:hAnsi="Times New Roman"/>
        </w:rPr>
        <w:t>UE monitoring one or more MOs (up to X MOs) for the same beam within an LO is supported</w:t>
      </w:r>
    </w:p>
    <w:p w14:paraId="33BE48B8" w14:textId="77777777" w:rsidR="0087153E" w:rsidRDefault="00000000">
      <w:pPr>
        <w:numPr>
          <w:ilvl w:val="2"/>
          <w:numId w:val="34"/>
        </w:numPr>
        <w:rPr>
          <w:rFonts w:ascii="Times New Roman" w:hAnsi="Times New Roman"/>
        </w:rPr>
      </w:pPr>
      <w:r>
        <w:rPr>
          <w:rFonts w:ascii="Times New Roman" w:hAnsi="Times New Roman"/>
        </w:rPr>
        <w:t>Value of X is larger than 1. FFS on additional details of X.</w:t>
      </w:r>
    </w:p>
    <w:p w14:paraId="25F88D0B" w14:textId="77777777" w:rsidR="0087153E" w:rsidRDefault="0087153E">
      <w:pPr>
        <w:rPr>
          <w:rFonts w:ascii="Times New Roman" w:hAnsi="Times New Roman"/>
          <w:lang w:eastAsia="zh-CN"/>
        </w:rPr>
      </w:pPr>
    </w:p>
    <w:p w14:paraId="4B479C70"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15494C6E" w14:textId="77777777" w:rsidR="0087153E" w:rsidRDefault="00000000">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87153E" w14:paraId="39A75F1B" w14:textId="77777777">
        <w:trPr>
          <w:jc w:val="right"/>
        </w:trPr>
        <w:tc>
          <w:tcPr>
            <w:tcW w:w="9060" w:type="dxa"/>
          </w:tcPr>
          <w:p w14:paraId="3805E656" w14:textId="77777777" w:rsidR="0087153E" w:rsidRDefault="00000000">
            <w:pPr>
              <w:rPr>
                <w:rFonts w:ascii="Times New Roman" w:hAnsi="Times New Roman"/>
                <w:sz w:val="16"/>
                <w:szCs w:val="16"/>
                <w:lang w:val="en-GB" w:eastAsia="zh-CN"/>
              </w:rPr>
            </w:pPr>
            <w:r>
              <w:rPr>
                <w:rFonts w:ascii="Times New Roman" w:hAnsi="Times New Roman"/>
                <w:b/>
                <w:bCs/>
                <w:color w:val="13171F"/>
                <w:kern w:val="24"/>
                <w:sz w:val="16"/>
                <w:szCs w:val="16"/>
                <w:highlight w:val="green"/>
                <w:lang w:val="en-GB" w:eastAsia="zh-CN"/>
              </w:rPr>
              <w:t>Agreement</w:t>
            </w:r>
          </w:p>
          <w:p w14:paraId="55624AEE" w14:textId="77777777" w:rsidR="0087153E" w:rsidRDefault="00000000">
            <w:pPr>
              <w:rPr>
                <w:rFonts w:ascii="Times New Roman" w:hAnsi="Times New Roman"/>
                <w:sz w:val="16"/>
                <w:szCs w:val="16"/>
                <w:lang w:val="en-GB" w:eastAsia="zh-CN"/>
              </w:rPr>
            </w:pPr>
            <w:r>
              <w:rPr>
                <w:rFonts w:ascii="Times New Roman" w:hAnsi="Times New Roman"/>
                <w:kern w:val="24"/>
                <w:sz w:val="16"/>
                <w:szCs w:val="16"/>
                <w:lang w:val="en-GB" w:eastAsia="zh-CN"/>
              </w:rPr>
              <w:t>For OOK-4 with M &gt;1, support M=2 &amp; M=4</w:t>
            </w:r>
            <w:r>
              <w:rPr>
                <w:rFonts w:ascii="Times New Roman" w:eastAsia="Malgun Gothic" w:hAnsi="Times New Roman"/>
                <w:strike/>
                <w:kern w:val="24"/>
                <w:sz w:val="16"/>
                <w:szCs w:val="16"/>
                <w:lang w:val="en-GB" w:eastAsia="zh-CN"/>
              </w:rPr>
              <w:t xml:space="preserve"> </w:t>
            </w:r>
            <w:r>
              <w:rPr>
                <w:rFonts w:ascii="Times New Roman" w:hAnsi="Times New Roman"/>
                <w:strike/>
                <w:kern w:val="24"/>
                <w:sz w:val="16"/>
                <w:szCs w:val="16"/>
                <w:lang w:val="en-GB" w:eastAsia="zh-CN"/>
              </w:rPr>
              <w:t>(working assumption)</w:t>
            </w:r>
            <w:r>
              <w:rPr>
                <w:rFonts w:ascii="Times New Roman" w:eastAsia="Malgun Gothic" w:hAnsi="Times New Roman"/>
                <w:kern w:val="24"/>
                <w:sz w:val="16"/>
                <w:szCs w:val="16"/>
                <w:lang w:val="en-GB" w:eastAsia="zh-CN"/>
              </w:rPr>
              <w:t xml:space="preserve"> </w:t>
            </w:r>
            <w:r>
              <w:rPr>
                <w:rFonts w:ascii="Times New Roman" w:hAnsi="Times New Roman"/>
                <w:kern w:val="24"/>
                <w:sz w:val="16"/>
                <w:szCs w:val="16"/>
                <w:lang w:val="en-GB" w:eastAsia="zh-CN"/>
              </w:rPr>
              <w:t xml:space="preserve">for LP-WUS. </w:t>
            </w:r>
          </w:p>
          <w:p w14:paraId="36E1768F"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16"/>
                <w:szCs w:val="16"/>
                <w:lang w:val="en-GB" w:eastAsia="zh-CN"/>
              </w:rPr>
            </w:pPr>
            <w:r>
              <w:rPr>
                <w:rFonts w:ascii="Times New Roman" w:eastAsia="Malgun Gothic" w:hAnsi="Times New Roman"/>
                <w:kern w:val="2"/>
                <w:sz w:val="16"/>
                <w:szCs w:val="16"/>
                <w:lang w:val="en-GB" w:eastAsia="zh-CN"/>
              </w:rPr>
              <w:t>M=4 for 15KHz SCS</w:t>
            </w:r>
          </w:p>
          <w:p w14:paraId="028E2D96"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16"/>
                <w:szCs w:val="16"/>
                <w:highlight w:val="darkYellow"/>
                <w:lang w:val="en-GB" w:eastAsia="zh-CN"/>
              </w:rPr>
            </w:pPr>
            <w:r>
              <w:rPr>
                <w:rFonts w:ascii="Times New Roman" w:eastAsia="Malgun Gothic" w:hAnsi="Times New Roman"/>
                <w:kern w:val="2"/>
                <w:sz w:val="16"/>
                <w:szCs w:val="16"/>
                <w:highlight w:val="darkYellow"/>
                <w:lang w:val="en-GB" w:eastAsia="zh-CN"/>
              </w:rPr>
              <w:t xml:space="preserve">M=4 for 30KHz SCS </w:t>
            </w:r>
            <w:r>
              <w:rPr>
                <w:rFonts w:ascii="Times New Roman" w:hAnsi="Times New Roman"/>
                <w:kern w:val="24"/>
                <w:sz w:val="16"/>
                <w:szCs w:val="16"/>
                <w:highlight w:val="darkYellow"/>
                <w:lang w:val="en-GB" w:eastAsia="zh-CN"/>
              </w:rPr>
              <w:t>(working assumption)</w:t>
            </w:r>
          </w:p>
          <w:p w14:paraId="23777A9B"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16"/>
                <w:szCs w:val="16"/>
                <w:lang w:val="en-GB" w:eastAsia="zh-CN"/>
              </w:rPr>
            </w:pPr>
            <w:r>
              <w:rPr>
                <w:rFonts w:ascii="Times New Roman" w:eastAsia="Malgun Gothic" w:hAnsi="Times New Roman"/>
                <w:kern w:val="2"/>
                <w:sz w:val="16"/>
                <w:szCs w:val="16"/>
                <w:lang w:val="en-GB" w:eastAsia="zh-CN"/>
              </w:rPr>
              <w:t>FFS M=1 for OOK-4</w:t>
            </w:r>
          </w:p>
        </w:tc>
      </w:tr>
    </w:tbl>
    <w:p w14:paraId="64F874A2" w14:textId="77777777" w:rsidR="0087153E" w:rsidRDefault="0087153E">
      <w:pPr>
        <w:rPr>
          <w:rFonts w:ascii="Times New Roman" w:hAnsi="Times New Roman"/>
          <w:lang w:eastAsia="zh-CN"/>
        </w:rPr>
      </w:pPr>
    </w:p>
    <w:p w14:paraId="2A9F6549" w14:textId="77777777" w:rsidR="0087153E" w:rsidRDefault="0087153E">
      <w:pPr>
        <w:rPr>
          <w:rFonts w:ascii="Times New Roman" w:hAnsi="Times New Roman"/>
          <w:lang w:eastAsia="zh-CN"/>
        </w:rPr>
      </w:pPr>
    </w:p>
    <w:p w14:paraId="3FFD73B7" w14:textId="77777777" w:rsidR="0087153E" w:rsidRDefault="00000000">
      <w:pPr>
        <w:rPr>
          <w:rFonts w:ascii="Times New Roman" w:hAnsi="Times New Roman"/>
          <w:b/>
          <w:bCs/>
          <w:lang w:eastAsia="zh-CN"/>
        </w:rPr>
      </w:pPr>
      <w:hyperlink r:id="rId11" w:history="1">
        <w:r>
          <w:rPr>
            <w:rStyle w:val="afffd"/>
            <w:rFonts w:ascii="Times New Roman" w:hAnsi="Times New Roman"/>
            <w:b/>
            <w:bCs/>
            <w:lang w:eastAsia="zh-CN"/>
          </w:rPr>
          <w:t>R1-2407356</w:t>
        </w:r>
      </w:hyperlink>
      <w:r>
        <w:rPr>
          <w:rFonts w:ascii="Times New Roman" w:hAnsi="Times New Roman"/>
          <w:b/>
          <w:bCs/>
          <w:lang w:eastAsia="zh-CN"/>
        </w:rPr>
        <w:tab/>
        <w:t>Summary #2 of discussions on LP-WUS and LP-SS design</w:t>
      </w:r>
      <w:r>
        <w:rPr>
          <w:rFonts w:ascii="Times New Roman" w:hAnsi="Times New Roman"/>
          <w:b/>
          <w:bCs/>
          <w:lang w:eastAsia="zh-CN"/>
        </w:rPr>
        <w:tab/>
        <w:t>Moderator (vivo)</w:t>
      </w:r>
    </w:p>
    <w:p w14:paraId="794D1748" w14:textId="77777777" w:rsidR="0087153E" w:rsidRDefault="00000000">
      <w:pPr>
        <w:rPr>
          <w:rFonts w:ascii="Times New Roman" w:hAnsi="Times New Roman"/>
          <w:lang w:eastAsia="zh-CN"/>
        </w:rPr>
      </w:pPr>
      <w:r>
        <w:rPr>
          <w:rFonts w:ascii="Times New Roman" w:hAnsi="Times New Roman"/>
          <w:lang w:eastAsia="zh-CN"/>
        </w:rPr>
        <w:t>From Wednesday session</w:t>
      </w:r>
    </w:p>
    <w:p w14:paraId="1D832343"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4AEC8FCA" w14:textId="77777777" w:rsidR="0087153E" w:rsidRDefault="00000000">
      <w:pPr>
        <w:rPr>
          <w:rFonts w:ascii="Times New Roman" w:hAnsi="Times New Roman"/>
          <w:lang w:eastAsia="zh-CN"/>
        </w:rPr>
      </w:pPr>
      <w:r>
        <w:rPr>
          <w:rFonts w:ascii="Times New Roman" w:hAnsi="Times New Roman"/>
          <w:lang w:eastAsia="zh-CN"/>
        </w:rPr>
        <w:t xml:space="preserve">Regarding the LP-WUS information to trigger PDCCH monitoring of RRC connected UEs (for non-CA case), select at least one from the following </w:t>
      </w:r>
    </w:p>
    <w:p w14:paraId="7055190A"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1: A bitmap with each bit corresponding to [one or more] UEs</w:t>
      </w:r>
    </w:p>
    <w:p w14:paraId="0BAE7A9D"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3: A codepoint value corresponding to [one or more] UEs</w:t>
      </w:r>
    </w:p>
    <w:p w14:paraId="3FA294C1"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Malgun Gothic" w:hAnsi="Times New Roman"/>
        </w:rPr>
        <w:t>FFS details for extension of option 1 and/or 3 when UE is configured with CA</w:t>
      </w:r>
    </w:p>
    <w:p w14:paraId="5B318109"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153016B5" w14:textId="77777777" w:rsidR="0087153E" w:rsidRDefault="00000000">
      <w:pPr>
        <w:rPr>
          <w:rFonts w:ascii="Times New Roman" w:hAnsi="Times New Roman"/>
          <w:lang w:eastAsia="zh-CN"/>
        </w:rPr>
      </w:pPr>
      <w:r>
        <w:rPr>
          <w:rFonts w:ascii="Times New Roman" w:hAnsi="Times New Roman"/>
          <w:lang w:eastAsia="zh-CN"/>
        </w:rPr>
        <w:t>For overlaid OFDM sequences for LP-WUS, support option 1-1 for OOK-4 M&gt;1.</w:t>
      </w:r>
    </w:p>
    <w:p w14:paraId="70E3C876"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 xml:space="preserve">Option 1-1: </w:t>
      </w:r>
      <w:r>
        <w:rPr>
          <w:rFonts w:ascii="Times New Roman" w:hAnsi="Times New Roman"/>
        </w:rPr>
        <w:t>overlaid sequence(s) are the sequence(s) of an OOK on symbol before DFT/LS processing</w:t>
      </w:r>
    </w:p>
    <w:p w14:paraId="6D8E453C"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0602FE12" w14:textId="77777777" w:rsidR="0087153E" w:rsidRDefault="00000000">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3BD9A1FA"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 xml:space="preserve">Option 1-1: </w:t>
      </w:r>
      <w:r>
        <w:rPr>
          <w:rFonts w:ascii="Times New Roman" w:hAnsi="Times New Roman"/>
        </w:rPr>
        <w:t>Overlaid sequence(s) are the sequence(s) of an OOK on symbol before DFT/LS processing</w:t>
      </w:r>
    </w:p>
    <w:p w14:paraId="2727B875"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Option 2:</w:t>
      </w:r>
      <w:r>
        <w:rPr>
          <w:rFonts w:ascii="Times New Roman" w:hAnsi="Times New Roman"/>
        </w:rPr>
        <w:t xml:space="preserve"> Overlaid sequence(s) are the sequence(s) of an OFDM symbol before IFFT processing </w:t>
      </w:r>
    </w:p>
    <w:p w14:paraId="39DC22AB"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Note: Different options for OOK-1 and OOK-4 with M=1 (if supported) is not precluded – in which case, it should be deemed necessary</w:t>
      </w:r>
    </w:p>
    <w:p w14:paraId="4D2ABC82"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B8E9E84" w14:textId="77777777" w:rsidR="0087153E" w:rsidRDefault="00000000">
      <w:pPr>
        <w:rPr>
          <w:rFonts w:ascii="Times New Roman" w:hAnsi="Times New Roman"/>
          <w:lang w:eastAsia="zh-CN"/>
        </w:rPr>
      </w:pPr>
      <w:r>
        <w:rPr>
          <w:rFonts w:ascii="Times New Roman" w:hAnsi="Times New Roman"/>
          <w:lang w:eastAsia="zh-CN"/>
        </w:rPr>
        <w:t>The number of binary LP-SS sequences is 4.</w:t>
      </w:r>
    </w:p>
    <w:p w14:paraId="29641F3F" w14:textId="77777777" w:rsidR="0087153E" w:rsidRDefault="0087153E">
      <w:pPr>
        <w:rPr>
          <w:rFonts w:ascii="Times New Roman" w:hAnsi="Times New Roman"/>
          <w:lang w:eastAsia="zh-CN"/>
        </w:rPr>
      </w:pPr>
    </w:p>
    <w:p w14:paraId="010F7FF1" w14:textId="77777777" w:rsidR="0087153E" w:rsidRDefault="0087153E">
      <w:pPr>
        <w:rPr>
          <w:rFonts w:ascii="Times New Roman" w:hAnsi="Times New Roman"/>
          <w:lang w:eastAsia="zh-CN"/>
        </w:rPr>
      </w:pPr>
    </w:p>
    <w:p w14:paraId="4AAC020A" w14:textId="77777777" w:rsidR="0087153E" w:rsidRDefault="00000000">
      <w:pPr>
        <w:rPr>
          <w:rFonts w:ascii="Times New Roman" w:hAnsi="Times New Roman"/>
          <w:b/>
          <w:bCs/>
          <w:lang w:eastAsia="zh-CN"/>
        </w:rPr>
      </w:pPr>
      <w:hyperlink r:id="rId12" w:history="1">
        <w:r>
          <w:rPr>
            <w:rStyle w:val="afffd"/>
            <w:rFonts w:ascii="Times New Roman" w:hAnsi="Times New Roman"/>
            <w:b/>
            <w:bCs/>
            <w:lang w:eastAsia="zh-CN"/>
          </w:rPr>
          <w:t>R1-2407420</w:t>
        </w:r>
      </w:hyperlink>
      <w:r>
        <w:rPr>
          <w:rFonts w:ascii="Times New Roman" w:hAnsi="Times New Roman"/>
          <w:b/>
          <w:bCs/>
          <w:lang w:eastAsia="zh-CN"/>
        </w:rPr>
        <w:tab/>
        <w:t>Summary #3 of discussions on LP-WUS and LP-SS design</w:t>
      </w:r>
      <w:r>
        <w:rPr>
          <w:rFonts w:ascii="Times New Roman" w:hAnsi="Times New Roman"/>
          <w:b/>
          <w:bCs/>
          <w:lang w:eastAsia="zh-CN"/>
        </w:rPr>
        <w:tab/>
        <w:t>Moderator (vivo)</w:t>
      </w:r>
    </w:p>
    <w:p w14:paraId="43D70A08" w14:textId="77777777" w:rsidR="0087153E" w:rsidRDefault="00000000">
      <w:pPr>
        <w:rPr>
          <w:rFonts w:ascii="Times New Roman" w:hAnsi="Times New Roman"/>
          <w:lang w:eastAsia="zh-CN"/>
        </w:rPr>
      </w:pPr>
      <w:r>
        <w:rPr>
          <w:rFonts w:ascii="Times New Roman" w:hAnsi="Times New Roman"/>
          <w:lang w:eastAsia="zh-CN"/>
        </w:rPr>
        <w:t>Presented in Thursday session.</w:t>
      </w:r>
    </w:p>
    <w:p w14:paraId="2BA8B664" w14:textId="77777777" w:rsidR="0087153E" w:rsidRDefault="0087153E">
      <w:pPr>
        <w:rPr>
          <w:rFonts w:ascii="Times New Roman" w:hAnsi="Times New Roman"/>
          <w:lang w:eastAsia="zh-CN"/>
        </w:rPr>
      </w:pPr>
    </w:p>
    <w:p w14:paraId="0269D9DF" w14:textId="77777777" w:rsidR="0087153E" w:rsidRDefault="00000000">
      <w:pPr>
        <w:rPr>
          <w:rFonts w:ascii="Times New Roman" w:hAnsi="Times New Roman"/>
          <w:b/>
          <w:bCs/>
          <w:lang w:eastAsia="zh-CN"/>
        </w:rPr>
      </w:pPr>
      <w:hyperlink r:id="rId13" w:history="1">
        <w:r>
          <w:rPr>
            <w:rStyle w:val="afffd"/>
            <w:rFonts w:ascii="Times New Roman" w:hAnsi="Times New Roman"/>
            <w:b/>
            <w:bCs/>
            <w:lang w:eastAsia="zh-CN"/>
          </w:rPr>
          <w:t>R1-2407491</w:t>
        </w:r>
      </w:hyperlink>
      <w:r>
        <w:rPr>
          <w:rFonts w:ascii="Times New Roman" w:hAnsi="Times New Roman"/>
          <w:b/>
          <w:bCs/>
          <w:lang w:eastAsia="zh-CN"/>
        </w:rPr>
        <w:tab/>
        <w:t>Summary #4 of discussions on LP-WUS and LP-SS design</w:t>
      </w:r>
      <w:r>
        <w:rPr>
          <w:rFonts w:ascii="Times New Roman" w:hAnsi="Times New Roman"/>
          <w:b/>
          <w:bCs/>
          <w:lang w:eastAsia="zh-CN"/>
        </w:rPr>
        <w:tab/>
        <w:t>Moderator (vivo)</w:t>
      </w:r>
    </w:p>
    <w:p w14:paraId="31D7F4B0" w14:textId="77777777" w:rsidR="0087153E" w:rsidRDefault="00000000">
      <w:pPr>
        <w:rPr>
          <w:rFonts w:ascii="Times New Roman" w:hAnsi="Times New Roman"/>
          <w:lang w:eastAsia="zh-CN"/>
        </w:rPr>
      </w:pPr>
      <w:r>
        <w:rPr>
          <w:rFonts w:ascii="Times New Roman" w:hAnsi="Times New Roman"/>
          <w:lang w:eastAsia="zh-CN"/>
        </w:rPr>
        <w:t>From Friday session</w:t>
      </w:r>
    </w:p>
    <w:p w14:paraId="44D2D204"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66CFB845" w14:textId="77777777" w:rsidR="0087153E" w:rsidRDefault="00000000">
      <w:pPr>
        <w:rPr>
          <w:rFonts w:ascii="Times New Roman" w:hAnsi="Times New Roman"/>
          <w:lang w:eastAsia="zh-CN"/>
        </w:rPr>
      </w:pPr>
      <w:r>
        <w:rPr>
          <w:rFonts w:ascii="Times New Roman" w:hAnsi="Times New Roman"/>
          <w:lang w:eastAsia="zh-CN"/>
        </w:rPr>
        <w:t>To determine the binary sequences for LP-SS, the evaluation assumes the following:</w:t>
      </w:r>
    </w:p>
    <w:p w14:paraId="49DD2095"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4337D516"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lastRenderedPageBreak/>
        <w:t>T=2us(optional), 5us for OOK-1.</w:t>
      </w:r>
    </w:p>
    <w:p w14:paraId="4FF6887B"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3FDEA83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5BE7C4B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65722A38"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67CA97B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622AF423"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24E4C672"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779DD42F"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RRM measurement accuracy: measurement accuracy within range ± XdB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7CE207EE"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06573538"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AA14D47"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791E95E0"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2568A099"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9E5C88D"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F4BA130"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537391B7"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13AA0D2C" w14:textId="77777777" w:rsidR="0087153E" w:rsidRDefault="0087153E">
      <w:pPr>
        <w:rPr>
          <w:rFonts w:ascii="Times New Roman" w:hAnsi="Times New Roman"/>
          <w:lang w:eastAsia="zh-CN"/>
        </w:rPr>
      </w:pPr>
    </w:p>
    <w:p w14:paraId="7DC815D7"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FFAD688" w14:textId="77777777" w:rsidR="0087153E" w:rsidRDefault="00000000">
      <w:pPr>
        <w:rPr>
          <w:rFonts w:ascii="Times New Roman" w:hAnsi="Times New Roman"/>
          <w:lang w:eastAsia="zh-CN"/>
        </w:rPr>
      </w:pPr>
      <w:r>
        <w:rPr>
          <w:rFonts w:ascii="Times New Roman" w:hAnsi="Times New Roman"/>
          <w:lang w:eastAsia="zh-CN"/>
        </w:rPr>
        <w:t>For OOK-based LP-WUR, the LP-WUS design assumes the following:</w:t>
      </w:r>
    </w:p>
    <w:p w14:paraId="5505224E"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4101F0C3"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frequency error: up to company report.</w:t>
      </w:r>
    </w:p>
    <w:p w14:paraId="027E4E4C"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14" w:name="_Hlk175318741"/>
      <w:r>
        <w:rPr>
          <w:rFonts w:ascii="Times New Roman" w:eastAsia="微软雅黑" w:hAnsi="Times New Roman"/>
          <w:bCs/>
          <w:iCs/>
          <w:szCs w:val="20"/>
          <w:lang w:eastAsia="zh-CN"/>
        </w:rPr>
        <w:t>Note: 5-10ppm assumes frequency error correction is performed, e.g., RTC calibration and/or MR assistance.</w:t>
      </w:r>
    </w:p>
    <w:p w14:paraId="428E6AD6" w14:textId="77777777" w:rsidR="0087153E" w:rsidRDefault="00000000">
      <w:pPr>
        <w:numPr>
          <w:ilvl w:val="0"/>
          <w:numId w:val="37"/>
        </w:numPr>
        <w:rPr>
          <w:rFonts w:ascii="Times New Roman" w:eastAsia="微软雅黑" w:hAnsi="Times New Roman"/>
          <w:bCs/>
          <w:iCs/>
          <w:szCs w:val="20"/>
          <w:lang w:eastAsia="zh-CN"/>
        </w:rPr>
      </w:pPr>
      <w:r>
        <w:rPr>
          <w:rFonts w:ascii="Times New Roman" w:eastAsia="微软雅黑" w:hAnsi="Times New Roman"/>
          <w:bCs/>
          <w:iCs/>
          <w:szCs w:val="20"/>
          <w:lang w:eastAsia="zh-CN"/>
        </w:rPr>
        <w:t>Note: Companies can assume other values outside of 5-10ppm as long as the values are justified.</w:t>
      </w:r>
    </w:p>
    <w:bookmarkEnd w:id="14"/>
    <w:p w14:paraId="6CA57A8B" w14:textId="77777777" w:rsidR="0087153E" w:rsidRDefault="0087153E">
      <w:pPr>
        <w:rPr>
          <w:rFonts w:ascii="Times New Roman" w:hAnsi="Times New Roman"/>
          <w:lang w:eastAsia="zh-CN"/>
        </w:rPr>
      </w:pPr>
    </w:p>
    <w:p w14:paraId="235B1F6F"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9D19F64" w14:textId="77777777" w:rsidR="0087153E" w:rsidRDefault="00000000">
      <w:pPr>
        <w:rPr>
          <w:rFonts w:ascii="Times New Roman" w:hAnsi="Times New Roman"/>
          <w:lang w:eastAsia="zh-CN"/>
        </w:rPr>
      </w:pPr>
      <w:r>
        <w:rPr>
          <w:rFonts w:ascii="Times New Roman" w:hAnsi="Times New Roman"/>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79DCB6C3" w14:textId="77777777" w:rsidR="0087153E" w:rsidRDefault="00000000">
      <w:pPr>
        <w:numPr>
          <w:ilvl w:val="0"/>
          <w:numId w:val="38"/>
        </w:numPr>
        <w:rPr>
          <w:rFonts w:ascii="Times New Roman" w:hAnsi="Times New Roman"/>
          <w:lang w:eastAsia="zh-CN"/>
        </w:rPr>
      </w:pPr>
      <w:r>
        <w:rPr>
          <w:rFonts w:ascii="Times New Roman" w:hAnsi="Times New Roman"/>
          <w:lang w:eastAsia="zh-CN"/>
        </w:rPr>
        <w:t>Note: Companies can use any value within the above range with justification on the value (including impact on power consumption).</w:t>
      </w:r>
    </w:p>
    <w:p w14:paraId="235C455C" w14:textId="77777777" w:rsidR="0087153E" w:rsidRDefault="0087153E">
      <w:pPr>
        <w:rPr>
          <w:rFonts w:ascii="Times New Roman" w:hAnsi="Times New Roman"/>
          <w:lang w:eastAsia="zh-CN"/>
        </w:rPr>
      </w:pPr>
    </w:p>
    <w:p w14:paraId="25DDB144"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44E6452F" w14:textId="77777777" w:rsidR="0087153E" w:rsidRDefault="00000000">
      <w:pPr>
        <w:rPr>
          <w:rFonts w:ascii="Times New Roman" w:hAnsi="Times New Roman"/>
          <w:lang w:eastAsia="zh-CN"/>
        </w:rPr>
      </w:pPr>
      <w:r>
        <w:rPr>
          <w:rFonts w:ascii="Times New Roman" w:hAnsi="Times New Roman"/>
          <w:lang w:eastAsia="zh-CN"/>
        </w:rPr>
        <w:t>Support Manchester coding for LP-WUS</w:t>
      </w:r>
    </w:p>
    <w:p w14:paraId="50F900DA" w14:textId="77777777" w:rsidR="0087153E" w:rsidRDefault="00000000">
      <w:pPr>
        <w:pStyle w:val="affff2"/>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other coding schemes.</w:t>
      </w:r>
    </w:p>
    <w:p w14:paraId="7BA290CB" w14:textId="77777777" w:rsidR="0087153E" w:rsidRDefault="0087153E">
      <w:pPr>
        <w:rPr>
          <w:rFonts w:ascii="Times New Roman" w:hAnsi="Times New Roman"/>
          <w:lang w:eastAsia="zh-CN"/>
        </w:rPr>
      </w:pPr>
    </w:p>
    <w:p w14:paraId="2699C7A4" w14:textId="77777777" w:rsidR="0087153E" w:rsidRDefault="00000000">
      <w:pPr>
        <w:rPr>
          <w:rFonts w:ascii="Times New Roman" w:hAnsi="Times New Roman"/>
          <w:lang w:eastAsia="zh-CN"/>
        </w:rPr>
      </w:pPr>
      <w:r>
        <w:rPr>
          <w:rFonts w:ascii="Times New Roman" w:hAnsi="Times New Roman"/>
          <w:lang w:eastAsia="zh-CN"/>
        </w:rPr>
        <w:t xml:space="preserve">Final summary in </w:t>
      </w:r>
      <w:hyperlink r:id="rId14" w:history="1">
        <w:r>
          <w:rPr>
            <w:rStyle w:val="afffd"/>
            <w:rFonts w:ascii="Times New Roman" w:hAnsi="Times New Roman"/>
            <w:lang w:eastAsia="zh-CN"/>
          </w:rPr>
          <w:t>R1-2407492</w:t>
        </w:r>
      </w:hyperlink>
      <w:r>
        <w:rPr>
          <w:rFonts w:ascii="Times New Roman" w:hAnsi="Times New Roman"/>
          <w:lang w:eastAsia="zh-CN"/>
        </w:rPr>
        <w:t>.</w:t>
      </w:r>
    </w:p>
    <w:p w14:paraId="748C96D9"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5083EC7B" w14:textId="77777777" w:rsidR="0087153E" w:rsidRDefault="00000000">
      <w:pPr>
        <w:rPr>
          <w:rFonts w:ascii="Times New Roman" w:eastAsia="等线" w:hAnsi="Times New Roman"/>
          <w:b/>
          <w:bCs/>
          <w:lang w:eastAsia="zh-CN" w:bidi="ar"/>
        </w:rPr>
      </w:pPr>
      <w:hyperlink r:id="rId15" w:history="1">
        <w:r>
          <w:rPr>
            <w:rStyle w:val="afffd"/>
            <w:rFonts w:ascii="Times New Roman" w:eastAsia="等线" w:hAnsi="Times New Roman"/>
            <w:b/>
            <w:bCs/>
            <w:lang w:eastAsia="zh-CN" w:bidi="ar"/>
          </w:rPr>
          <w:t>R1-2406853</w:t>
        </w:r>
      </w:hyperlink>
      <w:r>
        <w:rPr>
          <w:rFonts w:ascii="Times New Roman" w:eastAsia="等线" w:hAnsi="Times New Roman"/>
          <w:b/>
          <w:bCs/>
          <w:lang w:eastAsia="zh-CN" w:bidi="ar"/>
        </w:rPr>
        <w:tab/>
        <w:t>Summary #1 on LP-WUS operation in IDLE/INACTIVE mode</w:t>
      </w:r>
      <w:r>
        <w:rPr>
          <w:rFonts w:ascii="Times New Roman" w:eastAsia="等线" w:hAnsi="Times New Roman"/>
          <w:b/>
          <w:bCs/>
          <w:lang w:eastAsia="zh-CN" w:bidi="ar"/>
        </w:rPr>
        <w:tab/>
        <w:t>Moderator (Apple)</w:t>
      </w:r>
    </w:p>
    <w:p w14:paraId="70140904"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Tuesday session</w:t>
      </w:r>
    </w:p>
    <w:p w14:paraId="4BAAD297" w14:textId="77777777" w:rsidR="0087153E" w:rsidRDefault="00000000">
      <w:pPr>
        <w:tabs>
          <w:tab w:val="left" w:pos="3607"/>
        </w:tabs>
        <w:rPr>
          <w:rFonts w:ascii="Times New Roman" w:hAnsi="Times New Roman"/>
          <w:lang w:eastAsia="zh-CN"/>
        </w:rPr>
      </w:pPr>
      <w:r>
        <w:rPr>
          <w:rFonts w:ascii="Times New Roman" w:hAnsi="Times New Roman"/>
          <w:highlight w:val="green"/>
          <w:lang w:eastAsia="zh-CN"/>
        </w:rPr>
        <w:t>Agreement</w:t>
      </w:r>
      <w:r>
        <w:rPr>
          <w:rFonts w:ascii="Times New Roman" w:hAnsi="Times New Roman"/>
          <w:highlight w:val="green"/>
          <w:lang w:eastAsia="zh-CN"/>
        </w:rPr>
        <w:tab/>
      </w:r>
    </w:p>
    <w:p w14:paraId="735DD9AC" w14:textId="77777777" w:rsidR="0087153E" w:rsidRDefault="00000000">
      <w:pPr>
        <w:rPr>
          <w:rFonts w:ascii="Times New Roman" w:hAnsi="Times New Roman"/>
          <w:szCs w:val="20"/>
        </w:rPr>
      </w:pPr>
      <w:r>
        <w:rPr>
          <w:rFonts w:ascii="Times New Roman" w:hAnsi="Times New Roman"/>
          <w:szCs w:val="20"/>
        </w:rPr>
        <w:t>The definitions of LP-RSRP and LP-RSSI for LP-RSRQ are updated as follows:</w:t>
      </w:r>
    </w:p>
    <w:p w14:paraId="72748E1F"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 xml:space="preserve">LP-RSRP is the linear average of received power of LP-SS in OOK ON symbols </w:t>
      </w:r>
      <w:r>
        <w:rPr>
          <w:rFonts w:ascii="Times New Roman" w:hAnsi="Times New Roman"/>
          <w:color w:val="FF0000"/>
        </w:rPr>
        <w:t>over the frequency resources defined by the number of REs that carry LP-SS</w:t>
      </w:r>
      <w:r>
        <w:rPr>
          <w:rFonts w:ascii="Times New Roman" w:hAnsi="Times New Roman"/>
        </w:rPr>
        <w:t>.</w:t>
      </w:r>
    </w:p>
    <w:p w14:paraId="7C7D382A"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LP-RSSI is the linear average of total received power in ON and OFF LP-SS OOK symbols</w:t>
      </w:r>
      <w:r>
        <w:rPr>
          <w:rFonts w:ascii="Times New Roman" w:hAnsi="Times New Roman"/>
          <w:color w:val="FF0000"/>
        </w:rPr>
        <w:t xml:space="preserve"> over the frequency resources defined by the number of REs that carry LP-SS</w:t>
      </w:r>
      <w:r>
        <w:rPr>
          <w:rFonts w:ascii="Times New Roman" w:hAnsi="Times New Roman"/>
        </w:rPr>
        <w:t>.</w:t>
      </w:r>
    </w:p>
    <w:p w14:paraId="6AE09BAA" w14:textId="77777777" w:rsidR="0087153E" w:rsidRDefault="00000000">
      <w:pPr>
        <w:rPr>
          <w:rFonts w:ascii="Times New Roman" w:hAnsi="Times New Roman"/>
          <w:lang w:eastAsia="zh-CN"/>
        </w:rPr>
      </w:pPr>
      <w:r>
        <w:rPr>
          <w:rFonts w:ascii="Times New Roman" w:hAnsi="Times New Roman"/>
          <w:highlight w:val="green"/>
          <w:lang w:eastAsia="zh-CN"/>
        </w:rPr>
        <w:lastRenderedPageBreak/>
        <w:t>Agreement</w:t>
      </w:r>
    </w:p>
    <w:p w14:paraId="45C0C510" w14:textId="77777777" w:rsidR="0087153E" w:rsidRDefault="00000000">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0F54DDD8" w14:textId="77777777" w:rsidR="0087153E" w:rsidRDefault="0087153E">
      <w:pPr>
        <w:rPr>
          <w:rFonts w:ascii="Times New Roman" w:hAnsi="Times New Roman"/>
          <w:szCs w:val="20"/>
        </w:rPr>
      </w:pPr>
    </w:p>
    <w:p w14:paraId="45CF5194" w14:textId="77777777" w:rsidR="0087153E" w:rsidRDefault="0087153E">
      <w:pPr>
        <w:rPr>
          <w:rFonts w:ascii="Times New Roman" w:eastAsia="等线" w:hAnsi="Times New Roman"/>
          <w:lang w:eastAsia="zh-CN" w:bidi="ar"/>
        </w:rPr>
      </w:pPr>
    </w:p>
    <w:p w14:paraId="3D7977C1" w14:textId="77777777" w:rsidR="0087153E" w:rsidRDefault="00000000">
      <w:pPr>
        <w:rPr>
          <w:rFonts w:ascii="Times New Roman" w:eastAsia="等线" w:hAnsi="Times New Roman"/>
          <w:b/>
          <w:bCs/>
          <w:lang w:eastAsia="zh-CN" w:bidi="ar"/>
        </w:rPr>
      </w:pPr>
      <w:hyperlink r:id="rId16" w:history="1">
        <w:r>
          <w:rPr>
            <w:rStyle w:val="afffd"/>
            <w:rFonts w:ascii="Times New Roman" w:eastAsia="等线" w:hAnsi="Times New Roman"/>
            <w:b/>
            <w:bCs/>
            <w:lang w:eastAsia="zh-CN" w:bidi="ar"/>
          </w:rPr>
          <w:t>R1-2406854</w:t>
        </w:r>
      </w:hyperlink>
      <w:r>
        <w:rPr>
          <w:rFonts w:ascii="Times New Roman" w:eastAsia="等线" w:hAnsi="Times New Roman"/>
          <w:b/>
          <w:bCs/>
          <w:lang w:eastAsia="zh-CN" w:bidi="ar"/>
        </w:rPr>
        <w:tab/>
        <w:t>Summary #2 on LP-WUS operation in IDLE/INACTIVE mode</w:t>
      </w:r>
      <w:r>
        <w:rPr>
          <w:rFonts w:ascii="Times New Roman" w:eastAsia="等线" w:hAnsi="Times New Roman"/>
          <w:b/>
          <w:bCs/>
          <w:lang w:eastAsia="zh-CN" w:bidi="ar"/>
        </w:rPr>
        <w:tab/>
        <w:t>Moderator (Apple)</w:t>
      </w:r>
    </w:p>
    <w:p w14:paraId="77F3EA8C"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Wednesday session</w:t>
      </w:r>
    </w:p>
    <w:p w14:paraId="6379E8FB"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56EBC338" w14:textId="77777777" w:rsidR="0087153E" w:rsidRDefault="00000000">
      <w:pPr>
        <w:rPr>
          <w:rFonts w:ascii="Times New Roman" w:hAnsi="Times New Roman"/>
          <w:szCs w:val="20"/>
        </w:rPr>
      </w:pPr>
      <w:r>
        <w:rPr>
          <w:rFonts w:ascii="Times New Roman" w:hAnsi="Times New Roman"/>
          <w:szCs w:val="20"/>
        </w:rPr>
        <w:t>For the wake-up delay, consider the following options:</w:t>
      </w:r>
    </w:p>
    <w:p w14:paraId="2DAD139C" w14:textId="77777777" w:rsidR="0087153E" w:rsidRDefault="00000000">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63D62076" w14:textId="77777777" w:rsidR="0087153E" w:rsidRDefault="00000000">
      <w:pPr>
        <w:numPr>
          <w:ilvl w:val="0"/>
          <w:numId w:val="39"/>
        </w:numPr>
        <w:rPr>
          <w:rFonts w:ascii="Times New Roman" w:hAnsi="Times New Roman"/>
          <w:lang w:eastAsia="zh-CN"/>
        </w:rPr>
      </w:pPr>
      <w:r>
        <w:rPr>
          <w:rFonts w:ascii="Times New Roman" w:hAnsi="Times New Roman"/>
          <w:lang w:eastAsia="zh-CN"/>
        </w:rPr>
        <w:t>FFS: X is 2, 3, 4</w:t>
      </w:r>
    </w:p>
    <w:p w14:paraId="28A83213" w14:textId="77777777" w:rsidR="0087153E" w:rsidRDefault="00000000">
      <w:pPr>
        <w:rPr>
          <w:rFonts w:ascii="Times New Roman" w:hAnsi="Times New Roman"/>
          <w:lang w:eastAsia="zh-CN"/>
        </w:rPr>
      </w:pPr>
      <w:r>
        <w:rPr>
          <w:rFonts w:ascii="Times New Roman" w:hAnsi="Times New Roman"/>
          <w:lang w:eastAsia="zh-CN"/>
        </w:rPr>
        <w:t>Above applies for IDLE/INACTIVE mode.</w:t>
      </w:r>
    </w:p>
    <w:p w14:paraId="5795C942"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 xml:space="preserve">Definition of </w:t>
      </w:r>
      <w:r>
        <w:rPr>
          <w:rFonts w:ascii="Times New Roman" w:hAnsi="Times New Roman"/>
        </w:rPr>
        <w:t>wake-up delay: Minimum gap time between LP-WUS reception and MR to start PDCCH monitoring.</w:t>
      </w:r>
    </w:p>
    <w:p w14:paraId="2856D852" w14:textId="77777777" w:rsidR="0087153E" w:rsidRDefault="0087153E">
      <w:pPr>
        <w:rPr>
          <w:rFonts w:ascii="Times New Roman" w:eastAsia="等线" w:hAnsi="Times New Roman"/>
          <w:lang w:eastAsia="zh-CN" w:bidi="ar"/>
        </w:rPr>
      </w:pPr>
    </w:p>
    <w:p w14:paraId="26B5987C" w14:textId="77777777" w:rsidR="0087153E" w:rsidRDefault="00000000">
      <w:pPr>
        <w:rPr>
          <w:rFonts w:ascii="Times New Roman" w:eastAsia="等线" w:hAnsi="Times New Roman"/>
          <w:b/>
          <w:bCs/>
          <w:lang w:eastAsia="zh-CN" w:bidi="ar"/>
        </w:rPr>
      </w:pPr>
      <w:r>
        <w:rPr>
          <w:rFonts w:ascii="Times New Roman" w:eastAsia="等线" w:hAnsi="Times New Roman"/>
          <w:b/>
          <w:bCs/>
          <w:lang w:eastAsia="zh-CN" w:bidi="ar"/>
        </w:rPr>
        <w:t>Conclusion</w:t>
      </w:r>
    </w:p>
    <w:p w14:paraId="1FA78698" w14:textId="77777777" w:rsidR="0087153E" w:rsidRDefault="00000000">
      <w:pPr>
        <w:rPr>
          <w:rFonts w:ascii="Times New Roman" w:hAnsi="Times New Roman"/>
          <w:szCs w:val="20"/>
        </w:rPr>
      </w:pPr>
      <w:r>
        <w:rPr>
          <w:rFonts w:ascii="Times New Roman" w:hAnsi="Times New Roman"/>
          <w:szCs w:val="20"/>
        </w:rPr>
        <w:t>There is no consensus in RAN1 on the support of dynamic PO.</w:t>
      </w:r>
    </w:p>
    <w:p w14:paraId="78E33BDF" w14:textId="77777777" w:rsidR="0087153E" w:rsidRDefault="0087153E">
      <w:pPr>
        <w:rPr>
          <w:rFonts w:ascii="Times New Roman" w:eastAsia="等线" w:hAnsi="Times New Roman"/>
          <w:lang w:eastAsia="zh-CN" w:bidi="ar"/>
        </w:rPr>
      </w:pPr>
    </w:p>
    <w:p w14:paraId="407CE53B" w14:textId="77777777" w:rsidR="0087153E" w:rsidRDefault="0087153E">
      <w:pPr>
        <w:rPr>
          <w:rFonts w:ascii="Times New Roman" w:eastAsia="等线" w:hAnsi="Times New Roman"/>
          <w:lang w:eastAsia="zh-CN" w:bidi="ar"/>
        </w:rPr>
      </w:pPr>
    </w:p>
    <w:p w14:paraId="1272CECB" w14:textId="77777777" w:rsidR="0087153E" w:rsidRDefault="00000000">
      <w:pPr>
        <w:rPr>
          <w:rFonts w:ascii="Times New Roman" w:eastAsia="等线" w:hAnsi="Times New Roman"/>
          <w:b/>
          <w:bCs/>
          <w:lang w:eastAsia="zh-CN" w:bidi="ar"/>
        </w:rPr>
      </w:pPr>
      <w:hyperlink r:id="rId17" w:history="1">
        <w:r>
          <w:rPr>
            <w:rStyle w:val="afffd"/>
            <w:rFonts w:ascii="Times New Roman" w:eastAsia="等线" w:hAnsi="Times New Roman"/>
            <w:b/>
            <w:bCs/>
            <w:lang w:eastAsia="zh-CN" w:bidi="ar"/>
          </w:rPr>
          <w:t>R1-2406855</w:t>
        </w:r>
      </w:hyperlink>
      <w:r>
        <w:rPr>
          <w:rFonts w:ascii="Times New Roman" w:eastAsia="等线" w:hAnsi="Times New Roman"/>
          <w:b/>
          <w:bCs/>
          <w:lang w:eastAsia="zh-CN" w:bidi="ar"/>
        </w:rPr>
        <w:tab/>
        <w:t>Summary #3 on LP-WUS operation in IDLE/INACTIVE mode</w:t>
      </w:r>
      <w:r>
        <w:rPr>
          <w:rFonts w:ascii="Times New Roman" w:eastAsia="等线" w:hAnsi="Times New Roman"/>
          <w:b/>
          <w:bCs/>
          <w:lang w:eastAsia="zh-CN" w:bidi="ar"/>
        </w:rPr>
        <w:tab/>
        <w:t>Moderator (Apple)</w:t>
      </w:r>
    </w:p>
    <w:p w14:paraId="59740ABA"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Thursday session</w:t>
      </w:r>
    </w:p>
    <w:p w14:paraId="53CC5843"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6162E23F" w14:textId="77777777" w:rsidR="0087153E" w:rsidRDefault="00000000">
      <w:pPr>
        <w:rPr>
          <w:rFonts w:ascii="Times New Roman" w:hAnsi="Times New Roman"/>
          <w:szCs w:val="20"/>
        </w:rPr>
      </w:pPr>
      <w:r>
        <w:rPr>
          <w:rFonts w:ascii="Times New Roman" w:hAnsi="Times New Roman"/>
          <w:szCs w:val="20"/>
        </w:rPr>
        <w:t>For the maximum number of subgroups per PO (X), down-select from the following options in RAN1#118bis:</w:t>
      </w:r>
    </w:p>
    <w:p w14:paraId="298E77E9"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1: X = 8</w:t>
      </w:r>
    </w:p>
    <w:p w14:paraId="599AE422"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2: X = 16</w:t>
      </w:r>
    </w:p>
    <w:p w14:paraId="262ED8ED"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3: X = 32</w:t>
      </w:r>
    </w:p>
    <w:p w14:paraId="6E44B723"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4: X = 64</w:t>
      </w:r>
    </w:p>
    <w:p w14:paraId="5D32BF03"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5: X = 128</w:t>
      </w:r>
    </w:p>
    <w:p w14:paraId="7ED6B552"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6: X = 256</w:t>
      </w:r>
    </w:p>
    <w:p w14:paraId="0DF705D3"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 xml:space="preserve">For decision in RAN1#118bis, companies are encouraged to provide the </w:t>
      </w:r>
      <w:r>
        <w:rPr>
          <w:rFonts w:ascii="Times New Roman" w:hAnsi="Times New Roman"/>
          <w:szCs w:val="20"/>
        </w:rPr>
        <w:t>maximum number of information bits per LP-WUS (Z), the number of OFDM symbols occupied by LP-WUS per MO, the number of MOs for their preferred option.</w:t>
      </w:r>
    </w:p>
    <w:p w14:paraId="58A72D04" w14:textId="77777777" w:rsidR="0087153E" w:rsidRDefault="0087153E">
      <w:pPr>
        <w:rPr>
          <w:rFonts w:ascii="Times New Roman" w:eastAsia="等线" w:hAnsi="Times New Roman"/>
          <w:lang w:eastAsia="zh-CN" w:bidi="ar"/>
        </w:rPr>
      </w:pPr>
    </w:p>
    <w:p w14:paraId="2076E997"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0CEC185B" w14:textId="77777777" w:rsidR="0087153E" w:rsidRDefault="00000000">
      <w:pPr>
        <w:rPr>
          <w:rFonts w:ascii="Times New Roman" w:eastAsia="Malgun Gothic" w:hAnsi="Times New Roman"/>
          <w:szCs w:val="20"/>
        </w:rPr>
      </w:pPr>
      <w:r>
        <w:rPr>
          <w:rFonts w:ascii="Times New Roman" w:eastAsia="Malgun Gothic" w:hAnsi="Times New Roman"/>
          <w:szCs w:val="20"/>
        </w:rPr>
        <w:t xml:space="preserve">On the LO configuration for iDRX, </w:t>
      </w:r>
      <w:r>
        <w:rPr>
          <w:rFonts w:ascii="Times New Roman" w:hAnsi="Times New Roman"/>
        </w:rPr>
        <w:t>offset value(s) between a LO and a reference PO/PF is/are configured.</w:t>
      </w:r>
    </w:p>
    <w:p w14:paraId="586F0E02" w14:textId="77777777" w:rsidR="0087153E" w:rsidRDefault="00000000">
      <w:pPr>
        <w:numPr>
          <w:ilvl w:val="0"/>
          <w:numId w:val="41"/>
        </w:numPr>
        <w:rPr>
          <w:rFonts w:ascii="Times New Roman" w:hAnsi="Times New Roman"/>
          <w:lang w:eastAsia="zh-CN"/>
        </w:rPr>
      </w:pPr>
      <w:r>
        <w:rPr>
          <w:rFonts w:ascii="Times New Roman" w:hAnsi="Times New Roman"/>
          <w:lang w:eastAsia="zh-CN"/>
        </w:rPr>
        <w:t>FFS: one or multiple offset values, and if multiple offset values are supported, how a UE decides which value to use</w:t>
      </w:r>
    </w:p>
    <w:p w14:paraId="37795059" w14:textId="77777777" w:rsidR="0087153E" w:rsidRDefault="00000000">
      <w:pPr>
        <w:numPr>
          <w:ilvl w:val="0"/>
          <w:numId w:val="41"/>
        </w:numPr>
        <w:rPr>
          <w:rFonts w:ascii="Times New Roman" w:hAnsi="Times New Roman"/>
          <w:lang w:eastAsia="zh-CN"/>
        </w:rPr>
      </w:pPr>
      <w:r>
        <w:rPr>
          <w:rFonts w:ascii="Times New Roman" w:hAnsi="Times New Roman"/>
          <w:lang w:eastAsia="zh-CN"/>
        </w:rPr>
        <w:t>FFS: the exact definition of the reference PF/PO and the detailed procedure for UE to determine the LO(s) corresponding to Option 1, 2, or 3 (if supported)</w:t>
      </w:r>
    </w:p>
    <w:p w14:paraId="440C3635" w14:textId="77777777" w:rsidR="0087153E" w:rsidRDefault="00000000">
      <w:pPr>
        <w:numPr>
          <w:ilvl w:val="0"/>
          <w:numId w:val="41"/>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For each UE, the periodicity of LO is the same as its iDRX cycle.</w:t>
      </w:r>
    </w:p>
    <w:p w14:paraId="23885ADC" w14:textId="77777777" w:rsidR="0087153E" w:rsidRDefault="00000000">
      <w:pPr>
        <w:numPr>
          <w:ilvl w:val="0"/>
          <w:numId w:val="41"/>
        </w:numPr>
        <w:rPr>
          <w:rFonts w:ascii="Times New Roman" w:hAnsi="Times New Roman"/>
          <w:lang w:eastAsia="zh-CN"/>
        </w:rPr>
      </w:pPr>
      <w:r>
        <w:rPr>
          <w:rFonts w:ascii="Times New Roman" w:hAnsi="Times New Roman"/>
          <w:lang w:eastAsia="zh-CN"/>
        </w:rPr>
        <w:t>If a UE receives a wake-up indication in a LP-WUS, consider the following alternatives.</w:t>
      </w:r>
    </w:p>
    <w:p w14:paraId="411267F6" w14:textId="77777777" w:rsidR="0087153E" w:rsidRDefault="00000000">
      <w:pPr>
        <w:numPr>
          <w:ilvl w:val="1"/>
          <w:numId w:val="41"/>
        </w:numPr>
        <w:rPr>
          <w:rFonts w:ascii="Times New Roman" w:hAnsi="Times New Roman"/>
          <w:lang w:eastAsia="zh-CN"/>
        </w:rPr>
      </w:pPr>
      <w:r>
        <w:rPr>
          <w:rFonts w:ascii="Times New Roman" w:hAnsi="Times New Roman"/>
          <w:lang w:eastAsia="zh-CN"/>
        </w:rPr>
        <w:t>Alt 1: it monitors the PO associated with the offset.</w:t>
      </w:r>
    </w:p>
    <w:p w14:paraId="7A2B317D" w14:textId="77777777" w:rsidR="0087153E" w:rsidRDefault="00000000">
      <w:pPr>
        <w:numPr>
          <w:ilvl w:val="1"/>
          <w:numId w:val="41"/>
        </w:numPr>
        <w:rPr>
          <w:rFonts w:ascii="Times New Roman" w:hAnsi="Times New Roman"/>
          <w:lang w:eastAsia="zh-CN"/>
        </w:rPr>
      </w:pPr>
      <w:r>
        <w:rPr>
          <w:rFonts w:ascii="Times New Roman" w:hAnsi="Times New Roman"/>
          <w:lang w:eastAsia="zh-CN"/>
        </w:rPr>
        <w:t>Alt 2: it monitors the first PO after its reported wake-up delay.</w:t>
      </w:r>
    </w:p>
    <w:p w14:paraId="6616828B" w14:textId="77777777" w:rsidR="0087153E" w:rsidRDefault="00000000">
      <w:pPr>
        <w:numPr>
          <w:ilvl w:val="1"/>
          <w:numId w:val="41"/>
        </w:numPr>
        <w:rPr>
          <w:rFonts w:ascii="Times New Roman" w:hAnsi="Times New Roman"/>
          <w:lang w:eastAsia="zh-CN"/>
        </w:rPr>
      </w:pPr>
      <w:r>
        <w:rPr>
          <w:rFonts w:ascii="Times New Roman" w:hAnsi="Times New Roman"/>
          <w:lang w:eastAsia="zh-CN"/>
        </w:rPr>
        <w:t>Other alternatives are not precluded.</w:t>
      </w:r>
    </w:p>
    <w:p w14:paraId="089AEB56" w14:textId="77777777" w:rsidR="0087153E" w:rsidRDefault="00000000">
      <w:pPr>
        <w:rPr>
          <w:rFonts w:ascii="Times New Roman" w:hAnsi="Times New Roman"/>
          <w:szCs w:val="20"/>
        </w:rPr>
      </w:pPr>
      <w:r>
        <w:rPr>
          <w:rFonts w:ascii="Times New Roman" w:hAnsi="Times New Roman"/>
          <w:szCs w:val="20"/>
        </w:rPr>
        <w:t>Note: The PO mentioned above refers to legacy PO configured for the UE.</w:t>
      </w:r>
    </w:p>
    <w:p w14:paraId="3A42F7BE" w14:textId="77777777" w:rsidR="0087153E" w:rsidRDefault="0087153E">
      <w:pPr>
        <w:rPr>
          <w:rFonts w:ascii="Times New Roman" w:eastAsia="等线" w:hAnsi="Times New Roman"/>
          <w:lang w:eastAsia="zh-CN" w:bidi="ar"/>
        </w:rPr>
      </w:pPr>
    </w:p>
    <w:p w14:paraId="36270206" w14:textId="77777777" w:rsidR="0087153E" w:rsidRDefault="0087153E">
      <w:pPr>
        <w:rPr>
          <w:rFonts w:ascii="Times New Roman" w:eastAsia="等线" w:hAnsi="Times New Roman"/>
          <w:lang w:eastAsia="zh-CN" w:bidi="ar"/>
        </w:rPr>
      </w:pPr>
    </w:p>
    <w:p w14:paraId="11857D65" w14:textId="77777777" w:rsidR="0087153E" w:rsidRDefault="00000000">
      <w:pPr>
        <w:rPr>
          <w:rFonts w:ascii="Times New Roman" w:eastAsia="等线" w:hAnsi="Times New Roman"/>
          <w:b/>
          <w:bCs/>
          <w:lang w:eastAsia="zh-CN" w:bidi="ar"/>
        </w:rPr>
      </w:pPr>
      <w:hyperlink r:id="rId18" w:history="1">
        <w:r>
          <w:rPr>
            <w:rStyle w:val="afffd"/>
            <w:rFonts w:ascii="Times New Roman" w:eastAsia="等线" w:hAnsi="Times New Roman"/>
            <w:b/>
            <w:bCs/>
            <w:lang w:eastAsia="zh-CN" w:bidi="ar"/>
          </w:rPr>
          <w:t>R1-2407506</w:t>
        </w:r>
      </w:hyperlink>
      <w:r>
        <w:rPr>
          <w:rFonts w:ascii="Times New Roman" w:eastAsia="等线" w:hAnsi="Times New Roman"/>
          <w:b/>
          <w:bCs/>
          <w:lang w:eastAsia="zh-CN" w:bidi="ar"/>
        </w:rPr>
        <w:tab/>
        <w:t>Summary #4 on LP-WUS operation in IDLE/INACTIVE mode</w:t>
      </w:r>
      <w:r>
        <w:rPr>
          <w:rFonts w:ascii="Times New Roman" w:eastAsia="等线" w:hAnsi="Times New Roman"/>
          <w:b/>
          <w:bCs/>
          <w:lang w:eastAsia="zh-CN" w:bidi="ar"/>
        </w:rPr>
        <w:tab/>
        <w:t>Moderator (Apple)</w:t>
      </w:r>
    </w:p>
    <w:p w14:paraId="49283DAB"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Friday session</w:t>
      </w:r>
    </w:p>
    <w:p w14:paraId="27D2A8E2"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57A59ED2"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Send an LS to RAN2 and RAN4 to convey the following</w:t>
      </w:r>
    </w:p>
    <w:p w14:paraId="07CACB63" w14:textId="77777777" w:rsidR="0087153E" w:rsidRDefault="00000000">
      <w:pPr>
        <w:rPr>
          <w:rFonts w:ascii="Times New Roman" w:hAnsi="Times New Roman"/>
          <w:szCs w:val="14"/>
        </w:rPr>
      </w:pPr>
      <w:r>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09E95A6D" w14:textId="77777777" w:rsidR="0087153E" w:rsidRDefault="0087153E">
      <w:pPr>
        <w:rPr>
          <w:rFonts w:ascii="Times New Roman" w:hAnsi="Times New Roman"/>
          <w:szCs w:val="14"/>
        </w:rPr>
      </w:pPr>
    </w:p>
    <w:p w14:paraId="583EC9AF" w14:textId="77777777" w:rsidR="0087153E" w:rsidRDefault="00000000">
      <w:pPr>
        <w:rPr>
          <w:rFonts w:ascii="Times New Roman" w:eastAsia="等线" w:hAnsi="Times New Roman"/>
          <w:b/>
          <w:bCs/>
          <w:lang w:eastAsia="zh-CN" w:bidi="ar"/>
        </w:rPr>
      </w:pPr>
      <w:hyperlink r:id="rId19" w:history="1">
        <w:r>
          <w:rPr>
            <w:rStyle w:val="afffd"/>
            <w:rFonts w:ascii="Times New Roman" w:eastAsia="等线" w:hAnsi="Times New Roman"/>
            <w:b/>
            <w:bCs/>
            <w:lang w:eastAsia="zh-CN" w:bidi="ar"/>
          </w:rPr>
          <w:t>R1-2407558</w:t>
        </w:r>
      </w:hyperlink>
      <w:r>
        <w:rPr>
          <w:rFonts w:ascii="Times New Roman" w:eastAsia="等线" w:hAnsi="Times New Roman"/>
          <w:b/>
          <w:bCs/>
          <w:lang w:eastAsia="zh-CN" w:bidi="ar"/>
        </w:rPr>
        <w:tab/>
        <w:t>Draft LS on LP-WUS operation in IDLE/INACTIVE mode</w:t>
      </w:r>
      <w:r>
        <w:rPr>
          <w:rFonts w:ascii="Times New Roman" w:eastAsia="等线" w:hAnsi="Times New Roman"/>
          <w:b/>
          <w:bCs/>
          <w:lang w:eastAsia="zh-CN" w:bidi="ar"/>
        </w:rPr>
        <w:tab/>
        <w:t>Moderator (Apple)</w:t>
      </w:r>
    </w:p>
    <w:p w14:paraId="7BCC205A" w14:textId="77777777" w:rsidR="0087153E" w:rsidRDefault="00000000">
      <w:pPr>
        <w:rPr>
          <w:rFonts w:ascii="Times New Roman" w:eastAsia="等线" w:hAnsi="Times New Roman"/>
          <w:lang w:eastAsia="zh-CN" w:bidi="ar"/>
        </w:rPr>
      </w:pPr>
      <w:r>
        <w:rPr>
          <w:rFonts w:ascii="Times New Roman" w:eastAsia="等线" w:hAnsi="Times New Roman"/>
          <w:b/>
          <w:bCs/>
          <w:lang w:eastAsia="zh-CN" w:bidi="ar"/>
        </w:rPr>
        <w:t xml:space="preserve">Decision: </w:t>
      </w:r>
      <w:r>
        <w:rPr>
          <w:rFonts w:ascii="Times New Roman" w:hAnsi="Times New Roman"/>
          <w:szCs w:val="14"/>
        </w:rPr>
        <w:t xml:space="preserve">The draft LS is endorsed. Final LS is </w:t>
      </w:r>
      <w:r>
        <w:rPr>
          <w:rFonts w:ascii="Times New Roman" w:hAnsi="Times New Roman"/>
          <w:szCs w:val="14"/>
          <w:highlight w:val="green"/>
        </w:rPr>
        <w:t xml:space="preserve">approved in </w:t>
      </w:r>
      <w:r>
        <w:rPr>
          <w:rFonts w:ascii="Times New Roman" w:eastAsia="等线" w:hAnsi="Times New Roman"/>
          <w:highlight w:val="green"/>
          <w:lang w:eastAsia="zh-CN" w:bidi="ar"/>
        </w:rPr>
        <w:t xml:space="preserve">in </w:t>
      </w:r>
      <w:bookmarkStart w:id="15" w:name="OLE_LINK4"/>
      <w:r>
        <w:fldChar w:fldCharType="begin"/>
      </w:r>
      <w:r>
        <w:instrText>HYPERLINK "file:///E:\\backup+essential+(E)\\研究\\3GPP\\RAN1\\%23118\\chairmannotes\\Docs\\R1-2407559.zip"</w:instrText>
      </w:r>
      <w:r>
        <w:fldChar w:fldCharType="separate"/>
      </w:r>
      <w:r>
        <w:rPr>
          <w:rStyle w:val="afffd"/>
          <w:rFonts w:ascii="Times New Roman" w:eastAsia="等线" w:hAnsi="Times New Roman"/>
          <w:highlight w:val="green"/>
          <w:lang w:eastAsia="zh-CN" w:bidi="ar"/>
        </w:rPr>
        <w:t>R1-2407559</w:t>
      </w:r>
      <w:r>
        <w:rPr>
          <w:rStyle w:val="afffd"/>
          <w:rFonts w:ascii="Times New Roman" w:eastAsia="等线" w:hAnsi="Times New Roman"/>
          <w:highlight w:val="green"/>
          <w:lang w:eastAsia="zh-CN" w:bidi="ar"/>
        </w:rPr>
        <w:fldChar w:fldCharType="end"/>
      </w:r>
      <w:bookmarkEnd w:id="15"/>
      <w:r>
        <w:rPr>
          <w:rFonts w:ascii="Times New Roman" w:eastAsia="等线" w:hAnsi="Times New Roman"/>
          <w:lang w:eastAsia="zh-CN" w:bidi="ar"/>
        </w:rPr>
        <w:t>.</w:t>
      </w:r>
    </w:p>
    <w:p w14:paraId="61021E78" w14:textId="77777777" w:rsidR="0087153E" w:rsidRDefault="0087153E">
      <w:pPr>
        <w:rPr>
          <w:rFonts w:ascii="Times New Roman" w:eastAsia="等线" w:hAnsi="Times New Roman"/>
          <w:lang w:eastAsia="zh-CN" w:bidi="ar"/>
        </w:rPr>
      </w:pPr>
    </w:p>
    <w:p w14:paraId="2957D283" w14:textId="77777777" w:rsidR="0087153E" w:rsidRDefault="00000000">
      <w:pPr>
        <w:rPr>
          <w:rFonts w:ascii="Times New Roman" w:eastAsia="等线" w:hAnsi="Times New Roman"/>
          <w:b/>
          <w:bCs/>
          <w:lang w:eastAsia="zh-CN" w:bidi="ar"/>
        </w:rPr>
      </w:pPr>
      <w:r>
        <w:rPr>
          <w:rFonts w:ascii="Times New Roman" w:eastAsia="等线" w:hAnsi="Times New Roman"/>
          <w:b/>
          <w:bCs/>
          <w:lang w:eastAsia="zh-CN" w:bidi="ar"/>
        </w:rPr>
        <w:t>Conclusion</w:t>
      </w:r>
    </w:p>
    <w:p w14:paraId="2933BB2A"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lastRenderedPageBreak/>
        <w:t>RAN1 will not initiate work on entry/exit conditions based on RRM measurement and RRM measurement offloading/relaxation conditions unless triggered by RAN2 and RAN4.</w:t>
      </w:r>
    </w:p>
    <w:p w14:paraId="40A0105A"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57A01B38" w14:textId="77777777" w:rsidR="0087153E" w:rsidRDefault="00000000">
      <w:pPr>
        <w:rPr>
          <w:rFonts w:ascii="Times New Roman" w:hAnsi="Times New Roman"/>
          <w:b/>
          <w:bCs/>
          <w:lang w:eastAsia="ko-KR" w:bidi="ar"/>
        </w:rPr>
      </w:pPr>
      <w:hyperlink r:id="rId20" w:history="1">
        <w:r>
          <w:rPr>
            <w:rStyle w:val="afffd"/>
            <w:rFonts w:ascii="Times New Roman" w:hAnsi="Times New Roman"/>
            <w:b/>
            <w:bCs/>
            <w:lang w:eastAsia="ko-KR" w:bidi="ar"/>
          </w:rPr>
          <w:t>R1-2407301</w:t>
        </w:r>
      </w:hyperlink>
      <w:r>
        <w:rPr>
          <w:rFonts w:ascii="Times New Roman" w:hAnsi="Times New Roman"/>
          <w:b/>
          <w:bCs/>
          <w:lang w:eastAsia="ko-KR" w:bidi="ar"/>
        </w:rPr>
        <w:tab/>
        <w:t>FL summary #1 on LP-WUS operation in CONNECTED mode</w:t>
      </w:r>
      <w:r>
        <w:rPr>
          <w:rFonts w:ascii="Times New Roman" w:hAnsi="Times New Roman"/>
          <w:b/>
          <w:bCs/>
          <w:lang w:eastAsia="ko-KR" w:bidi="ar"/>
        </w:rPr>
        <w:tab/>
        <w:t>Moderator (NTT DOCOMO)</w:t>
      </w:r>
    </w:p>
    <w:p w14:paraId="34411AF8" w14:textId="77777777" w:rsidR="0087153E" w:rsidRDefault="00000000">
      <w:pPr>
        <w:rPr>
          <w:rFonts w:ascii="Times New Roman" w:hAnsi="Times New Roman"/>
          <w:lang w:eastAsia="ko-KR" w:bidi="ar"/>
        </w:rPr>
      </w:pPr>
      <w:r>
        <w:rPr>
          <w:rFonts w:ascii="Times New Roman" w:hAnsi="Times New Roman"/>
          <w:lang w:eastAsia="ko-KR" w:bidi="ar"/>
        </w:rPr>
        <w:t>Presented in Tuesday session.</w:t>
      </w:r>
    </w:p>
    <w:p w14:paraId="40B47DF3" w14:textId="77777777" w:rsidR="0087153E" w:rsidRDefault="0087153E">
      <w:pPr>
        <w:rPr>
          <w:rFonts w:ascii="Times New Roman" w:hAnsi="Times New Roman"/>
          <w:lang w:eastAsia="ko-KR" w:bidi="ar"/>
        </w:rPr>
      </w:pPr>
    </w:p>
    <w:p w14:paraId="6750B5A8" w14:textId="77777777" w:rsidR="0087153E" w:rsidRDefault="00000000">
      <w:pPr>
        <w:rPr>
          <w:rFonts w:ascii="Times New Roman" w:hAnsi="Times New Roman"/>
          <w:b/>
          <w:bCs/>
          <w:lang w:eastAsia="ko-KR" w:bidi="ar"/>
        </w:rPr>
      </w:pPr>
      <w:hyperlink r:id="rId21" w:history="1">
        <w:r>
          <w:rPr>
            <w:rStyle w:val="afffd"/>
            <w:rFonts w:ascii="Times New Roman" w:hAnsi="Times New Roman"/>
            <w:b/>
            <w:bCs/>
            <w:lang w:eastAsia="ko-KR" w:bidi="ar"/>
          </w:rPr>
          <w:t>R1-2407378</w:t>
        </w:r>
      </w:hyperlink>
      <w:r>
        <w:rPr>
          <w:rFonts w:ascii="Times New Roman" w:hAnsi="Times New Roman"/>
          <w:b/>
          <w:bCs/>
          <w:lang w:eastAsia="ko-KR" w:bidi="ar"/>
        </w:rPr>
        <w:tab/>
        <w:t>FL summary #2 on LP-WUS operation in CONNECTED mode</w:t>
      </w:r>
      <w:r>
        <w:rPr>
          <w:rFonts w:ascii="Times New Roman" w:hAnsi="Times New Roman"/>
          <w:b/>
          <w:bCs/>
          <w:lang w:eastAsia="ko-KR" w:bidi="ar"/>
        </w:rPr>
        <w:tab/>
        <w:t>Moderator (NTT DOCOMO)</w:t>
      </w:r>
    </w:p>
    <w:p w14:paraId="1E55DAD4" w14:textId="77777777" w:rsidR="0087153E" w:rsidRDefault="00000000">
      <w:pPr>
        <w:rPr>
          <w:rFonts w:ascii="Times New Roman" w:hAnsi="Times New Roman"/>
          <w:lang w:eastAsia="ko-KR" w:bidi="ar"/>
        </w:rPr>
      </w:pPr>
      <w:r>
        <w:rPr>
          <w:rFonts w:ascii="Times New Roman" w:hAnsi="Times New Roman"/>
          <w:lang w:eastAsia="ko-KR" w:bidi="ar"/>
        </w:rPr>
        <w:t>From Thursday session</w:t>
      </w:r>
    </w:p>
    <w:p w14:paraId="5EB8C6F6"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1B5C44C" w14:textId="77777777" w:rsidR="0087153E" w:rsidRDefault="00000000">
      <w:pPr>
        <w:rPr>
          <w:rFonts w:ascii="Times New Roman" w:hAnsi="Times New Roman"/>
        </w:rPr>
      </w:pPr>
      <w:r>
        <w:rPr>
          <w:rFonts w:ascii="Times New Roman" w:hAnsi="Times New Roman"/>
        </w:rPr>
        <w:t>For option 1-2 of LP-WUS CONNECTED mode operation, the followings are assumed from RAN1 perspective.</w:t>
      </w:r>
    </w:p>
    <w:p w14:paraId="65389E41"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481C0D30"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configurations as Rel-18.</w:t>
      </w:r>
    </w:p>
    <w:p w14:paraId="7732C1A7"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eastAsia="Yu Mincho" w:hAnsi="Times New Roman"/>
          <w:lang w:eastAsia="zh-CN"/>
        </w:rPr>
        <w:t xml:space="preserve">is </w:t>
      </w:r>
      <w:r>
        <w:rPr>
          <w:rFonts w:ascii="Times New Roman" w:hAnsi="Times New Roman"/>
          <w:lang w:eastAsia="zh-CN"/>
        </w:rPr>
        <w:t xml:space="preserve">expected to be configured with LP-WUS </w:t>
      </w:r>
      <w:r>
        <w:rPr>
          <w:rFonts w:ascii="Times New Roman" w:eastAsia="Yu Mincho" w:hAnsi="Times New Roman"/>
          <w:lang w:eastAsia="zh-CN"/>
        </w:rPr>
        <w:t>monitoring configuration (</w:t>
      </w:r>
      <w:r>
        <w:rPr>
          <w:rFonts w:ascii="Times New Roman" w:hAnsi="Times New Roman"/>
          <w:lang w:eastAsia="zh-CN"/>
        </w:rPr>
        <w:t>periodicity and offset can be different from those from C-DRX configuration).</w:t>
      </w:r>
    </w:p>
    <w:p w14:paraId="713C0DF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27F19986"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triggers the start of a timer during which UE monitors PDCCH.</w:t>
      </w:r>
    </w:p>
    <w:p w14:paraId="7A9B71D5"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the timer is existing timer and/or new timer.</w:t>
      </w:r>
    </w:p>
    <w:p w14:paraId="386AF583"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7A596340" w14:textId="77777777" w:rsidR="0087153E" w:rsidRDefault="00000000">
      <w:pPr>
        <w:numPr>
          <w:ilvl w:val="1"/>
          <w:numId w:val="42"/>
        </w:numPr>
        <w:spacing w:after="180" w:line="252" w:lineRule="auto"/>
        <w:contextualSpacing/>
        <w:jc w:val="both"/>
        <w:rPr>
          <w:rFonts w:ascii="Times New Roman" w:hAnsi="Times New Roman"/>
          <w:lang w:val="fr-FR" w:eastAsia="zh-CN"/>
        </w:rPr>
      </w:pPr>
      <w:proofErr w:type="gramStart"/>
      <w:r>
        <w:rPr>
          <w:rFonts w:ascii="Times New Roman" w:hAnsi="Times New Roman"/>
          <w:lang w:val="fr-FR" w:eastAsia="zh-CN"/>
        </w:rPr>
        <w:t>drx</w:t>
      </w:r>
      <w:proofErr w:type="gramEnd"/>
      <w:r>
        <w:rPr>
          <w:rFonts w:ascii="Times New Roman" w:hAnsi="Times New Roman"/>
          <w:lang w:val="fr-FR" w:eastAsia="zh-CN"/>
        </w:rPr>
        <w:t>-InactivityTimer, drx-RetransmissionTimerDL, drx-RetransmissionTimerUL, drx-HARQ-RTT-TimerDL, drx-HARQ-RTT-TimerUL.</w:t>
      </w:r>
    </w:p>
    <w:p w14:paraId="52418516"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eastAsia="Yu Mincho" w:hAnsi="Times New Roman"/>
          <w:lang w:eastAsia="zh-CN"/>
        </w:rPr>
        <w:t xml:space="preserve"> is assumed.</w:t>
      </w:r>
    </w:p>
    <w:p w14:paraId="369B7A21"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Rel-16 DCP and option 1-1).</w:t>
      </w:r>
    </w:p>
    <w:p w14:paraId="05A9155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42A54E4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periodically reported regardless if UE is indicated to wake-up or not.</w:t>
      </w:r>
    </w:p>
    <w:p w14:paraId="5AB9BEAE"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PDCCH monitoring is not triggered by legacy C-DRX cycle and drx-onDurationTimer when monitoring LP-WUS.</w:t>
      </w:r>
    </w:p>
    <w:p w14:paraId="22D509D5" w14:textId="77777777" w:rsidR="0087153E" w:rsidRDefault="0087153E">
      <w:pPr>
        <w:rPr>
          <w:rFonts w:ascii="Times New Roman" w:hAnsi="Times New Roman"/>
        </w:rPr>
      </w:pPr>
    </w:p>
    <w:p w14:paraId="61E6E414" w14:textId="77777777" w:rsidR="0087153E" w:rsidRDefault="00000000">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71C8B9D7" w14:textId="77777777" w:rsidR="0087153E" w:rsidRDefault="00000000">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3C8E607F"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1-1: LP-WUS monitoring according to the LP-WUS monitoring configuration before drx-onDurationTimer to trigger the starting of the drx-onDurationTimer.</w:t>
      </w:r>
    </w:p>
    <w:p w14:paraId="3D18B77C"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7843F798"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FFS whether/how to support both Option 1-1 and Option 1-2 simultaneously</w:t>
      </w:r>
      <w:r>
        <w:rPr>
          <w:rFonts w:ascii="Times New Roman" w:eastAsia="Yu Mincho" w:hAnsi="Times New Roman"/>
          <w:lang w:eastAsia="zh-CN"/>
        </w:rPr>
        <w:t xml:space="preserve"> configure</w:t>
      </w:r>
      <w:r>
        <w:rPr>
          <w:rFonts w:ascii="Times New Roman" w:hAnsi="Times New Roman"/>
          <w:lang w:eastAsia="zh-CN"/>
        </w:rPr>
        <w:t>d for the same UE.</w:t>
      </w:r>
    </w:p>
    <w:p w14:paraId="627E8378" w14:textId="77777777" w:rsidR="0087153E" w:rsidRDefault="00000000">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2A86792C" w14:textId="77777777" w:rsidR="0087153E" w:rsidRDefault="0087153E">
      <w:pPr>
        <w:spacing w:after="180" w:line="252" w:lineRule="auto"/>
        <w:contextualSpacing/>
        <w:jc w:val="both"/>
        <w:rPr>
          <w:rFonts w:ascii="Times New Roman" w:hAnsi="Times New Roman"/>
          <w:lang w:eastAsia="zh-CN"/>
        </w:rPr>
      </w:pPr>
    </w:p>
    <w:p w14:paraId="03E35A04" w14:textId="77777777" w:rsidR="0087153E" w:rsidRDefault="0087153E">
      <w:pPr>
        <w:spacing w:after="180" w:line="252" w:lineRule="auto"/>
        <w:contextualSpacing/>
        <w:jc w:val="both"/>
        <w:rPr>
          <w:rFonts w:ascii="Times New Roman" w:hAnsi="Times New Roman"/>
          <w:lang w:eastAsia="zh-CN"/>
        </w:rPr>
      </w:pPr>
    </w:p>
    <w:p w14:paraId="4400F470" w14:textId="77777777" w:rsidR="0087153E" w:rsidRDefault="00000000">
      <w:pPr>
        <w:rPr>
          <w:rFonts w:ascii="Times New Roman" w:hAnsi="Times New Roman"/>
          <w:b/>
          <w:bCs/>
          <w:lang w:eastAsia="ko-KR" w:bidi="ar"/>
        </w:rPr>
      </w:pPr>
      <w:hyperlink r:id="rId22" w:history="1">
        <w:r>
          <w:rPr>
            <w:rStyle w:val="afffd"/>
            <w:rFonts w:ascii="Times New Roman" w:hAnsi="Times New Roman"/>
            <w:b/>
            <w:bCs/>
            <w:lang w:eastAsia="ko-KR" w:bidi="ar"/>
          </w:rPr>
          <w:t>R1-2407516</w:t>
        </w:r>
      </w:hyperlink>
      <w:r>
        <w:rPr>
          <w:rFonts w:ascii="Times New Roman" w:hAnsi="Times New Roman"/>
          <w:b/>
          <w:bCs/>
          <w:lang w:eastAsia="ko-KR" w:bidi="ar"/>
        </w:rPr>
        <w:tab/>
        <w:t>FL summary #3 on LP-WUS operation in CONNECTED mode</w:t>
      </w:r>
      <w:r>
        <w:rPr>
          <w:rFonts w:ascii="Times New Roman" w:hAnsi="Times New Roman"/>
          <w:b/>
          <w:bCs/>
          <w:lang w:eastAsia="ko-KR" w:bidi="ar"/>
        </w:rPr>
        <w:tab/>
        <w:t>Moderator (NTT DOCOMO)</w:t>
      </w:r>
    </w:p>
    <w:p w14:paraId="73AE543C" w14:textId="77777777" w:rsidR="0087153E" w:rsidRDefault="00000000">
      <w:pPr>
        <w:rPr>
          <w:rFonts w:ascii="Times New Roman" w:hAnsi="Times New Roman"/>
          <w:lang w:eastAsia="ko-KR" w:bidi="ar"/>
        </w:rPr>
      </w:pPr>
      <w:r>
        <w:rPr>
          <w:rFonts w:ascii="Times New Roman" w:hAnsi="Times New Roman"/>
          <w:lang w:eastAsia="ko-KR" w:bidi="ar"/>
        </w:rPr>
        <w:t>From Friday session</w:t>
      </w:r>
    </w:p>
    <w:p w14:paraId="01E2830D" w14:textId="77777777" w:rsidR="0087153E" w:rsidRDefault="00000000">
      <w:pPr>
        <w:rPr>
          <w:rFonts w:ascii="Times New Roman" w:hAnsi="Times New Roman"/>
        </w:rPr>
      </w:pPr>
      <w:r>
        <w:rPr>
          <w:rFonts w:ascii="Times New Roman" w:hAnsi="Times New Roman"/>
          <w:highlight w:val="green"/>
        </w:rPr>
        <w:t>Agreement</w:t>
      </w:r>
    </w:p>
    <w:p w14:paraId="69CA49EF" w14:textId="77777777" w:rsidR="0087153E" w:rsidRDefault="00000000">
      <w:pPr>
        <w:rPr>
          <w:rFonts w:ascii="Times New Roman" w:hAnsi="Times New Roman"/>
        </w:rPr>
      </w:pPr>
      <w:r>
        <w:rPr>
          <w:rFonts w:ascii="Times New Roman" w:hAnsi="Times New Roman"/>
        </w:rPr>
        <w:t>Select one of the following alternatives in RAN1#118bis:</w:t>
      </w:r>
    </w:p>
    <w:p w14:paraId="10834938" w14:textId="77777777" w:rsidR="0087153E" w:rsidRDefault="00000000">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179CA956" w14:textId="77777777" w:rsidR="0087153E" w:rsidRDefault="00000000">
      <w:pPr>
        <w:pStyle w:val="affff2"/>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eastAsia="Yu Mincho" w:hAnsi="Times New Roman"/>
        </w:rPr>
        <w:t>FFS: X</w:t>
      </w:r>
    </w:p>
    <w:p w14:paraId="7019005C" w14:textId="77777777" w:rsidR="0087153E" w:rsidRDefault="00000000">
      <w:pPr>
        <w:pStyle w:val="affff2"/>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eastAsia="Yu Mincho" w:hAnsi="Times New Roman"/>
        </w:rPr>
        <w:t>FFS: definition of reported value</w:t>
      </w:r>
    </w:p>
    <w:p w14:paraId="0A2FCB80" w14:textId="77777777" w:rsidR="0087153E" w:rsidRDefault="00000000">
      <w:pPr>
        <w:rPr>
          <w:rFonts w:ascii="Times New Roman" w:hAnsi="Times New Roman"/>
          <w:lang w:val="sv-SE"/>
        </w:rPr>
      </w:pPr>
      <w:r>
        <w:rPr>
          <w:rFonts w:ascii="Times New Roman" w:hAnsi="Times New Roman"/>
          <w:lang w:val="sv-SE"/>
        </w:rPr>
        <w:t xml:space="preserve">Alt2: </w:t>
      </w:r>
      <w:r>
        <w:rPr>
          <w:rFonts w:ascii="Times New Roman" w:hAnsi="Times New Roman"/>
        </w:rPr>
        <w:t>For RRC CONNECTED mode,</w:t>
      </w:r>
      <w:r>
        <w:rPr>
          <w:rFonts w:ascii="Times New Roman" w:hAnsi="Times New Roman"/>
          <w:color w:val="FF0000"/>
        </w:rPr>
        <w:t xml:space="preserve"> </w:t>
      </w:r>
      <w:r>
        <w:rPr>
          <w:rFonts w:ascii="Times New Roman" w:hAnsi="Times New Roman"/>
        </w:rPr>
        <w:t xml:space="preserve">UE reports </w:t>
      </w:r>
      <w:r>
        <w:rPr>
          <w:rFonts w:ascii="Times New Roman" w:eastAsia="Yu Mincho" w:hAnsi="Times New Roman"/>
        </w:rPr>
        <w:t>multiple</w:t>
      </w:r>
      <w:r>
        <w:rPr>
          <w:rFonts w:ascii="Times New Roman" w:hAnsi="Times New Roman"/>
        </w:rPr>
        <w:t xml:space="preserve"> value</w:t>
      </w:r>
      <w:r>
        <w:rPr>
          <w:rFonts w:ascii="Times New Roman" w:eastAsia="Yu Mincho" w:hAnsi="Times New Roman"/>
        </w:rPr>
        <w:t>s for each SCS</w:t>
      </w:r>
      <w:r>
        <w:rPr>
          <w:rFonts w:ascii="Times New Roman" w:hAnsi="Times New Roman"/>
        </w:rPr>
        <w:t xml:space="preserve">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669EAD90"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Yu Mincho" w:hAnsi="Times New Roman"/>
        </w:rPr>
        <w:lastRenderedPageBreak/>
        <w:t>FFS: X</w:t>
      </w:r>
    </w:p>
    <w:p w14:paraId="707552C3"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Yu Mincho" w:hAnsi="Times New Roman"/>
        </w:rPr>
        <w:t>FFS: definition of reported value</w:t>
      </w:r>
    </w:p>
    <w:p w14:paraId="5FF500CB"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Different minimum time gaps correspond to different sleep states</w:t>
      </w:r>
    </w:p>
    <w:p w14:paraId="552C529F"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Companies are encouraged to details on how the reported values are to be used by the network</w:t>
      </w:r>
    </w:p>
    <w:p w14:paraId="206A86AA" w14:textId="77777777" w:rsidR="0087153E" w:rsidRDefault="00000000">
      <w:pPr>
        <w:rPr>
          <w:rFonts w:ascii="Times New Roman" w:hAnsi="Times New Roman"/>
        </w:rPr>
      </w:pPr>
      <w:r>
        <w:rPr>
          <w:rFonts w:ascii="Times New Roman" w:hAnsi="Times New Roman"/>
          <w:highlight w:val="green"/>
        </w:rPr>
        <w:t>Agreement</w:t>
      </w:r>
    </w:p>
    <w:p w14:paraId="31BCE6A0" w14:textId="77777777" w:rsidR="0087153E" w:rsidRDefault="00000000">
      <w:pPr>
        <w:rPr>
          <w:rFonts w:ascii="Times New Roman" w:hAnsi="Times New Roman"/>
        </w:rPr>
      </w:pPr>
      <w:r>
        <w:rPr>
          <w:rFonts w:ascii="Times New Roman" w:hAnsi="Times New Roman"/>
        </w:rPr>
        <w:t>LP-WUS is at least supported for the case where a UE is configured with CA</w:t>
      </w:r>
      <w:r>
        <w:rPr>
          <w:rFonts w:ascii="Times New Roman" w:eastAsia="Yu Mincho" w:hAnsi="Times New Roman"/>
        </w:rPr>
        <w:t xml:space="preserve"> </w:t>
      </w:r>
      <w:r>
        <w:rPr>
          <w:rFonts w:ascii="Times New Roman" w:hAnsi="Times New Roman"/>
        </w:rPr>
        <w:t>in RRC CONNECTED mode</w:t>
      </w:r>
    </w:p>
    <w:p w14:paraId="36E84AD0" w14:textId="77777777" w:rsidR="0087153E" w:rsidRDefault="00000000">
      <w:pPr>
        <w:pStyle w:val="affff2"/>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DC</w:t>
      </w:r>
    </w:p>
    <w:p w14:paraId="088ADA5E" w14:textId="77777777" w:rsidR="0087153E" w:rsidRDefault="00000000">
      <w:pPr>
        <w:rPr>
          <w:rFonts w:ascii="Times New Roman" w:hAnsi="Times New Roman"/>
        </w:rPr>
      </w:pPr>
      <w:r>
        <w:rPr>
          <w:rFonts w:ascii="Times New Roman" w:hAnsi="Times New Roman"/>
          <w:highlight w:val="green"/>
        </w:rPr>
        <w:t>Agreement</w:t>
      </w:r>
    </w:p>
    <w:p w14:paraId="51E80297" w14:textId="77777777" w:rsidR="0087153E" w:rsidRDefault="00000000">
      <w:pPr>
        <w:rPr>
          <w:rFonts w:ascii="Times New Roman" w:hAnsi="Times New Roman"/>
        </w:rPr>
      </w:pPr>
      <w:r>
        <w:rPr>
          <w:rFonts w:ascii="Times New Roman" w:hAnsi="Times New Roman"/>
        </w:rPr>
        <w:t xml:space="preserve">For LP-WUS monitoring in RRC CONNECTED mode, </w:t>
      </w:r>
      <w:r>
        <w:rPr>
          <w:rFonts w:ascii="Times New Roman" w:eastAsia="Yu Mincho" w:hAnsi="Times New Roman"/>
        </w:rPr>
        <w:t>SSB and</w:t>
      </w:r>
      <w:r>
        <w:rPr>
          <w:rFonts w:ascii="Times New Roman" w:eastAsia="Yu Mincho" w:hAnsi="Times New Roman"/>
          <w:color w:val="FF0000"/>
        </w:rPr>
        <w:t>/or</w:t>
      </w:r>
      <w:r>
        <w:rPr>
          <w:rFonts w:ascii="Times New Roman" w:eastAsia="Yu Mincho" w:hAnsi="Times New Roman"/>
        </w:rPr>
        <w:t xml:space="preserve"> CSI-RS can be </w:t>
      </w:r>
      <w:r>
        <w:rPr>
          <w:rFonts w:ascii="Times New Roman" w:hAnsi="Times New Roman"/>
        </w:rPr>
        <w:t>the QCL source of LP-WUS</w:t>
      </w:r>
    </w:p>
    <w:p w14:paraId="4CB84EC5" w14:textId="77777777" w:rsidR="0087153E" w:rsidRDefault="00000000">
      <w:pPr>
        <w:pStyle w:val="affff2"/>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applicable QCL type(s)</w:t>
      </w:r>
    </w:p>
    <w:p w14:paraId="55B2B554" w14:textId="77777777" w:rsidR="0087153E" w:rsidRDefault="0087153E">
      <w:pPr>
        <w:rPr>
          <w:rFonts w:ascii="Times New Roman" w:hAnsi="Times New Roman"/>
        </w:rPr>
      </w:pPr>
    </w:p>
    <w:p w14:paraId="43E34895" w14:textId="77777777" w:rsidR="0087153E" w:rsidRDefault="00000000">
      <w:pPr>
        <w:rPr>
          <w:rFonts w:ascii="Times New Roman" w:eastAsiaTheme="minorEastAsia" w:hAnsi="Times New Roman"/>
          <w:lang w:eastAsia="zh-CN" w:bidi="ar"/>
        </w:rPr>
      </w:pPr>
      <w:r>
        <w:rPr>
          <w:rFonts w:ascii="Times New Roman" w:hAnsi="Times New Roman"/>
          <w:lang w:eastAsia="ko-KR" w:bidi="ar"/>
        </w:rPr>
        <w:t xml:space="preserve">Final summary in </w:t>
      </w:r>
      <w:hyperlink r:id="rId23" w:history="1">
        <w:r>
          <w:rPr>
            <w:rStyle w:val="afffd"/>
            <w:rFonts w:ascii="Times New Roman" w:hAnsi="Times New Roman"/>
            <w:lang w:eastAsia="ko-KR" w:bidi="ar"/>
          </w:rPr>
          <w:t>R1-2407517</w:t>
        </w:r>
      </w:hyperlink>
      <w:r>
        <w:rPr>
          <w:rFonts w:ascii="Times New Roman" w:hAnsi="Times New Roman"/>
          <w:lang w:eastAsia="ko-KR" w:bidi="ar"/>
        </w:rPr>
        <w:t>.</w:t>
      </w:r>
    </w:p>
    <w:p w14:paraId="016459A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#11</w:t>
      </w:r>
      <w:r>
        <w:rPr>
          <w:rFonts w:ascii="Times New Roman" w:eastAsiaTheme="minorEastAsia" w:hAnsi="Times New Roman"/>
          <w:sz w:val="36"/>
          <w:szCs w:val="20"/>
          <w:lang w:val="fr-FR" w:eastAsia="zh-CN"/>
        </w:rPr>
        <w:t>8</w:t>
      </w:r>
      <w:r>
        <w:rPr>
          <w:rFonts w:ascii="Times New Roman" w:eastAsiaTheme="minorEastAsia" w:hAnsi="Times New Roman" w:hint="eastAsia"/>
          <w:sz w:val="36"/>
          <w:szCs w:val="20"/>
          <w:lang w:val="fr-FR" w:eastAsia="zh-CN"/>
        </w:rPr>
        <w:t>bis</w:t>
      </w:r>
    </w:p>
    <w:p w14:paraId="01CFB66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1896693D" w14:textId="77777777" w:rsidR="0087153E" w:rsidRDefault="00000000">
      <w:pPr>
        <w:rPr>
          <w:lang w:eastAsia="ko-KR"/>
        </w:rPr>
      </w:pPr>
      <w:r>
        <w:rPr>
          <w:lang w:eastAsia="ko-KR"/>
        </w:rPr>
        <w:t>Summary #1 of discussions on LP-WUS and LP-SS design</w:t>
      </w:r>
      <w:r>
        <w:rPr>
          <w:lang w:eastAsia="ko-KR"/>
        </w:rPr>
        <w:tab/>
        <w:t>Moderator (vivo)</w:t>
      </w:r>
    </w:p>
    <w:p w14:paraId="5D500EE1" w14:textId="77777777" w:rsidR="0087153E" w:rsidRDefault="0087153E">
      <w:pPr>
        <w:rPr>
          <w:lang w:eastAsia="zh-CN"/>
        </w:rPr>
      </w:pPr>
    </w:p>
    <w:p w14:paraId="6357A464" w14:textId="77777777" w:rsidR="0087153E" w:rsidRDefault="00000000">
      <w:pPr>
        <w:rPr>
          <w:b/>
          <w:bCs/>
          <w:lang w:eastAsia="ko-KR"/>
        </w:rPr>
      </w:pPr>
      <w:r>
        <w:rPr>
          <w:rFonts w:hint="eastAsia"/>
          <w:b/>
          <w:bCs/>
          <w:highlight w:val="darkYellow"/>
          <w:lang w:eastAsia="ko-KR"/>
        </w:rPr>
        <w:t>Working Assumption</w:t>
      </w:r>
    </w:p>
    <w:p w14:paraId="344A7FF9" w14:textId="77777777" w:rsidR="0087153E" w:rsidRDefault="00000000">
      <w:pPr>
        <w:rPr>
          <w:lang w:eastAsia="ko-KR"/>
        </w:rPr>
      </w:pPr>
      <w:r>
        <w:rPr>
          <w:lang w:eastAsia="ko-KR"/>
        </w:rPr>
        <w:t>For overlaid OFDM sequences for LP-WUS in time or frequency domain, for OOK-1 and OOK-4 M=1</w:t>
      </w:r>
    </w:p>
    <w:p w14:paraId="291C3FA9"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1-1</w:t>
      </w:r>
      <w:r>
        <w:rPr>
          <w:rFonts w:ascii="Times New Roman" w:eastAsiaTheme="minorEastAsia" w:hAnsi="Times New Roman" w:hint="eastAsia"/>
          <w:kern w:val="2"/>
          <w:szCs w:val="20"/>
          <w:lang w:eastAsia="zh-CN"/>
        </w:rPr>
        <w:t>(compromised)</w:t>
      </w:r>
      <w:r>
        <w:rPr>
          <w:rFonts w:ascii="Times New Roman" w:eastAsiaTheme="minorEastAsia" w:hAnsi="Times New Roman"/>
          <w:kern w:val="2"/>
          <w:szCs w:val="20"/>
          <w:lang w:eastAsia="zh-CN"/>
        </w:rPr>
        <w:t xml:space="preserve">: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BC305D2"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hint="eastAsia"/>
          <w:kern w:val="2"/>
          <w:szCs w:val="20"/>
          <w:lang w:eastAsia="zh-CN"/>
        </w:rPr>
        <w:t>ZC sequence in time domain</w:t>
      </w:r>
      <w:r>
        <w:rPr>
          <w:rFonts w:ascii="Times New Roman" w:eastAsiaTheme="minorEastAsia" w:hAnsi="Times New Roman"/>
          <w:kern w:val="2"/>
          <w:szCs w:val="20"/>
          <w:lang w:eastAsia="zh-CN"/>
        </w:rPr>
        <w:sym w:font="Wingdings" w:char="F0E0"/>
      </w:r>
      <w:r>
        <w:rPr>
          <w:rFonts w:ascii="Times New Roman" w:eastAsiaTheme="minorEastAsia" w:hAnsi="Times New Roman" w:hint="eastAsia"/>
          <w:kern w:val="2"/>
          <w:szCs w:val="20"/>
          <w:lang w:eastAsia="zh-CN"/>
        </w:rPr>
        <w:t>DFT/LS</w:t>
      </w:r>
      <w:r>
        <w:rPr>
          <w:rFonts w:ascii="Times New Roman" w:eastAsiaTheme="minorEastAsia" w:hAnsi="Times New Roman"/>
          <w:kern w:val="2"/>
          <w:szCs w:val="20"/>
          <w:lang w:eastAsia="zh-CN"/>
        </w:rPr>
        <w:sym w:font="Wingdings" w:char="F0E0"/>
      </w:r>
      <w:r>
        <w:rPr>
          <w:rFonts w:ascii="Times New Roman" w:eastAsiaTheme="minorEastAsia" w:hAnsi="Times New Roman" w:hint="eastAsia"/>
          <w:kern w:val="2"/>
          <w:szCs w:val="20"/>
          <w:lang w:eastAsia="zh-CN"/>
        </w:rPr>
        <w:t>IFFT</w:t>
      </w:r>
      <w:r>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Pr>
          <w:rFonts w:ascii="Times New Roman" w:eastAsiaTheme="minorEastAsia" w:hAnsi="Times New Roman" w:hint="eastAsia"/>
          <w:kern w:val="2"/>
          <w:szCs w:val="20"/>
          <w:lang w:eastAsia="zh-CN"/>
        </w:rPr>
        <w:t xml:space="preserve">no </w:t>
      </w:r>
      <w:r>
        <w:rPr>
          <w:rFonts w:ascii="Times New Roman" w:eastAsiaTheme="minorEastAsia" w:hAnsi="Times New Roman"/>
          <w:kern w:val="2"/>
          <w:szCs w:val="20"/>
          <w:lang w:eastAsia="zh-CN"/>
        </w:rPr>
        <w:t>additional</w:t>
      </w:r>
      <w:r>
        <w:rPr>
          <w:rFonts w:ascii="Times New Roman" w:eastAsiaTheme="minorEastAsia" w:hAnsi="Times New Roman" w:hint="eastAsia"/>
          <w:kern w:val="2"/>
          <w:szCs w:val="20"/>
          <w:lang w:eastAsia="zh-CN"/>
        </w:rPr>
        <w:t xml:space="preserve"> operation</w:t>
      </w:r>
    </w:p>
    <w:p w14:paraId="43C31172" w14:textId="77777777" w:rsidR="0087153E" w:rsidRDefault="00000000">
      <w:pPr>
        <w:numPr>
          <w:ilvl w:val="2"/>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I</w:t>
      </w:r>
      <w:r>
        <w:rPr>
          <w:rFonts w:ascii="Times New Roman" w:eastAsiaTheme="minorEastAsia" w:hAnsi="Times New Roman" w:hint="eastAsia"/>
          <w:kern w:val="2"/>
          <w:szCs w:val="20"/>
          <w:lang w:eastAsia="zh-CN"/>
        </w:rPr>
        <w:t>t doesn</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t preclude </w:t>
      </w:r>
      <w:r>
        <w:rPr>
          <w:rFonts w:ascii="Times New Roman" w:eastAsiaTheme="minorEastAsia" w:hAnsi="Times New Roman"/>
          <w:kern w:val="2"/>
          <w:szCs w:val="20"/>
          <w:lang w:eastAsia="zh-CN"/>
        </w:rPr>
        <w:t>additional</w:t>
      </w:r>
      <w:r>
        <w:rPr>
          <w:rFonts w:ascii="Times New Roman" w:eastAsiaTheme="minorEastAsia" w:hAnsi="Times New Roman" w:hint="eastAsia"/>
          <w:kern w:val="2"/>
          <w:szCs w:val="20"/>
          <w:lang w:eastAsia="zh-CN"/>
        </w:rPr>
        <w:t xml:space="preserve"> operation for OOK-4 with M&gt;1.</w:t>
      </w:r>
    </w:p>
    <w:p w14:paraId="2D81192F" w14:textId="77777777" w:rsidR="0087153E" w:rsidRDefault="00000000">
      <w:pPr>
        <w:numPr>
          <w:ilvl w:val="2"/>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hint="eastAsia"/>
          <w:kern w:val="2"/>
          <w:szCs w:val="20"/>
          <w:lang w:eastAsia="ko-KR"/>
        </w:rPr>
        <w:t>DFT size is 2^n</w:t>
      </w:r>
    </w:p>
    <w:p w14:paraId="4CAFE096" w14:textId="77777777" w:rsidR="0087153E" w:rsidRDefault="00000000">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247C365" w14:textId="77777777" w:rsidR="0087153E" w:rsidRDefault="00000000">
      <w:pPr>
        <w:rPr>
          <w:lang w:eastAsia="ko-KR"/>
        </w:rPr>
      </w:pPr>
      <w:r>
        <w:rPr>
          <w:rFonts w:hint="eastAsia"/>
          <w:lang w:eastAsia="ko-KR"/>
        </w:rPr>
        <w:t>Note: Concerns were raised by Ericsson and CATT that the above is not beneficial in terms of implementation complexity</w:t>
      </w:r>
    </w:p>
    <w:p w14:paraId="661FB88E" w14:textId="77777777" w:rsidR="0087153E" w:rsidRDefault="0087153E">
      <w:pPr>
        <w:rPr>
          <w:lang w:eastAsia="zh-CN"/>
        </w:rPr>
      </w:pPr>
    </w:p>
    <w:p w14:paraId="69F808A2" w14:textId="77777777" w:rsidR="0087153E" w:rsidRDefault="0087153E">
      <w:pPr>
        <w:rPr>
          <w:rFonts w:cs="Times"/>
          <w:szCs w:val="20"/>
          <w:lang w:eastAsia="zh-CN"/>
        </w:rPr>
      </w:pPr>
    </w:p>
    <w:p w14:paraId="6B702204" w14:textId="77777777" w:rsidR="0087153E" w:rsidRDefault="00000000">
      <w:pPr>
        <w:rPr>
          <w:rFonts w:cs="Times"/>
          <w:b/>
          <w:bCs/>
          <w:szCs w:val="20"/>
          <w:lang w:eastAsia="ko-KR" w:bidi="ar"/>
        </w:rPr>
      </w:pPr>
      <w:r>
        <w:rPr>
          <w:rFonts w:cs="Times"/>
          <w:b/>
          <w:bCs/>
          <w:szCs w:val="20"/>
          <w:highlight w:val="green"/>
          <w:lang w:eastAsia="ko-KR" w:bidi="ar"/>
        </w:rPr>
        <w:t>Agreement</w:t>
      </w:r>
    </w:p>
    <w:p w14:paraId="47D5D443" w14:textId="77777777" w:rsidR="0087153E" w:rsidRDefault="00000000">
      <w:pPr>
        <w:rPr>
          <w:rFonts w:cs="Times"/>
          <w:szCs w:val="20"/>
          <w:lang w:eastAsia="ko-KR"/>
        </w:rPr>
      </w:pPr>
      <w:r>
        <w:rPr>
          <w:rFonts w:cs="Times"/>
          <w:szCs w:val="20"/>
          <w:lang w:eastAsia="ko-KR"/>
        </w:rPr>
        <w:t xml:space="preserve">In case of overlaid OFDM sequence carrying information, support option 2: </w:t>
      </w:r>
    </w:p>
    <w:p w14:paraId="713CDBE3"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46CC9398" w14:textId="77777777" w:rsidR="0087153E" w:rsidRDefault="00000000">
      <w:pPr>
        <w:widowControl w:val="0"/>
        <w:numPr>
          <w:ilvl w:val="0"/>
          <w:numId w:val="23"/>
        </w:numPr>
        <w:ind w:leftChars="400" w:left="1220"/>
        <w:jc w:val="both"/>
        <w:rPr>
          <w:rFonts w:cs="Times"/>
          <w:szCs w:val="20"/>
          <w:lang w:eastAsia="zh-CN"/>
        </w:rPr>
      </w:pPr>
      <w:r>
        <w:rPr>
          <w:rFonts w:cs="Times"/>
          <w:szCs w:val="20"/>
          <w:lang w:eastAsia="zh-CN"/>
        </w:rPr>
        <w:t xml:space="preserve">Option 2-1: The overlaid OFDM sequence(s) carry part of information bits of LP-WUS. OFDM-based LP-WUR can obtain the whole information bits by OFDM sequence(s) and location of the OFDM sequence(s)/OOK </w:t>
      </w:r>
      <w:r>
        <w:rPr>
          <w:rFonts w:eastAsiaTheme="minorEastAsia" w:cs="Times"/>
          <w:szCs w:val="20"/>
          <w:lang w:eastAsia="zh-CN"/>
        </w:rPr>
        <w:t xml:space="preserve">‘ON’ </w:t>
      </w:r>
      <w:r>
        <w:rPr>
          <w:rFonts w:cs="Times"/>
          <w:szCs w:val="20"/>
          <w:lang w:eastAsia="zh-CN"/>
        </w:rPr>
        <w:t xml:space="preserve">symbols. </w:t>
      </w:r>
    </w:p>
    <w:p w14:paraId="3146F913" w14:textId="77777777" w:rsidR="0087153E" w:rsidRDefault="00000000">
      <w:pPr>
        <w:widowControl w:val="0"/>
        <w:numPr>
          <w:ilvl w:val="0"/>
          <w:numId w:val="24"/>
        </w:numPr>
        <w:spacing w:afterLines="50" w:after="120"/>
        <w:ind w:leftChars="400" w:left="1220"/>
        <w:jc w:val="both"/>
        <w:rPr>
          <w:rFonts w:cs="Times"/>
          <w:szCs w:val="20"/>
          <w:lang w:eastAsia="zh-CN"/>
        </w:rPr>
      </w:pPr>
      <w:r>
        <w:rPr>
          <w:rFonts w:cs="Times"/>
          <w:szCs w:val="20"/>
          <w:lang w:eastAsia="zh-CN"/>
        </w:rPr>
        <w:t>Option 2-2: The overlaid OFDM sequence(s) carry all information bits of LP-WUS. OFDM-based LP-WUR can obtain the whole information bits by the overlaid OFDM sequence(s)</w:t>
      </w:r>
    </w:p>
    <w:p w14:paraId="0ACE12FD" w14:textId="77777777" w:rsidR="0087153E" w:rsidRDefault="00000000">
      <w:pPr>
        <w:widowControl w:val="0"/>
        <w:ind w:left="820"/>
        <w:jc w:val="both"/>
        <w:rPr>
          <w:rFonts w:eastAsiaTheme="minorEastAsia" w:cs="Times"/>
          <w:szCs w:val="20"/>
          <w:lang w:eastAsia="zh-CN"/>
        </w:rPr>
      </w:pPr>
      <w:r>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1EBB3985" w14:textId="77777777" w:rsidR="0087153E" w:rsidRDefault="0087153E">
      <w:pPr>
        <w:rPr>
          <w:rFonts w:cs="Times"/>
          <w:szCs w:val="20"/>
          <w:lang w:eastAsia="zh-CN"/>
        </w:rPr>
      </w:pPr>
    </w:p>
    <w:p w14:paraId="0F9A7358" w14:textId="77777777" w:rsidR="0087153E" w:rsidRDefault="00000000">
      <w:pPr>
        <w:rPr>
          <w:rFonts w:cs="Times"/>
          <w:b/>
          <w:bCs/>
          <w:szCs w:val="20"/>
          <w:lang w:eastAsia="ko-KR" w:bidi="ar"/>
        </w:rPr>
      </w:pPr>
      <w:r>
        <w:rPr>
          <w:rFonts w:cs="Times"/>
          <w:b/>
          <w:bCs/>
          <w:szCs w:val="20"/>
          <w:highlight w:val="green"/>
          <w:lang w:eastAsia="ko-KR" w:bidi="ar"/>
        </w:rPr>
        <w:t>Agreement</w:t>
      </w:r>
    </w:p>
    <w:p w14:paraId="3347AA25" w14:textId="77777777" w:rsidR="0087153E" w:rsidRDefault="00000000">
      <w:pPr>
        <w:rPr>
          <w:rFonts w:cs="Times"/>
          <w:szCs w:val="20"/>
          <w:lang w:eastAsia="zh-CN"/>
        </w:rPr>
      </w:pPr>
      <w:r>
        <w:rPr>
          <w:rFonts w:cs="Times"/>
          <w:szCs w:val="20"/>
          <w:lang w:eastAsia="zh-CN"/>
        </w:rPr>
        <w:t>From RAN1 perspective, support X=11 PRBs for LP-WUS and LP-SS with SCS 15kHz (blanked guard RBs are not included) for a channel bandwidth equal or larger than 5 MHz</w:t>
      </w:r>
    </w:p>
    <w:p w14:paraId="5F57299A" w14:textId="77777777" w:rsidR="0087153E" w:rsidRDefault="0087153E">
      <w:pPr>
        <w:rPr>
          <w:rFonts w:cs="Times"/>
          <w:szCs w:val="20"/>
          <w:lang w:eastAsia="zh-CN"/>
        </w:rPr>
      </w:pPr>
    </w:p>
    <w:p w14:paraId="2DE3E2D2" w14:textId="77777777" w:rsidR="0087153E" w:rsidRDefault="00000000">
      <w:pPr>
        <w:rPr>
          <w:rFonts w:cs="Times"/>
          <w:szCs w:val="20"/>
          <w:lang w:eastAsia="zh-CN"/>
        </w:rPr>
      </w:pPr>
      <w:r>
        <w:rPr>
          <w:rFonts w:cs="Times"/>
          <w:b/>
          <w:bCs/>
          <w:szCs w:val="20"/>
          <w:lang w:eastAsia="zh-CN"/>
        </w:rPr>
        <w:t>R1-2409090</w:t>
      </w:r>
      <w:r>
        <w:rPr>
          <w:rFonts w:cs="Times"/>
          <w:szCs w:val="20"/>
          <w:lang w:eastAsia="zh-CN"/>
        </w:rPr>
        <w:tab/>
        <w:t>Summary #2 of discussions on LP-WUS and LP-SS design</w:t>
      </w:r>
      <w:r>
        <w:rPr>
          <w:rFonts w:cs="Times"/>
          <w:szCs w:val="20"/>
          <w:lang w:eastAsia="zh-CN"/>
        </w:rPr>
        <w:tab/>
        <w:t>Moderator (vivo)</w:t>
      </w:r>
    </w:p>
    <w:p w14:paraId="1A815F05" w14:textId="77777777" w:rsidR="0087153E" w:rsidRDefault="0087153E">
      <w:pPr>
        <w:rPr>
          <w:rFonts w:cs="Times"/>
          <w:szCs w:val="20"/>
          <w:lang w:eastAsia="zh-CN"/>
        </w:rPr>
      </w:pPr>
    </w:p>
    <w:p w14:paraId="7026F64A" w14:textId="77777777" w:rsidR="0087153E" w:rsidRDefault="00000000">
      <w:pPr>
        <w:rPr>
          <w:rFonts w:cs="Times"/>
          <w:b/>
          <w:bCs/>
          <w:szCs w:val="20"/>
          <w:lang w:eastAsia="ko-KR" w:bidi="ar"/>
        </w:rPr>
      </w:pPr>
      <w:r>
        <w:rPr>
          <w:rFonts w:cs="Times"/>
          <w:b/>
          <w:bCs/>
          <w:szCs w:val="20"/>
          <w:highlight w:val="green"/>
          <w:lang w:eastAsia="ko-KR" w:bidi="ar"/>
        </w:rPr>
        <w:t>Agreement</w:t>
      </w:r>
    </w:p>
    <w:p w14:paraId="21C36CEC" w14:textId="77777777" w:rsidR="0087153E" w:rsidRDefault="00000000">
      <w:pPr>
        <w:rPr>
          <w:rFonts w:cs="Times"/>
          <w:szCs w:val="20"/>
          <w:lang w:eastAsia="zh-CN"/>
        </w:rPr>
      </w:pPr>
      <w:r>
        <w:rPr>
          <w:rFonts w:cs="Times"/>
          <w:szCs w:val="20"/>
          <w:lang w:eastAsia="zh-CN"/>
        </w:rPr>
        <w:t>To determine the binary sequences for LP-SS, for each M value, down-select the sequence length L from the corresponding candidate values:</w:t>
      </w:r>
    </w:p>
    <w:p w14:paraId="61364CE9"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lastRenderedPageBreak/>
        <w:t>M=1, L= {4,6,8}</w:t>
      </w:r>
    </w:p>
    <w:p w14:paraId="7B3162CE"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M=2, L= {8,12,16,24}</w:t>
      </w:r>
    </w:p>
    <w:p w14:paraId="30A862B6"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M=4, L= {16,24,32,56}</w:t>
      </w:r>
    </w:p>
    <w:p w14:paraId="46DFACEB"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whether one or more than one L value (s) applied to each of M values M=1,2,4</w:t>
      </w:r>
    </w:p>
    <w:p w14:paraId="0DF9942F"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the L values applied to other applicable SCS(s)</w:t>
      </w:r>
    </w:p>
    <w:p w14:paraId="3AB67643"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FFS the L values if other M values in addition to M=1,2,4 are supported. </w:t>
      </w:r>
    </w:p>
    <w:p w14:paraId="04E3C21C"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whether the time estimation averaged across multiple LP-SS occasions is applied</w:t>
      </w:r>
    </w:p>
    <w:p w14:paraId="309A5083"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Note 1: with sequence length L, it includes Manchester coding (if supported for LP-SS)</w:t>
      </w:r>
    </w:p>
    <w:p w14:paraId="2B0F8F1A"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Note 2: This doesn’t preclude any of three agreed sequence types</w:t>
      </w:r>
    </w:p>
    <w:p w14:paraId="0EF1A64D" w14:textId="77777777" w:rsidR="0087153E" w:rsidRDefault="00000000">
      <w:pPr>
        <w:rPr>
          <w:rFonts w:cs="Times"/>
          <w:b/>
          <w:bCs/>
          <w:szCs w:val="20"/>
          <w:lang w:eastAsia="zh-CN"/>
        </w:rPr>
      </w:pPr>
      <w:r>
        <w:rPr>
          <w:rFonts w:cs="Times"/>
          <w:szCs w:val="20"/>
          <w:lang w:eastAsia="zh-CN"/>
        </w:rPr>
        <w:t>Above applies at least for both 15kHz and 30kHz</w:t>
      </w:r>
    </w:p>
    <w:p w14:paraId="678580E2" w14:textId="77777777" w:rsidR="0087153E" w:rsidRDefault="0087153E">
      <w:pPr>
        <w:rPr>
          <w:rFonts w:cs="Times"/>
          <w:szCs w:val="20"/>
          <w:lang w:eastAsia="zh-CN"/>
        </w:rPr>
      </w:pPr>
    </w:p>
    <w:p w14:paraId="07AE3EB0" w14:textId="77777777" w:rsidR="0087153E" w:rsidRDefault="00000000">
      <w:pPr>
        <w:rPr>
          <w:rFonts w:cs="Times"/>
          <w:b/>
          <w:bCs/>
          <w:szCs w:val="20"/>
          <w:lang w:eastAsia="ko-KR" w:bidi="ar"/>
        </w:rPr>
      </w:pPr>
      <w:r>
        <w:rPr>
          <w:rFonts w:cs="Times"/>
          <w:b/>
          <w:bCs/>
          <w:szCs w:val="20"/>
          <w:highlight w:val="green"/>
          <w:lang w:eastAsia="ko-KR" w:bidi="ar"/>
        </w:rPr>
        <w:t>Agreement</w:t>
      </w:r>
    </w:p>
    <w:p w14:paraId="42A79E95" w14:textId="77777777" w:rsidR="0087153E" w:rsidRDefault="00000000">
      <w:pPr>
        <w:rPr>
          <w:rFonts w:cs="Times"/>
          <w:szCs w:val="20"/>
          <w:lang w:eastAsia="zh-CN"/>
        </w:rPr>
      </w:pPr>
      <w:r>
        <w:rPr>
          <w:rFonts w:cs="Times"/>
          <w:szCs w:val="20"/>
          <w:lang w:eastAsia="zh-CN"/>
        </w:rPr>
        <w:t xml:space="preserve">For LP-SS periodicity, support at least </w:t>
      </w:r>
      <w:r>
        <w:rPr>
          <w:rFonts w:eastAsiaTheme="minorEastAsia" w:cs="Times"/>
          <w:kern w:val="2"/>
          <w:szCs w:val="20"/>
          <w:lang w:eastAsia="zh-CN"/>
        </w:rPr>
        <w:t>320ms</w:t>
      </w:r>
    </w:p>
    <w:p w14:paraId="337BA042"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FFS: 80ms,160ms, 640ms,1280ms, 2560ms, 5120ms, 10240ms</w:t>
      </w:r>
    </w:p>
    <w:p w14:paraId="28BFCD8F" w14:textId="77777777" w:rsidR="0087153E" w:rsidRDefault="0087153E">
      <w:pPr>
        <w:rPr>
          <w:rFonts w:cs="Times"/>
          <w:szCs w:val="20"/>
          <w:lang w:eastAsia="zh-CN"/>
        </w:rPr>
      </w:pPr>
    </w:p>
    <w:p w14:paraId="613DA8A9" w14:textId="77777777" w:rsidR="0087153E" w:rsidRDefault="00000000">
      <w:pPr>
        <w:rPr>
          <w:rFonts w:cs="Times"/>
          <w:b/>
          <w:bCs/>
          <w:szCs w:val="20"/>
          <w:lang w:eastAsia="ko-KR" w:bidi="ar"/>
        </w:rPr>
      </w:pPr>
      <w:r>
        <w:rPr>
          <w:rFonts w:cs="Times"/>
          <w:b/>
          <w:bCs/>
          <w:szCs w:val="20"/>
          <w:highlight w:val="green"/>
          <w:lang w:eastAsia="ko-KR" w:bidi="ar"/>
        </w:rPr>
        <w:t>Agreement</w:t>
      </w:r>
    </w:p>
    <w:p w14:paraId="157C40B3" w14:textId="77777777" w:rsidR="0087153E" w:rsidRDefault="00000000">
      <w:pPr>
        <w:rPr>
          <w:rFonts w:cs="Times"/>
          <w:szCs w:val="20"/>
          <w:lang w:eastAsia="zh-CN"/>
        </w:rPr>
      </w:pPr>
      <w:r>
        <w:rPr>
          <w:rFonts w:cs="Times"/>
          <w:szCs w:val="20"/>
          <w:lang w:eastAsia="zh-CN"/>
        </w:rPr>
        <w:t>For overlaid OFDM sequence at least for LP-WUS,</w:t>
      </w:r>
    </w:p>
    <w:p w14:paraId="5ACADCAE"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For OOK-4 with M&gt;1, support ZC sequence for overlaid sequence. </w:t>
      </w:r>
    </w:p>
    <w:p w14:paraId="3380EE41" w14:textId="77777777" w:rsidR="0087153E" w:rsidRDefault="00000000">
      <w:pPr>
        <w:numPr>
          <w:ilvl w:val="1"/>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FFS details</w:t>
      </w:r>
    </w:p>
    <w:p w14:paraId="744114CB"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FC7A023" w14:textId="77777777" w:rsidR="0087153E" w:rsidRDefault="00000000">
      <w:pPr>
        <w:rPr>
          <w:rFonts w:cs="Times"/>
          <w:b/>
          <w:bCs/>
          <w:szCs w:val="20"/>
          <w:lang w:eastAsia="ko-KR" w:bidi="ar"/>
        </w:rPr>
      </w:pPr>
      <w:r>
        <w:rPr>
          <w:rFonts w:cs="Times"/>
          <w:b/>
          <w:bCs/>
          <w:szCs w:val="20"/>
          <w:highlight w:val="green"/>
          <w:lang w:eastAsia="ko-KR" w:bidi="ar"/>
        </w:rPr>
        <w:t>Agreement</w:t>
      </w:r>
    </w:p>
    <w:p w14:paraId="28574A3D"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From RAN1 perspective, support X=11 PRBs for LP-WUS and LP-SS with SCS 60kHz and 120kHz for FR2.</w:t>
      </w:r>
    </w:p>
    <w:p w14:paraId="37C7D2D0"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7EF4870" w14:textId="77777777" w:rsidR="0087153E" w:rsidRDefault="00000000">
      <w:pPr>
        <w:rPr>
          <w:rFonts w:cs="Times"/>
          <w:b/>
          <w:bCs/>
          <w:szCs w:val="20"/>
          <w:lang w:eastAsia="ko-KR" w:bidi="ar"/>
        </w:rPr>
      </w:pPr>
      <w:r>
        <w:rPr>
          <w:rFonts w:cs="Times"/>
          <w:b/>
          <w:bCs/>
          <w:szCs w:val="20"/>
          <w:highlight w:val="green"/>
          <w:lang w:eastAsia="ko-KR" w:bidi="ar"/>
        </w:rPr>
        <w:t>Agreement</w:t>
      </w:r>
    </w:p>
    <w:p w14:paraId="01BAA01F"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For the SCS used for LP-WUS and LP-SS, further discuss the following options: </w:t>
      </w:r>
    </w:p>
    <w:p w14:paraId="6F9D77E9"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The single SCS is configured by gNB</w:t>
      </w:r>
    </w:p>
    <w:p w14:paraId="070E1DC3"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The single SCS is determined by pre-defined rule</w:t>
      </w:r>
    </w:p>
    <w:p w14:paraId="43986C79" w14:textId="77777777" w:rsidR="0087153E" w:rsidRDefault="0087153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986455C" w14:textId="77777777" w:rsidR="0087153E" w:rsidRDefault="00000000">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b/>
          <w:bCs/>
          <w:kern w:val="2"/>
          <w:sz w:val="21"/>
          <w:szCs w:val="22"/>
          <w:lang w:eastAsia="zh-CN"/>
        </w:rPr>
        <w:t>R1-2409091</w:t>
      </w:r>
      <w:r>
        <w:rPr>
          <w:rFonts w:ascii="Times New Roman" w:eastAsiaTheme="minorEastAsia" w:hAnsi="Times New Roman"/>
          <w:kern w:val="2"/>
          <w:sz w:val="21"/>
          <w:szCs w:val="22"/>
          <w:lang w:eastAsia="zh-CN"/>
        </w:rPr>
        <w:tab/>
        <w:t>Summary #3 of discussions on LP-WUS and LP-SS design</w:t>
      </w:r>
      <w:r>
        <w:rPr>
          <w:rFonts w:ascii="Times New Roman" w:eastAsiaTheme="minorEastAsia" w:hAnsi="Times New Roman"/>
          <w:kern w:val="2"/>
          <w:sz w:val="21"/>
          <w:szCs w:val="22"/>
          <w:lang w:eastAsia="zh-CN"/>
        </w:rPr>
        <w:tab/>
        <w:t>Moderator (vivo)</w:t>
      </w:r>
    </w:p>
    <w:p w14:paraId="3F1FA760"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C64D642" w14:textId="77777777" w:rsidR="0087153E" w:rsidRDefault="00000000">
      <w:pPr>
        <w:rPr>
          <w:rFonts w:cs="Times"/>
          <w:b/>
          <w:bCs/>
          <w:szCs w:val="20"/>
          <w:lang w:eastAsia="ko-KR" w:bidi="ar"/>
        </w:rPr>
      </w:pPr>
      <w:r>
        <w:rPr>
          <w:rFonts w:cs="Times"/>
          <w:b/>
          <w:bCs/>
          <w:szCs w:val="20"/>
          <w:highlight w:val="green"/>
          <w:lang w:eastAsia="ko-KR" w:bidi="ar"/>
        </w:rPr>
        <w:t>Agreement</w:t>
      </w:r>
    </w:p>
    <w:p w14:paraId="037C674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In case of overlaid OFDM sequence not carrying information: </w:t>
      </w:r>
    </w:p>
    <w:p w14:paraId="56933608"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Option 1: Single overlaid sequence is on each OOK ‘ON’ symbol.</w:t>
      </w:r>
    </w:p>
    <w:p w14:paraId="688CBAED"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Note 1: multiple overlaid OFDM sequences </w:t>
      </w:r>
      <w:r>
        <w:rPr>
          <w:rFonts w:eastAsiaTheme="minorEastAsia" w:cs="Times"/>
          <w:szCs w:val="20"/>
          <w:lang w:eastAsia="zh-CN"/>
        </w:rPr>
        <w:t>are</w:t>
      </w:r>
      <w:r>
        <w:rPr>
          <w:rFonts w:cs="Times"/>
          <w:szCs w:val="20"/>
          <w:lang w:eastAsia="zh-CN"/>
        </w:rPr>
        <w:t xml:space="preserve"> specified.</w:t>
      </w:r>
    </w:p>
    <w:p w14:paraId="79EC171F"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Note 2: gNB can configure different overlaid OFDM sequence(s) for different cells. </w:t>
      </w:r>
    </w:p>
    <w:p w14:paraId="713FF838"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E227534"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b/>
          <w:bCs/>
          <w:kern w:val="2"/>
          <w:szCs w:val="20"/>
          <w:lang w:eastAsia="zh-CN"/>
        </w:rPr>
        <w:t>R1-2409242</w:t>
      </w:r>
      <w:r>
        <w:rPr>
          <w:rFonts w:eastAsiaTheme="minorEastAsia" w:cs="Times"/>
          <w:kern w:val="2"/>
          <w:szCs w:val="20"/>
          <w:lang w:eastAsia="zh-CN"/>
        </w:rPr>
        <w:tab/>
        <w:t>Summary #4 of discussions on LP-WUS and LP-SS design</w:t>
      </w:r>
      <w:r>
        <w:rPr>
          <w:rFonts w:eastAsiaTheme="minorEastAsia" w:cs="Times"/>
          <w:kern w:val="2"/>
          <w:szCs w:val="20"/>
          <w:lang w:eastAsia="zh-CN"/>
        </w:rPr>
        <w:tab/>
        <w:t>Moderator (vivo)</w:t>
      </w:r>
    </w:p>
    <w:p w14:paraId="4AF72548"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65E0963" w14:textId="77777777" w:rsidR="0087153E" w:rsidRDefault="00000000">
      <w:pPr>
        <w:rPr>
          <w:rFonts w:cs="Times"/>
          <w:b/>
          <w:bCs/>
          <w:szCs w:val="20"/>
          <w:lang w:eastAsia="ko-KR" w:bidi="ar"/>
        </w:rPr>
      </w:pPr>
      <w:r>
        <w:rPr>
          <w:rFonts w:cs="Times"/>
          <w:b/>
          <w:bCs/>
          <w:szCs w:val="20"/>
          <w:highlight w:val="green"/>
          <w:lang w:eastAsia="ko-KR" w:bidi="ar"/>
        </w:rPr>
        <w:t>Agreement</w:t>
      </w:r>
    </w:p>
    <w:p w14:paraId="609AC05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Regarding the </w:t>
      </w:r>
      <w:r>
        <w:rPr>
          <w:rFonts w:eastAsiaTheme="minorEastAsia" w:cs="Times" w:hint="eastAsia"/>
          <w:kern w:val="2"/>
          <w:szCs w:val="20"/>
          <w:lang w:eastAsia="zh-CN"/>
        </w:rPr>
        <w:t xml:space="preserve">maximum </w:t>
      </w:r>
      <w:r>
        <w:rPr>
          <w:rFonts w:eastAsiaTheme="minorEastAsia" w:cs="Times"/>
          <w:kern w:val="2"/>
          <w:szCs w:val="20"/>
          <w:lang w:eastAsia="zh-CN"/>
        </w:rPr>
        <w:t xml:space="preserve">number of </w:t>
      </w:r>
      <w:proofErr w:type="gramStart"/>
      <w:r>
        <w:rPr>
          <w:rFonts w:eastAsiaTheme="minorEastAsia" w:cs="Times"/>
          <w:kern w:val="2"/>
          <w:szCs w:val="20"/>
          <w:lang w:eastAsia="zh-CN"/>
        </w:rPr>
        <w:t>candidate</w:t>
      </w:r>
      <w:proofErr w:type="gramEnd"/>
      <w:r>
        <w:rPr>
          <w:rFonts w:eastAsiaTheme="minorEastAsia" w:cs="Times" w:hint="eastAsia"/>
          <w:kern w:val="2"/>
          <w:szCs w:val="20"/>
          <w:lang w:eastAsia="zh-CN"/>
        </w:rPr>
        <w:t xml:space="preserve"> </w:t>
      </w:r>
      <w:r>
        <w:rPr>
          <w:rFonts w:eastAsiaTheme="minorEastAsia" w:cs="Times"/>
          <w:kern w:val="2"/>
          <w:szCs w:val="20"/>
          <w:lang w:eastAsia="zh-CN"/>
        </w:rPr>
        <w:t>overlaid sequences</w:t>
      </w:r>
      <w:r>
        <w:rPr>
          <w:rFonts w:eastAsiaTheme="minorEastAsia" w:cs="Times" w:hint="eastAsia"/>
          <w:kern w:val="2"/>
          <w:szCs w:val="20"/>
          <w:lang w:eastAsia="zh-CN"/>
        </w:rPr>
        <w:t xml:space="preserve"> t</w:t>
      </w:r>
      <w:r>
        <w:rPr>
          <w:rFonts w:eastAsiaTheme="minorEastAsia" w:cs="Times"/>
          <w:kern w:val="2"/>
          <w:szCs w:val="20"/>
          <w:lang w:eastAsia="zh-CN"/>
        </w:rPr>
        <w:t>o carry LP-WUS information per OOK ON chip</w:t>
      </w:r>
      <w:r>
        <w:rPr>
          <w:rFonts w:eastAsiaTheme="minorEastAsia" w:cs="Times" w:hint="eastAsia"/>
          <w:kern w:val="2"/>
          <w:szCs w:val="20"/>
          <w:lang w:eastAsia="zh-CN"/>
        </w:rPr>
        <w:t xml:space="preserve"> for one cell, down-select from the below:</w:t>
      </w:r>
    </w:p>
    <w:p w14:paraId="2BD22F0A"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4</w:t>
      </w:r>
    </w:p>
    <w:p w14:paraId="39634D27"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8</w:t>
      </w:r>
    </w:p>
    <w:p w14:paraId="3193A5B0"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16</w:t>
      </w:r>
    </w:p>
    <w:p w14:paraId="08482696"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32</w:t>
      </w:r>
    </w:p>
    <w:p w14:paraId="52FCED35"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64 for M not larger than 2</w:t>
      </w:r>
    </w:p>
    <w:p w14:paraId="4C24E43E"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 xml:space="preserve">FFS </w:t>
      </w:r>
      <w:r>
        <w:rPr>
          <w:rFonts w:ascii="Times New Roman" w:eastAsiaTheme="minorEastAsia" w:hAnsi="Times New Roman"/>
          <w:color w:val="000000" w:themeColor="text1"/>
          <w:szCs w:val="20"/>
          <w:lang w:eastAsia="zh-CN"/>
        </w:rPr>
        <w:t>whether</w:t>
      </w:r>
      <w:r>
        <w:rPr>
          <w:rFonts w:ascii="Times New Roman" w:eastAsiaTheme="minorEastAsia" w:hAnsi="Times New Roman" w:hint="eastAsia"/>
          <w:color w:val="000000" w:themeColor="text1"/>
          <w:szCs w:val="20"/>
          <w:lang w:eastAsia="zh-CN"/>
        </w:rPr>
        <w:t xml:space="preserve"> the same or different set of </w:t>
      </w:r>
      <w:proofErr w:type="gramStart"/>
      <w:r>
        <w:rPr>
          <w:rFonts w:ascii="Times New Roman" w:eastAsia="微软雅黑" w:hAnsi="Times New Roman" w:hint="eastAsia"/>
          <w:iCs/>
          <w:color w:val="000000" w:themeColor="text1"/>
          <w:szCs w:val="20"/>
          <w:lang w:eastAsia="zh-CN"/>
        </w:rPr>
        <w:t>candidate</w:t>
      </w:r>
      <w:proofErr w:type="gramEnd"/>
      <w:r>
        <w:rPr>
          <w:rFonts w:ascii="Times New Roman" w:eastAsia="微软雅黑" w:hAnsi="Times New Roman" w:hint="eastAsia"/>
          <w:iCs/>
          <w:color w:val="000000" w:themeColor="text1"/>
          <w:szCs w:val="20"/>
          <w:lang w:eastAsia="zh-CN"/>
        </w:rPr>
        <w:t xml:space="preserve"> </w:t>
      </w:r>
      <w:r>
        <w:rPr>
          <w:rFonts w:ascii="Times New Roman" w:eastAsia="微软雅黑" w:hAnsi="Times New Roman"/>
          <w:iCs/>
          <w:color w:val="000000" w:themeColor="text1"/>
          <w:szCs w:val="20"/>
          <w:lang w:eastAsia="zh-CN"/>
        </w:rPr>
        <w:t>overlaid sequences</w:t>
      </w:r>
      <w:r>
        <w:rPr>
          <w:rFonts w:ascii="Times New Roman" w:eastAsia="微软雅黑" w:hAnsi="Times New Roman" w:hint="eastAsia"/>
          <w:iCs/>
          <w:color w:val="000000" w:themeColor="text1"/>
          <w:szCs w:val="20"/>
          <w:lang w:eastAsia="zh-CN"/>
        </w:rPr>
        <w:t xml:space="preserve"> are used for different cells</w:t>
      </w:r>
    </w:p>
    <w:p w14:paraId="3E54FE22"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DA62F7F"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b/>
          <w:bCs/>
          <w:kern w:val="2"/>
          <w:szCs w:val="20"/>
          <w:lang w:eastAsia="zh-CN"/>
        </w:rPr>
        <w:t>R1-2409243</w:t>
      </w:r>
      <w:r>
        <w:rPr>
          <w:rFonts w:eastAsiaTheme="minorEastAsia" w:cs="Times"/>
          <w:kern w:val="2"/>
          <w:szCs w:val="20"/>
          <w:lang w:eastAsia="zh-CN"/>
        </w:rPr>
        <w:tab/>
        <w:t>Summary #5 of discussions on LP-WUS and LP-SS design</w:t>
      </w:r>
      <w:r>
        <w:rPr>
          <w:rFonts w:eastAsiaTheme="minorEastAsia" w:cs="Times"/>
          <w:kern w:val="2"/>
          <w:szCs w:val="20"/>
          <w:lang w:eastAsia="zh-CN"/>
        </w:rPr>
        <w:tab/>
        <w:t>Moderator (vivo)</w:t>
      </w:r>
    </w:p>
    <w:p w14:paraId="4B791079"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79DD07" w14:textId="77777777" w:rsidR="0087153E" w:rsidRDefault="00000000">
      <w:pPr>
        <w:rPr>
          <w:rFonts w:cs="Times"/>
          <w:b/>
          <w:bCs/>
          <w:szCs w:val="20"/>
          <w:lang w:eastAsia="ko-KR" w:bidi="ar"/>
        </w:rPr>
      </w:pPr>
      <w:r>
        <w:rPr>
          <w:rFonts w:cs="Times"/>
          <w:b/>
          <w:bCs/>
          <w:szCs w:val="20"/>
          <w:highlight w:val="green"/>
          <w:lang w:eastAsia="ko-KR" w:bidi="ar"/>
        </w:rPr>
        <w:t>Agreement</w:t>
      </w:r>
    </w:p>
    <w:p w14:paraId="2421450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To determine the binary sequences for LP-SS, consider the following for performance comparison:</w:t>
      </w:r>
    </w:p>
    <w:p w14:paraId="2B624EE6" w14:textId="77777777" w:rsidR="0087153E" w:rsidRDefault="00000000">
      <w:pPr>
        <w:pStyle w:val="affff2"/>
        <w:numPr>
          <w:ilvl w:val="0"/>
          <w:numId w:val="28"/>
        </w:numPr>
        <w:tabs>
          <w:tab w:val="left" w:pos="420"/>
        </w:tabs>
        <w:overflowPunct w:val="0"/>
        <w:autoSpaceDE w:val="0"/>
        <w:autoSpaceDN w:val="0"/>
        <w:adjustRightInd w:val="0"/>
        <w:spacing w:after="120"/>
        <w:ind w:firstLineChars="0"/>
        <w:contextualSpacing/>
        <w:textAlignment w:val="baseline"/>
      </w:pPr>
      <w:r>
        <w:t>Sync accuracy T’: the achieved sync accuracy T’</w:t>
      </w:r>
      <w:r>
        <w:rPr>
          <w:rFonts w:hint="eastAsia"/>
        </w:rPr>
        <w:t xml:space="preserve"> for a set of 4 sequences with the same number of occupied OFDM symbols</w:t>
      </w:r>
      <w:r>
        <w:t xml:space="preserve"> </w:t>
      </w:r>
      <w:r>
        <w:rPr>
          <w:rFonts w:hint="eastAsia"/>
        </w:rPr>
        <w:t>(</w:t>
      </w:r>
      <w:r>
        <w:t>timing estimation error smaller than</w:t>
      </w:r>
      <w:r>
        <w:rPr>
          <w:rFonts w:hint="eastAsia"/>
        </w:rPr>
        <w:t xml:space="preserve"> </w:t>
      </w:r>
      <w:r>
        <w:t>≤T’ us for P=90 % of the time for SNR=-3dB</w:t>
      </w:r>
      <w:r>
        <w:rPr>
          <w:rFonts w:hint="eastAsia"/>
        </w:rPr>
        <w:t>, -6dB (low priority</w:t>
      </w:r>
      <w:r>
        <w:t>))</w:t>
      </w:r>
    </w:p>
    <w:p w14:paraId="7579A538"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ssume the sliding window size is at least [-25us, 25us</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w:t>
      </w:r>
    </w:p>
    <w:p w14:paraId="56C4431D"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RRM measurement accuracy X: the achieved </w:t>
      </w:r>
      <w:r>
        <w:rPr>
          <w:rFonts w:ascii="Times New Roman" w:hAnsi="Times New Roman"/>
          <w:lang w:eastAsia="zh-CN"/>
        </w:rPr>
        <w:t>measurement accuracy within range ± XdB for Q=90% measurements based on Y LP-SS samples within a period comparable to Z=the length of I-DRX cycle that is larger or equal to 1.28s</w:t>
      </w:r>
    </w:p>
    <w:p w14:paraId="424F8D6C"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w:t>
      </w:r>
      <w:r>
        <w:rPr>
          <w:rFonts w:ascii="Times New Roman" w:eastAsia="微软雅黑" w:hAnsi="Times New Roman" w:hint="eastAsia"/>
          <w:bCs/>
          <w:iCs/>
          <w:szCs w:val="20"/>
          <w:lang w:eastAsia="zh-CN"/>
        </w:rPr>
        <w:t xml:space="preserve"> for LP-RSRP and LP-RSRQ</w:t>
      </w:r>
      <w:r>
        <w:rPr>
          <w:rFonts w:ascii="Times New Roman" w:eastAsia="微软雅黑" w:hAnsi="Times New Roman"/>
          <w:bCs/>
          <w:iCs/>
          <w:szCs w:val="20"/>
          <w:lang w:eastAsia="zh-CN"/>
        </w:rPr>
        <w:t>, based on Y=1, 4 and Z=1.28s for comparison</w:t>
      </w:r>
    </w:p>
    <w:p w14:paraId="00F13291"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cross-cor value/ maximum auto-cor valu</w:t>
      </w:r>
      <w:r>
        <w:rPr>
          <w:rFonts w:ascii="Times New Roman" w:eastAsia="微软雅黑" w:hAnsi="Times New Roman" w:hint="eastAsia"/>
          <w:bCs/>
          <w:iCs/>
          <w:szCs w:val="20"/>
          <w:lang w:eastAsia="zh-CN"/>
        </w:rPr>
        <w:t>e</w:t>
      </w:r>
    </w:p>
    <w:p w14:paraId="402D9F58"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FFS how to use cross-correlation for comparison</w:t>
      </w:r>
    </w:p>
    <w:p w14:paraId="3146D56D"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Note: refer to RAN4 RRM assumption for the inter-cell interference </w:t>
      </w:r>
    </w:p>
    <w:p w14:paraId="05768F77"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06A8C0B" w14:textId="77777777" w:rsidR="0087153E" w:rsidRDefault="00000000">
      <w:pPr>
        <w:rPr>
          <w:rFonts w:cs="Times"/>
          <w:b/>
          <w:bCs/>
          <w:szCs w:val="20"/>
          <w:lang w:eastAsia="ko-KR" w:bidi="ar"/>
        </w:rPr>
      </w:pPr>
      <w:r>
        <w:rPr>
          <w:rFonts w:cs="Times"/>
          <w:b/>
          <w:bCs/>
          <w:szCs w:val="20"/>
          <w:highlight w:val="green"/>
          <w:lang w:eastAsia="ko-KR" w:bidi="ar"/>
        </w:rPr>
        <w:t>Agreement</w:t>
      </w:r>
    </w:p>
    <w:p w14:paraId="028B443D"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Down-select </w:t>
      </w:r>
      <w:r>
        <w:rPr>
          <w:rFonts w:eastAsiaTheme="minorEastAsia" w:cs="Times" w:hint="eastAsia"/>
          <w:kern w:val="2"/>
          <w:szCs w:val="20"/>
          <w:lang w:eastAsia="zh-CN"/>
        </w:rPr>
        <w:t>among</w:t>
      </w:r>
      <w:r>
        <w:rPr>
          <w:rFonts w:eastAsiaTheme="minorEastAsia" w:cs="Times"/>
          <w:kern w:val="2"/>
          <w:szCs w:val="20"/>
          <w:lang w:eastAsia="zh-CN"/>
        </w:rPr>
        <w:t xml:space="preserve"> </w:t>
      </w:r>
      <w:r>
        <w:rPr>
          <w:rFonts w:eastAsiaTheme="minorEastAsia" w:cs="Times" w:hint="eastAsia"/>
          <w:kern w:val="2"/>
          <w:szCs w:val="20"/>
          <w:lang w:eastAsia="zh-CN"/>
        </w:rPr>
        <w:t xml:space="preserve">the </w:t>
      </w:r>
      <w:r>
        <w:rPr>
          <w:rFonts w:eastAsiaTheme="minorEastAsia" w:cs="Times"/>
          <w:kern w:val="2"/>
          <w:szCs w:val="20"/>
          <w:lang w:eastAsia="zh-CN"/>
        </w:rPr>
        <w:t xml:space="preserve">following alternatives </w:t>
      </w:r>
      <w:r>
        <w:rPr>
          <w:rFonts w:eastAsiaTheme="minorEastAsia" w:cs="Times" w:hint="eastAsia"/>
          <w:kern w:val="2"/>
          <w:szCs w:val="20"/>
          <w:lang w:eastAsia="zh-CN"/>
        </w:rPr>
        <w:t xml:space="preserve">for </w:t>
      </w:r>
      <w:r>
        <w:rPr>
          <w:rFonts w:eastAsiaTheme="minorEastAsia" w:cs="Times"/>
          <w:kern w:val="2"/>
          <w:szCs w:val="20"/>
          <w:lang w:eastAsia="zh-CN"/>
        </w:rPr>
        <w:t>LP-WUS information</w:t>
      </w:r>
      <w:r>
        <w:rPr>
          <w:rFonts w:eastAsiaTheme="minorEastAsia" w:cs="Times" w:hint="eastAsia"/>
          <w:kern w:val="2"/>
          <w:szCs w:val="20"/>
          <w:lang w:eastAsia="zh-CN"/>
        </w:rPr>
        <w:t xml:space="preserve"> for OOK</w:t>
      </w:r>
      <w:r>
        <w:rPr>
          <w:rFonts w:eastAsiaTheme="minorEastAsia" w:cs="Times"/>
          <w:kern w:val="2"/>
          <w:szCs w:val="20"/>
          <w:lang w:eastAsia="zh-CN"/>
        </w:rPr>
        <w:t xml:space="preserve"> to meet target requirements: </w:t>
      </w:r>
    </w:p>
    <w:p w14:paraId="33C57B27"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adding </w:t>
      </w:r>
      <w:r>
        <w:rPr>
          <w:rFonts w:ascii="Times New Roman" w:eastAsia="微软雅黑" w:hAnsi="Times New Roman"/>
          <w:lang w:eastAsia="zh-CN"/>
        </w:rPr>
        <w:t>CRC</w:t>
      </w:r>
      <w:r>
        <w:rPr>
          <w:rFonts w:ascii="Times New Roman" w:eastAsia="微软雅黑" w:hAnsi="Times New Roman" w:hint="eastAsia"/>
          <w:lang w:eastAsia="zh-CN"/>
        </w:rPr>
        <w:t xml:space="preserve"> </w:t>
      </w:r>
    </w:p>
    <w:p w14:paraId="3A125A57"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channel coding other than </w:t>
      </w:r>
      <w:r>
        <w:rPr>
          <w:rFonts w:ascii="Times New Roman" w:eastAsia="微软雅黑" w:hAnsi="Times New Roman"/>
          <w:lang w:eastAsia="zh-CN"/>
        </w:rPr>
        <w:t>Manchester</w:t>
      </w:r>
      <w:r>
        <w:rPr>
          <w:rFonts w:ascii="Times New Roman" w:eastAsia="微软雅黑" w:hAnsi="Times New Roman" w:hint="eastAsia"/>
          <w:lang w:eastAsia="zh-CN"/>
        </w:rPr>
        <w:t xml:space="preserve"> coding, including rate matching if any</w:t>
      </w:r>
    </w:p>
    <w:p w14:paraId="6D209DE9"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mapped to a binary sequence/codeword, include </w:t>
      </w:r>
      <w:r>
        <w:rPr>
          <w:rFonts w:ascii="Times New Roman" w:eastAsia="微软雅黑" w:hAnsi="Times New Roman"/>
          <w:lang w:eastAsia="zh-CN"/>
        </w:rPr>
        <w:t>truncation</w:t>
      </w:r>
      <w:r>
        <w:rPr>
          <w:rFonts w:ascii="Times New Roman" w:eastAsia="微软雅黑" w:hAnsi="Times New Roman" w:hint="eastAsia"/>
          <w:lang w:eastAsia="zh-CN"/>
        </w:rPr>
        <w:t xml:space="preserve"> if any</w:t>
      </w:r>
    </w:p>
    <w:p w14:paraId="1756D97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repetition, including rate matching if any</w:t>
      </w:r>
    </w:p>
    <w:p w14:paraId="79E1CB19"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Note: combination of options above is not precluded</w:t>
      </w:r>
    </w:p>
    <w:p w14:paraId="66397D9C"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Note: combination of </w:t>
      </w:r>
      <w:r>
        <w:rPr>
          <w:rFonts w:ascii="Times New Roman" w:eastAsia="微软雅黑" w:hAnsi="Times New Roman"/>
          <w:lang w:eastAsia="zh-CN"/>
        </w:rPr>
        <w:t>Manchester</w:t>
      </w:r>
      <w:r>
        <w:rPr>
          <w:rFonts w:ascii="Times New Roman" w:eastAsia="微软雅黑" w:hAnsi="Times New Roman" w:hint="eastAsia"/>
          <w:lang w:eastAsia="zh-CN"/>
        </w:rPr>
        <w:t xml:space="preserve"> coding with above is assumed</w:t>
      </w:r>
    </w:p>
    <w:p w14:paraId="4694A981"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FFS how LP-WUS is transmitted within a MO/MOs</w:t>
      </w:r>
    </w:p>
    <w:p w14:paraId="50379FEA"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0FEBCFD"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7A4D561" w14:textId="77777777" w:rsidR="0087153E" w:rsidRDefault="00000000">
      <w:pPr>
        <w:rPr>
          <w:rFonts w:cs="Times"/>
          <w:b/>
          <w:bCs/>
          <w:szCs w:val="20"/>
          <w:lang w:eastAsia="ko-KR" w:bidi="ar"/>
        </w:rPr>
      </w:pPr>
      <w:r>
        <w:rPr>
          <w:rFonts w:cs="Times"/>
          <w:b/>
          <w:bCs/>
          <w:szCs w:val="20"/>
          <w:highlight w:val="green"/>
          <w:lang w:eastAsia="ko-KR" w:bidi="ar"/>
        </w:rPr>
        <w:t>Agreement</w:t>
      </w:r>
    </w:p>
    <w:p w14:paraId="199ACF2C"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Pr>
          <w:rFonts w:ascii="Times New Roman" w:eastAsia="微软雅黑" w:hAnsi="Times New Roman" w:hint="eastAsia"/>
          <w:szCs w:val="20"/>
          <w:lang w:eastAsia="zh-CN"/>
        </w:rPr>
        <w:t>Support overlaid OFDM sequence(s) for LP-SS:</w:t>
      </w:r>
    </w:p>
    <w:p w14:paraId="630A7D42" w14:textId="77777777" w:rsidR="0087153E" w:rsidRDefault="00000000">
      <w:pPr>
        <w:numPr>
          <w:ilvl w:val="0"/>
          <w:numId w:val="28"/>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w:t>
      </w:r>
      <w:r>
        <w:rPr>
          <w:rFonts w:ascii="Times New Roman" w:eastAsia="微软雅黑" w:hAnsi="Times New Roman" w:hint="eastAsia"/>
          <w:color w:val="000000" w:themeColor="text1"/>
          <w:szCs w:val="20"/>
          <w:lang w:eastAsia="zh-CN"/>
        </w:rPr>
        <w:t>s</w:t>
      </w:r>
      <w:r>
        <w:rPr>
          <w:rFonts w:ascii="Times New Roman" w:eastAsia="微软雅黑" w:hAnsi="Times New Roman"/>
          <w:color w:val="000000" w:themeColor="text1"/>
          <w:szCs w:val="20"/>
          <w:lang w:eastAsia="zh-CN"/>
        </w:rPr>
        <w:t xml:space="preserve"> the overlaid OFDM sequence</w:t>
      </w:r>
      <w:r>
        <w:rPr>
          <w:rFonts w:ascii="Times New Roman" w:eastAsia="微软雅黑" w:hAnsi="Times New Roman" w:hint="eastAsia"/>
          <w:color w:val="000000" w:themeColor="text1"/>
          <w:szCs w:val="20"/>
          <w:lang w:eastAsia="zh-CN"/>
        </w:rPr>
        <w:t>(s) specified</w:t>
      </w:r>
      <w:r>
        <w:rPr>
          <w:rFonts w:ascii="Times New Roman" w:eastAsia="微软雅黑" w:hAnsi="Times New Roman"/>
          <w:color w:val="000000" w:themeColor="text1"/>
          <w:szCs w:val="20"/>
          <w:lang w:eastAsia="zh-CN"/>
        </w:rPr>
        <w:t xml:space="preserve"> for LP-WUS</w:t>
      </w:r>
      <w:r>
        <w:rPr>
          <w:rFonts w:ascii="Times New Roman" w:eastAsia="微软雅黑" w:hAnsi="Times New Roman" w:hint="eastAsia"/>
          <w:color w:val="000000" w:themeColor="text1"/>
          <w:szCs w:val="20"/>
          <w:lang w:eastAsia="zh-CN"/>
        </w:rPr>
        <w:t>.</w:t>
      </w:r>
      <w:r>
        <w:rPr>
          <w:rFonts w:ascii="Times New Roman" w:eastAsia="微软雅黑" w:hAnsi="Times New Roman"/>
          <w:color w:val="000000" w:themeColor="text1"/>
          <w:szCs w:val="20"/>
          <w:lang w:eastAsia="zh-CN"/>
        </w:rPr>
        <w:t xml:space="preserve"> The design on overlaid OFDM sequence(s) specified for LP-WUS </w:t>
      </w:r>
      <w:r>
        <w:rPr>
          <w:rFonts w:ascii="Times New Roman" w:eastAsia="微软雅黑" w:hAnsi="Times New Roman" w:hint="eastAsia"/>
          <w:color w:val="000000" w:themeColor="text1"/>
          <w:szCs w:val="20"/>
          <w:lang w:eastAsia="zh-CN"/>
        </w:rPr>
        <w:t>doesn</w:t>
      </w:r>
      <w:r>
        <w:rPr>
          <w:rFonts w:ascii="Times New Roman" w:eastAsia="微软雅黑" w:hAnsi="Times New Roman"/>
          <w:color w:val="000000" w:themeColor="text1"/>
          <w:szCs w:val="20"/>
          <w:lang w:eastAsia="zh-CN"/>
        </w:rPr>
        <w:t>’</w:t>
      </w:r>
      <w:r>
        <w:rPr>
          <w:rFonts w:ascii="Times New Roman" w:eastAsia="微软雅黑" w:hAnsi="Times New Roman" w:hint="eastAsia"/>
          <w:color w:val="000000" w:themeColor="text1"/>
          <w:szCs w:val="20"/>
          <w:lang w:eastAsia="zh-CN"/>
        </w:rPr>
        <w:t>t</w:t>
      </w:r>
      <w:r>
        <w:rPr>
          <w:rFonts w:ascii="Times New Roman" w:eastAsia="微软雅黑" w:hAnsi="Times New Roman"/>
          <w:color w:val="000000" w:themeColor="text1"/>
          <w:szCs w:val="20"/>
          <w:lang w:eastAsia="zh-CN"/>
        </w:rPr>
        <w:t xml:space="preserve"> target for sync and RRM measurement performance based on overlaid OFDM sequence for LP-SS.</w:t>
      </w:r>
    </w:p>
    <w:p w14:paraId="2474489C" w14:textId="77777777" w:rsidR="0087153E" w:rsidRDefault="00000000">
      <w:pPr>
        <w:numPr>
          <w:ilvl w:val="0"/>
          <w:numId w:val="28"/>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w:t>
      </w:r>
      <w:r>
        <w:rPr>
          <w:rFonts w:ascii="Times New Roman" w:eastAsia="微软雅黑" w:hAnsi="Times New Roman" w:hint="eastAsia"/>
          <w:szCs w:val="20"/>
          <w:lang w:eastAsia="zh-CN"/>
        </w:rPr>
        <w:t xml:space="preserve">hether to </w:t>
      </w:r>
      <w:r>
        <w:rPr>
          <w:rFonts w:ascii="Times New Roman" w:eastAsia="微软雅黑" w:hAnsi="Times New Roman"/>
          <w:szCs w:val="20"/>
          <w:lang w:eastAsia="zh-CN"/>
        </w:rPr>
        <w:t xml:space="preserve">transmit LP-SS </w:t>
      </w:r>
      <w:r>
        <w:rPr>
          <w:rFonts w:ascii="Times New Roman" w:eastAsia="微软雅黑" w:hAnsi="Times New Roman" w:hint="eastAsia"/>
          <w:szCs w:val="20"/>
          <w:lang w:eastAsia="zh-CN"/>
        </w:rPr>
        <w:t xml:space="preserve">by </w:t>
      </w:r>
      <w:r>
        <w:rPr>
          <w:rFonts w:ascii="Times New Roman" w:eastAsia="微软雅黑" w:hAnsi="Times New Roman"/>
          <w:szCs w:val="20"/>
          <w:lang w:eastAsia="zh-CN"/>
        </w:rPr>
        <w:t xml:space="preserve">using a </w:t>
      </w:r>
      <w:r>
        <w:rPr>
          <w:rFonts w:ascii="Times New Roman" w:eastAsia="微软雅黑" w:hAnsi="Times New Roman" w:hint="eastAsia"/>
          <w:szCs w:val="20"/>
          <w:lang w:eastAsia="zh-CN"/>
        </w:rPr>
        <w:t>specified</w:t>
      </w:r>
      <w:r>
        <w:rPr>
          <w:rFonts w:ascii="Times New Roman" w:eastAsia="微软雅黑" w:hAnsi="Times New Roman"/>
          <w:szCs w:val="20"/>
          <w:lang w:eastAsia="zh-CN"/>
        </w:rPr>
        <w:t xml:space="preserve"> overlaid OFDM sequence</w:t>
      </w:r>
      <w:r>
        <w:rPr>
          <w:rFonts w:ascii="Times New Roman" w:eastAsia="微软雅黑" w:hAnsi="Times New Roman" w:hint="eastAsia"/>
          <w:szCs w:val="20"/>
          <w:lang w:eastAsia="zh-CN"/>
        </w:rPr>
        <w:t xml:space="preserve"> is configurable.</w:t>
      </w:r>
    </w:p>
    <w:p w14:paraId="1C125746"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at least for OOK-1 and FFS </w:t>
      </w:r>
      <w:r>
        <w:rPr>
          <w:rFonts w:ascii="Times New Roman" w:eastAsia="微软雅黑" w:hAnsi="Times New Roman" w:hint="eastAsia"/>
          <w:szCs w:val="20"/>
          <w:lang w:eastAsia="zh-CN"/>
        </w:rPr>
        <w:t>4</w:t>
      </w:r>
    </w:p>
    <w:p w14:paraId="06AAE0A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Pr>
          <w:rFonts w:ascii="Times New Roman" w:eastAsia="微软雅黑" w:hAnsi="Times New Roman" w:hint="eastAsia"/>
          <w:szCs w:val="20"/>
          <w:lang w:eastAsia="zh-CN"/>
        </w:rPr>
        <w:t xml:space="preserve">From RAN1 perspective, </w:t>
      </w:r>
      <w:r>
        <w:rPr>
          <w:rFonts w:ascii="Times New Roman" w:eastAsia="微软雅黑" w:hAnsi="Times New Roman"/>
          <w:szCs w:val="20"/>
          <w:lang w:eastAsia="zh-CN"/>
        </w:rPr>
        <w:t>it is not intended to introduce new RAN4 requirements specific to overlaid sequences</w:t>
      </w:r>
    </w:p>
    <w:p w14:paraId="64799121"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26C181BF"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b/>
          <w:bCs/>
          <w:szCs w:val="20"/>
          <w:lang w:eastAsia="zh-CN"/>
        </w:rPr>
      </w:pPr>
      <w:r>
        <w:rPr>
          <w:rFonts w:ascii="Times New Roman" w:eastAsia="微软雅黑" w:hAnsi="Times New Roman"/>
          <w:b/>
          <w:bCs/>
          <w:szCs w:val="20"/>
          <w:lang w:eastAsia="zh-CN"/>
        </w:rPr>
        <w:t>Reminder to companies who are interested in LP-SS:</w:t>
      </w:r>
    </w:p>
    <w:p w14:paraId="689B3F4C"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bookmarkStart w:id="16" w:name="OLE_LINK5"/>
      <w:r>
        <w:rPr>
          <w:rFonts w:ascii="Times New Roman" w:eastAsia="微软雅黑" w:hAnsi="Times New Roman" w:hint="eastAsia"/>
          <w:szCs w:val="20"/>
          <w:lang w:eastAsia="zh-CN"/>
        </w:rPr>
        <w:t xml:space="preserve">Evaluation results on </w:t>
      </w:r>
      <w:r>
        <w:rPr>
          <w:rFonts w:ascii="Times New Roman" w:eastAsia="微软雅黑" w:hAnsi="Times New Roman"/>
          <w:szCs w:val="20"/>
          <w:lang w:eastAsia="zh-CN"/>
        </w:rPr>
        <w:t>binary sequences</w:t>
      </w:r>
      <w:bookmarkEnd w:id="16"/>
      <w:r>
        <w:rPr>
          <w:rFonts w:ascii="Times New Roman" w:eastAsia="微软雅黑" w:hAnsi="Times New Roman"/>
          <w:szCs w:val="20"/>
          <w:lang w:eastAsia="zh-CN"/>
        </w:rPr>
        <w:t xml:space="preserve"> for LP-SS</w:t>
      </w:r>
      <w:r>
        <w:rPr>
          <w:rFonts w:ascii="Times New Roman" w:eastAsia="微软雅黑" w:hAnsi="Times New Roman" w:hint="eastAsia"/>
          <w:szCs w:val="20"/>
          <w:lang w:eastAsia="zh-CN"/>
        </w:rPr>
        <w:t xml:space="preserve"> are to be collected in RAN1 #119 meeting for comparison.  </w:t>
      </w:r>
    </w:p>
    <w:p w14:paraId="26D82851" w14:textId="77777777" w:rsidR="0087153E" w:rsidRDefault="0087153E">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p>
    <w:p w14:paraId="4D8F7FD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15295CB0" w14:textId="77777777" w:rsidR="0087153E" w:rsidRDefault="00000000">
      <w:pPr>
        <w:rPr>
          <w:rFonts w:eastAsiaTheme="minorEastAsia"/>
          <w:lang w:eastAsia="ko-KR" w:bidi="ar"/>
        </w:rPr>
      </w:pPr>
      <w:r>
        <w:rPr>
          <w:rFonts w:eastAsiaTheme="minorEastAsia"/>
          <w:b/>
          <w:bCs/>
          <w:lang w:eastAsia="ko-KR" w:bidi="ar"/>
        </w:rPr>
        <w:t>R1-2408479</w:t>
      </w:r>
      <w:r>
        <w:rPr>
          <w:rFonts w:eastAsiaTheme="minorEastAsia"/>
          <w:lang w:eastAsia="ko-KR" w:bidi="ar"/>
        </w:rPr>
        <w:tab/>
        <w:t>Summary #1 on LP-WUS operation in IDLE/INACTIVE mode</w:t>
      </w:r>
      <w:r>
        <w:rPr>
          <w:rFonts w:eastAsiaTheme="minorEastAsia"/>
          <w:lang w:eastAsia="ko-KR" w:bidi="ar"/>
        </w:rPr>
        <w:tab/>
        <w:t>Moderator (Apple)</w:t>
      </w:r>
    </w:p>
    <w:p w14:paraId="6ED59B22" w14:textId="77777777" w:rsidR="0087153E" w:rsidRDefault="0087153E">
      <w:pPr>
        <w:rPr>
          <w:rFonts w:eastAsiaTheme="minorEastAsia"/>
          <w:lang w:eastAsia="ko-KR" w:bidi="ar"/>
        </w:rPr>
      </w:pPr>
    </w:p>
    <w:p w14:paraId="13AD6755"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E61E4A4" w14:textId="77777777" w:rsidR="0087153E" w:rsidRDefault="00000000">
      <w:r>
        <w:t>Confirm the following working assumption for iDRX: For each UE, the periodicity of LO is the same as its iDRX cycle.</w:t>
      </w:r>
    </w:p>
    <w:p w14:paraId="0C8D73B3" w14:textId="77777777" w:rsidR="0087153E" w:rsidRDefault="0087153E"/>
    <w:p w14:paraId="299C40EB"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A733542" w14:textId="77777777" w:rsidR="0087153E" w:rsidRDefault="00000000">
      <w:r>
        <w:t>For the mapping between LO and PO, supports at least Option 1 (UEs monitoring the same PO monitor the same LO).</w:t>
      </w:r>
    </w:p>
    <w:p w14:paraId="60CF2687" w14:textId="77777777" w:rsidR="0087153E" w:rsidRDefault="0087153E">
      <w:pPr>
        <w:rPr>
          <w:rFonts w:eastAsiaTheme="minorEastAsia"/>
          <w:lang w:eastAsia="ko-KR" w:bidi="ar"/>
        </w:rPr>
      </w:pPr>
    </w:p>
    <w:p w14:paraId="0605E50F"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B312606" w14:textId="77777777" w:rsidR="0087153E" w:rsidRDefault="00000000">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178C8927" w14:textId="77777777" w:rsidR="0087153E" w:rsidRDefault="00000000">
      <w:pPr>
        <w:pStyle w:val="affff2"/>
        <w:widowControl/>
        <w:numPr>
          <w:ilvl w:val="0"/>
          <w:numId w:val="46"/>
        </w:numPr>
        <w:ind w:firstLineChars="0"/>
        <w:jc w:val="left"/>
        <w:rPr>
          <w:lang w:eastAsia="ko-KR"/>
        </w:rPr>
      </w:pPr>
      <w:r>
        <w:t xml:space="preserve">it does not detect a LP-WUS on the monitored LO </w:t>
      </w:r>
    </w:p>
    <w:p w14:paraId="05764FE6" w14:textId="77777777" w:rsidR="0087153E" w:rsidRDefault="00000000">
      <w:pPr>
        <w:pStyle w:val="affff2"/>
        <w:widowControl/>
        <w:numPr>
          <w:ilvl w:val="0"/>
          <w:numId w:val="46"/>
        </w:numPr>
        <w:ind w:firstLineChars="0"/>
        <w:jc w:val="left"/>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26E3DCE9" w14:textId="77777777" w:rsidR="0087153E" w:rsidRDefault="0087153E">
      <w:pPr>
        <w:rPr>
          <w:rFonts w:eastAsiaTheme="minorEastAsia"/>
          <w:lang w:eastAsia="ko-KR" w:bidi="ar"/>
        </w:rPr>
      </w:pPr>
    </w:p>
    <w:p w14:paraId="0E9E8C85" w14:textId="77777777" w:rsidR="0087153E" w:rsidRDefault="00000000">
      <w:r>
        <w:rPr>
          <w:b/>
          <w:bCs/>
        </w:rPr>
        <w:t>R1-2408480</w:t>
      </w:r>
      <w:r>
        <w:tab/>
        <w:t>Summary #2 on LP-WUS operation in IDLE/INACTIVE mode</w:t>
      </w:r>
      <w:r>
        <w:tab/>
        <w:t>Moderator (Apple)</w:t>
      </w:r>
    </w:p>
    <w:p w14:paraId="738194CB" w14:textId="77777777" w:rsidR="0087153E" w:rsidRDefault="0087153E"/>
    <w:p w14:paraId="4D361EB7"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30452CC5" w14:textId="77777777" w:rsidR="0087153E" w:rsidRDefault="00000000">
      <w:r>
        <w:t>For the offset value(s) between an LO and a reference PO/PF, consider the following options:</w:t>
      </w:r>
    </w:p>
    <w:p w14:paraId="68D356AF" w14:textId="77777777" w:rsidR="0087153E" w:rsidRDefault="00000000">
      <w:pPr>
        <w:pStyle w:val="affff2"/>
        <w:widowControl/>
        <w:numPr>
          <w:ilvl w:val="0"/>
          <w:numId w:val="47"/>
        </w:numPr>
        <w:ind w:firstLineChars="0"/>
        <w:jc w:val="left"/>
      </w:pPr>
      <w:r>
        <w:t>Definition: The gap between an LO and a PO is considered to be no less than the wake-up delay a UE supports if the gap between the end of the last LP-WUS MO the UE monitors in the LO and the start of the PO is no less than the wake-up delay.</w:t>
      </w:r>
    </w:p>
    <w:p w14:paraId="0EB15E9B" w14:textId="77777777" w:rsidR="0087153E" w:rsidRDefault="00000000">
      <w:pPr>
        <w:pStyle w:val="affff2"/>
        <w:widowControl/>
        <w:numPr>
          <w:ilvl w:val="0"/>
          <w:numId w:val="47"/>
        </w:numPr>
        <w:ind w:firstLineChars="0"/>
        <w:jc w:val="left"/>
      </w:pPr>
      <w:r>
        <w:lastRenderedPageBreak/>
        <w:t>Option 1: gNB configures a single offset value.</w:t>
      </w:r>
    </w:p>
    <w:p w14:paraId="45870A6B" w14:textId="77777777" w:rsidR="0087153E" w:rsidRDefault="00000000">
      <w:pPr>
        <w:pStyle w:val="affff2"/>
        <w:widowControl/>
        <w:numPr>
          <w:ilvl w:val="1"/>
          <w:numId w:val="47"/>
        </w:numPr>
        <w:ind w:firstLineChars="0"/>
        <w:jc w:val="left"/>
      </w:pPr>
      <w:r>
        <w:t>If the gap between an LO and the PO</w:t>
      </w:r>
      <w:r>
        <w:rPr>
          <w:rFonts w:hint="eastAsia"/>
        </w:rPr>
        <w:t xml:space="preserve"> </w:t>
      </w:r>
      <w:r>
        <w:t>associated with the offset</w:t>
      </w:r>
      <w:r>
        <w:rPr>
          <w:rFonts w:hint="eastAsia"/>
        </w:rPr>
        <w:t xml:space="preserve"> </w:t>
      </w:r>
      <w:r>
        <w:t>is no less than the wake-up delay a UE supports, the UE monitors the PO associated with the offset after receiving a wake-up indication in a LP-WUS.</w:t>
      </w:r>
    </w:p>
    <w:p w14:paraId="68A787DB" w14:textId="77777777" w:rsidR="0087153E" w:rsidRDefault="00000000">
      <w:pPr>
        <w:pStyle w:val="affff2"/>
        <w:widowControl/>
        <w:numPr>
          <w:ilvl w:val="1"/>
          <w:numId w:val="47"/>
        </w:numPr>
        <w:ind w:firstLineChars="0"/>
        <w:jc w:val="left"/>
      </w:pPr>
      <w:r>
        <w:t>Otherwise,</w:t>
      </w:r>
    </w:p>
    <w:p w14:paraId="7E13C65B" w14:textId="77777777" w:rsidR="0087153E" w:rsidRDefault="00000000">
      <w:pPr>
        <w:pStyle w:val="affff2"/>
        <w:widowControl/>
        <w:numPr>
          <w:ilvl w:val="2"/>
          <w:numId w:val="47"/>
        </w:numPr>
        <w:ind w:firstLineChars="0"/>
        <w:jc w:val="left"/>
      </w:pPr>
      <w:r>
        <w:t>Option 1-1: the UE follows the legacy paging monitoring procedure.</w:t>
      </w:r>
    </w:p>
    <w:p w14:paraId="57AD7D2E" w14:textId="77777777" w:rsidR="0087153E" w:rsidRDefault="00000000">
      <w:pPr>
        <w:pStyle w:val="affff2"/>
        <w:widowControl/>
        <w:numPr>
          <w:ilvl w:val="2"/>
          <w:numId w:val="47"/>
        </w:numPr>
        <w:ind w:firstLineChars="0"/>
        <w:jc w:val="left"/>
      </w:pPr>
      <w:r>
        <w:t>Option 1-2: the UE monitors LP-WUS. If it receives a wake-up indication in a LP-WUS, it monitors the first PO after its reported wake-up delay.</w:t>
      </w:r>
    </w:p>
    <w:p w14:paraId="35A82BBF" w14:textId="77777777" w:rsidR="0087153E" w:rsidRDefault="00000000">
      <w:pPr>
        <w:pStyle w:val="affff2"/>
        <w:widowControl/>
        <w:numPr>
          <w:ilvl w:val="0"/>
          <w:numId w:val="47"/>
        </w:numPr>
        <w:ind w:firstLineChars="0"/>
        <w:jc w:val="left"/>
      </w:pPr>
      <w:r>
        <w:t>Option 2: gNB configures one or multiple offset values.</w:t>
      </w:r>
    </w:p>
    <w:p w14:paraId="0FA316A8" w14:textId="77777777" w:rsidR="0087153E" w:rsidRDefault="00000000">
      <w:pPr>
        <w:pStyle w:val="affff2"/>
        <w:widowControl/>
        <w:numPr>
          <w:ilvl w:val="1"/>
          <w:numId w:val="47"/>
        </w:numPr>
        <w:ind w:firstLineChars="0"/>
        <w:jc w:val="left"/>
      </w:pPr>
      <w:r>
        <w:t>For the same PO, each offset corresponds to a LO.</w:t>
      </w:r>
    </w:p>
    <w:p w14:paraId="7EA8DD74" w14:textId="77777777" w:rsidR="0087153E" w:rsidRDefault="00000000">
      <w:pPr>
        <w:pStyle w:val="affff2"/>
        <w:widowControl/>
        <w:numPr>
          <w:ilvl w:val="2"/>
          <w:numId w:val="47"/>
        </w:numPr>
        <w:ind w:firstLineChars="0"/>
        <w:jc w:val="left"/>
      </w:pPr>
      <w:r>
        <w:t>This does not preclude the possibility that the same LO may correspond to different POs with different offset values.</w:t>
      </w:r>
    </w:p>
    <w:p w14:paraId="2F44B4B6" w14:textId="77777777" w:rsidR="0087153E" w:rsidRDefault="00000000">
      <w:pPr>
        <w:pStyle w:val="affff2"/>
        <w:widowControl/>
        <w:numPr>
          <w:ilvl w:val="1"/>
          <w:numId w:val="47"/>
        </w:numPr>
        <w:ind w:firstLineChars="0"/>
        <w:jc w:val="left"/>
      </w:pPr>
      <w: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9D57079" w14:textId="77777777" w:rsidR="0087153E" w:rsidRDefault="00000000">
      <w:pPr>
        <w:pStyle w:val="affff2"/>
        <w:widowControl/>
        <w:numPr>
          <w:ilvl w:val="2"/>
          <w:numId w:val="47"/>
        </w:numPr>
        <w:ind w:firstLineChars="0"/>
        <w:jc w:val="left"/>
      </w:pPr>
      <w:r>
        <w:t>This implies that the gNB needs to configure at least one offset value that is no less than the largest wake-up delay supported by the UEs.</w:t>
      </w:r>
    </w:p>
    <w:p w14:paraId="0C48C14E" w14:textId="77777777" w:rsidR="0087153E" w:rsidRDefault="00000000">
      <w:pPr>
        <w:pStyle w:val="affff2"/>
        <w:widowControl/>
        <w:numPr>
          <w:ilvl w:val="2"/>
          <w:numId w:val="47"/>
        </w:numPr>
        <w:ind w:firstLineChars="0"/>
        <w:jc w:val="left"/>
      </w:pPr>
      <w:r>
        <w:t>FFS exactly how to choose the offset</w:t>
      </w:r>
    </w:p>
    <w:p w14:paraId="5E2C7DD0" w14:textId="77777777" w:rsidR="0087153E" w:rsidRDefault="00000000">
      <w:pPr>
        <w:pStyle w:val="affff2"/>
        <w:widowControl/>
        <w:numPr>
          <w:ilvl w:val="1"/>
          <w:numId w:val="47"/>
        </w:numPr>
        <w:ind w:firstLineChars="0"/>
        <w:jc w:val="left"/>
      </w:pPr>
      <w:r>
        <w:t>Option 2B:</w:t>
      </w:r>
    </w:p>
    <w:p w14:paraId="6BE38268" w14:textId="77777777" w:rsidR="0087153E" w:rsidRDefault="00000000">
      <w:pPr>
        <w:pStyle w:val="affff2"/>
        <w:widowControl/>
        <w:numPr>
          <w:ilvl w:val="2"/>
          <w:numId w:val="47"/>
        </w:numPr>
        <w:ind w:firstLineChars="0"/>
        <w:jc w:val="left"/>
      </w:pPr>
      <w: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20EB490" w14:textId="77777777" w:rsidR="0087153E" w:rsidRDefault="00000000">
      <w:pPr>
        <w:pStyle w:val="affff2"/>
        <w:widowControl/>
        <w:numPr>
          <w:ilvl w:val="3"/>
          <w:numId w:val="47"/>
        </w:numPr>
        <w:ind w:firstLineChars="0"/>
        <w:jc w:val="left"/>
      </w:pPr>
      <w:r>
        <w:t>FFS exactly how to choose the offset</w:t>
      </w:r>
    </w:p>
    <w:p w14:paraId="5931B7A0" w14:textId="77777777" w:rsidR="0087153E" w:rsidRDefault="00000000">
      <w:pPr>
        <w:pStyle w:val="affff2"/>
        <w:widowControl/>
        <w:numPr>
          <w:ilvl w:val="2"/>
          <w:numId w:val="47"/>
        </w:numPr>
        <w:ind w:firstLineChars="0"/>
        <w:jc w:val="left"/>
      </w:pPr>
      <w:r>
        <w:t>Otherwise,</w:t>
      </w:r>
    </w:p>
    <w:p w14:paraId="635E619F" w14:textId="77777777" w:rsidR="0087153E" w:rsidRDefault="00000000">
      <w:pPr>
        <w:pStyle w:val="affff2"/>
        <w:widowControl/>
        <w:numPr>
          <w:ilvl w:val="3"/>
          <w:numId w:val="47"/>
        </w:numPr>
        <w:ind w:firstLineChars="0"/>
        <w:jc w:val="left"/>
      </w:pPr>
      <w:r>
        <w:t>Option 2B-1: the UE follows the legacy paging monitoring procedure.</w:t>
      </w:r>
    </w:p>
    <w:p w14:paraId="36D3EB33" w14:textId="77777777" w:rsidR="0087153E" w:rsidRDefault="00000000">
      <w:pPr>
        <w:pStyle w:val="affff2"/>
        <w:widowControl/>
        <w:numPr>
          <w:ilvl w:val="3"/>
          <w:numId w:val="47"/>
        </w:numPr>
        <w:ind w:firstLineChars="0"/>
        <w:jc w:val="left"/>
      </w:pPr>
      <w:r>
        <w:t>Option 2B-2: the UE monitors LP-WUS. If it receives a wake-up indication in a LP-WUS, it monitors the first PO after its reported wake-up delay.</w:t>
      </w:r>
    </w:p>
    <w:p w14:paraId="7AF2E694" w14:textId="77777777" w:rsidR="0087153E" w:rsidRDefault="00000000">
      <w:pPr>
        <w:pStyle w:val="affff2"/>
        <w:widowControl/>
        <w:numPr>
          <w:ilvl w:val="4"/>
          <w:numId w:val="47"/>
        </w:numPr>
        <w:ind w:firstLineChars="0"/>
        <w:jc w:val="left"/>
      </w:pPr>
      <w:r>
        <w:t>FFS exactly how to choose the offset</w:t>
      </w:r>
    </w:p>
    <w:p w14:paraId="5384C0EA" w14:textId="77777777" w:rsidR="0087153E" w:rsidRDefault="00000000">
      <w:pPr>
        <w:pStyle w:val="affff2"/>
        <w:widowControl/>
        <w:numPr>
          <w:ilvl w:val="1"/>
          <w:numId w:val="47"/>
        </w:numPr>
        <w:ind w:firstLineChars="0"/>
        <w:jc w:val="left"/>
      </w:pPr>
      <w:r>
        <w:t>FFS the UE shall monitor the LO associated with additional offset(s)</w:t>
      </w:r>
    </w:p>
    <w:p w14:paraId="26E9A24F" w14:textId="77777777" w:rsidR="0087153E" w:rsidRDefault="00000000">
      <w:pPr>
        <w:tabs>
          <w:tab w:val="left" w:pos="1440"/>
        </w:tabs>
        <w:rPr>
          <w:szCs w:val="20"/>
        </w:rPr>
      </w:pPr>
      <w:r>
        <w:rPr>
          <w:szCs w:val="20"/>
        </w:rPr>
        <w:t>Note: The PO mentioned above refers to legacy PO configured for the UE.</w:t>
      </w:r>
    </w:p>
    <w:p w14:paraId="6C04673F" w14:textId="77777777" w:rsidR="0087153E" w:rsidRDefault="0087153E"/>
    <w:p w14:paraId="7FF9BEB7"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B1662CD" w14:textId="77777777" w:rsidR="0087153E" w:rsidRDefault="00000000">
      <w:pPr>
        <w:pStyle w:val="a2"/>
      </w:pPr>
      <w:r>
        <w:t>At least the following codepoints are supported for LP-WUS:</w:t>
      </w:r>
    </w:p>
    <w:p w14:paraId="14D910BE" w14:textId="77777777" w:rsidR="0087153E" w:rsidRDefault="00000000">
      <w:pPr>
        <w:pStyle w:val="a2"/>
        <w:numPr>
          <w:ilvl w:val="0"/>
          <w:numId w:val="48"/>
        </w:numPr>
      </w:pPr>
      <w:r>
        <w:t>One codepoint corresponding to each of the subgroups that can be indicated by LP-WUS</w:t>
      </w:r>
    </w:p>
    <w:p w14:paraId="6663FA53" w14:textId="77777777" w:rsidR="0087153E" w:rsidRDefault="00000000">
      <w:pPr>
        <w:pStyle w:val="a2"/>
        <w:numPr>
          <w:ilvl w:val="0"/>
          <w:numId w:val="48"/>
        </w:numPr>
      </w:pPr>
      <w:r>
        <w:t>One codepoint corresponding to all the subgroups that can be indicated by LP-WUS</w:t>
      </w:r>
    </w:p>
    <w:p w14:paraId="24872FED" w14:textId="77777777" w:rsidR="0087153E" w:rsidRDefault="00000000">
      <w:pPr>
        <w:pStyle w:val="a2"/>
        <w:numPr>
          <w:ilvl w:val="0"/>
          <w:numId w:val="48"/>
        </w:numPr>
      </w:pPr>
      <w:r>
        <w:t>FFS: Additional codepoints</w:t>
      </w:r>
    </w:p>
    <w:p w14:paraId="71464E8B" w14:textId="77777777" w:rsidR="0087153E" w:rsidRDefault="0087153E"/>
    <w:p w14:paraId="31401439"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2548D93" w14:textId="77777777" w:rsidR="0087153E" w:rsidRDefault="00000000">
      <w:r>
        <w:t>Support 3 candidate values for the wake-up delay capability a UE reports, two values for ultra-deep sleep state and one value for deep sleep state.</w:t>
      </w:r>
    </w:p>
    <w:p w14:paraId="00C80318" w14:textId="77777777" w:rsidR="0087153E" w:rsidRDefault="00000000">
      <w:pPr>
        <w:pStyle w:val="a2"/>
        <w:numPr>
          <w:ilvl w:val="0"/>
          <w:numId w:val="49"/>
        </w:numPr>
      </w:pPr>
      <w:r>
        <w:t>FFS the values</w:t>
      </w:r>
    </w:p>
    <w:p w14:paraId="142B562A" w14:textId="77777777" w:rsidR="0087153E" w:rsidRDefault="00000000">
      <w:pPr>
        <w:pStyle w:val="a2"/>
        <w:numPr>
          <w:ilvl w:val="0"/>
          <w:numId w:val="49"/>
        </w:numPr>
      </w:pPr>
      <w:r>
        <w:t>Note: Ultra-deep sleep state and deep sleep state are mentioned above solely for the purpose of RAN1 discussions and it is not intended to be captured in specifications from RAN1 perspective</w:t>
      </w:r>
    </w:p>
    <w:p w14:paraId="5D953456" w14:textId="77777777" w:rsidR="0087153E" w:rsidRDefault="0087153E"/>
    <w:p w14:paraId="40059EF7" w14:textId="77777777" w:rsidR="0087153E" w:rsidRDefault="00000000">
      <w:pPr>
        <w:rPr>
          <w:rFonts w:eastAsiaTheme="minorEastAsia"/>
          <w:lang w:eastAsia="ko-KR" w:bidi="ar"/>
        </w:rPr>
      </w:pPr>
      <w:r>
        <w:rPr>
          <w:rFonts w:eastAsiaTheme="minorEastAsia"/>
          <w:b/>
          <w:bCs/>
          <w:lang w:eastAsia="ko-KR" w:bidi="ar"/>
        </w:rPr>
        <w:t>R1-2409239</w:t>
      </w:r>
      <w:r>
        <w:rPr>
          <w:rFonts w:eastAsiaTheme="minorEastAsia"/>
          <w:lang w:eastAsia="ko-KR" w:bidi="ar"/>
        </w:rPr>
        <w:tab/>
        <w:t>Summary #4 on LP-WUS operation in IDLE/INACTIVE mode</w:t>
      </w:r>
      <w:r>
        <w:rPr>
          <w:rFonts w:eastAsiaTheme="minorEastAsia"/>
          <w:lang w:eastAsia="ko-KR" w:bidi="ar"/>
        </w:rPr>
        <w:tab/>
        <w:t>Moderator (Apple)</w:t>
      </w:r>
    </w:p>
    <w:p w14:paraId="32B03FF9" w14:textId="77777777" w:rsidR="0087153E" w:rsidRDefault="0087153E">
      <w:pPr>
        <w:rPr>
          <w:rFonts w:eastAsiaTheme="minorEastAsia"/>
          <w:lang w:eastAsia="ko-KR" w:bidi="ar"/>
        </w:rPr>
      </w:pPr>
    </w:p>
    <w:p w14:paraId="2E930FEC"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AD689C1" w14:textId="77777777" w:rsidR="0087153E" w:rsidRDefault="00000000">
      <w:r>
        <w:t>Each LP-WUS is QCLed with one SSB. Each LP-SS is QCLed with one SSB.</w:t>
      </w:r>
    </w:p>
    <w:p w14:paraId="736F93B7" w14:textId="77777777" w:rsidR="0087153E" w:rsidRDefault="00000000">
      <w:pPr>
        <w:pStyle w:val="a2"/>
        <w:numPr>
          <w:ilvl w:val="0"/>
          <w:numId w:val="50"/>
        </w:numPr>
        <w:rPr>
          <w:lang w:eastAsia="zh-CN"/>
        </w:rPr>
      </w:pPr>
      <w:r>
        <w:rPr>
          <w:lang w:eastAsia="zh-CN"/>
        </w:rPr>
        <w:t>FFS QCL Type A or Type C and/or Type D</w:t>
      </w:r>
    </w:p>
    <w:p w14:paraId="1A82D52F" w14:textId="77777777" w:rsidR="0087153E" w:rsidRDefault="00000000">
      <w:pPr>
        <w:pStyle w:val="a2"/>
        <w:numPr>
          <w:ilvl w:val="0"/>
          <w:numId w:val="50"/>
        </w:numPr>
        <w:rPr>
          <w:lang w:eastAsia="zh-CN"/>
        </w:rPr>
      </w:pPr>
      <w:r>
        <w:rPr>
          <w:lang w:eastAsia="zh-CN"/>
        </w:rPr>
        <w:t>FFS implicit QCL determination or some signaling is required</w:t>
      </w:r>
    </w:p>
    <w:p w14:paraId="28392FBC" w14:textId="77777777" w:rsidR="0087153E" w:rsidRDefault="0087153E">
      <w:pPr>
        <w:rPr>
          <w:rFonts w:eastAsiaTheme="minorEastAsia"/>
          <w:lang w:eastAsia="ko-KR" w:bidi="ar"/>
        </w:rPr>
      </w:pPr>
    </w:p>
    <w:p w14:paraId="34E919F6"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D95C3F6" w14:textId="77777777" w:rsidR="0087153E" w:rsidRDefault="00000000">
      <w:pPr>
        <w:pStyle w:val="NormalNoSpacing"/>
      </w:pPr>
      <w:r>
        <w:t xml:space="preserve">The number of beams for LP-SS is the same as the number of beams for the LP-WUS MOs in an LO. </w:t>
      </w:r>
    </w:p>
    <w:p w14:paraId="258BAD27" w14:textId="77777777" w:rsidR="0087153E" w:rsidRDefault="0087153E">
      <w:pPr>
        <w:rPr>
          <w:rFonts w:eastAsiaTheme="minorEastAsia"/>
          <w:lang w:eastAsia="ko-KR" w:bidi="ar"/>
        </w:rPr>
      </w:pPr>
    </w:p>
    <w:p w14:paraId="7A7E8383" w14:textId="77777777" w:rsidR="0087153E" w:rsidRDefault="00000000">
      <w:pPr>
        <w:rPr>
          <w:rFonts w:eastAsiaTheme="minorEastAsia"/>
          <w:lang w:eastAsia="ko-KR" w:bidi="ar"/>
        </w:rPr>
      </w:pPr>
      <w:r>
        <w:rPr>
          <w:rFonts w:eastAsiaTheme="minorEastAsia"/>
          <w:b/>
          <w:bCs/>
          <w:lang w:eastAsia="ko-KR" w:bidi="ar"/>
        </w:rPr>
        <w:t>R1-2409240</w:t>
      </w:r>
      <w:r>
        <w:rPr>
          <w:rFonts w:eastAsiaTheme="minorEastAsia"/>
          <w:lang w:eastAsia="ko-KR" w:bidi="ar"/>
        </w:rPr>
        <w:tab/>
        <w:t>Summary #5 on LP-WUS operation in IDLE/INACTIVE mode</w:t>
      </w:r>
      <w:r>
        <w:rPr>
          <w:rFonts w:eastAsiaTheme="minorEastAsia"/>
          <w:lang w:eastAsia="ko-KR" w:bidi="ar"/>
        </w:rPr>
        <w:tab/>
        <w:t>Moderator (Apple)</w:t>
      </w:r>
    </w:p>
    <w:p w14:paraId="62882A54" w14:textId="77777777" w:rsidR="0087153E" w:rsidRDefault="0087153E">
      <w:pPr>
        <w:rPr>
          <w:rFonts w:eastAsiaTheme="minorEastAsia"/>
          <w:lang w:eastAsia="ko-KR" w:bidi="ar"/>
        </w:rPr>
      </w:pPr>
    </w:p>
    <w:p w14:paraId="1CCCCE88"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81BEE1A" w14:textId="77777777" w:rsidR="0087153E" w:rsidRDefault="00000000">
      <w:pPr>
        <w:pStyle w:val="NormalNoSpacing"/>
        <w:rPr>
          <w:rFonts w:eastAsiaTheme="minorEastAsia"/>
        </w:rPr>
      </w:pPr>
      <w:r>
        <w:rPr>
          <w:rFonts w:eastAsiaTheme="minorEastAsia"/>
        </w:rPr>
        <w:t>When K (K&gt;1) LP-WUS MOs are configured for each beam in an LO, down select between</w:t>
      </w:r>
    </w:p>
    <w:p w14:paraId="628A4C36" w14:textId="77777777" w:rsidR="0087153E" w:rsidRDefault="00000000">
      <w:pPr>
        <w:pStyle w:val="NormalNoSpacing"/>
        <w:numPr>
          <w:ilvl w:val="0"/>
          <w:numId w:val="49"/>
        </w:numPr>
        <w:rPr>
          <w:rFonts w:eastAsiaTheme="minorEastAsia"/>
        </w:rPr>
      </w:pPr>
      <w:r>
        <w:rPr>
          <w:rFonts w:eastAsiaTheme="minorEastAsia"/>
        </w:rPr>
        <w:t xml:space="preserve">Option A: K LP-WUS MOs for a beam are divided into M (M &gt;=1) groups of </w:t>
      </w:r>
      <w:proofErr w:type="gramStart"/>
      <w:r>
        <w:rPr>
          <w:rFonts w:eastAsiaTheme="minorEastAsia"/>
        </w:rPr>
        <w:t>R</w:t>
      </w:r>
      <w:proofErr w:type="gramEnd"/>
      <w:r>
        <w:rPr>
          <w:rFonts w:eastAsiaTheme="minorEastAsia"/>
        </w:rPr>
        <w:t xml:space="preserve"> LP-WUS MOs. A UE monitors all or some of the MO(s) within the K LP-WUS MOs.</w:t>
      </w:r>
    </w:p>
    <w:p w14:paraId="6E9A9BB1" w14:textId="77777777" w:rsidR="0087153E" w:rsidRDefault="00000000">
      <w:pPr>
        <w:pStyle w:val="affff2"/>
        <w:numPr>
          <w:ilvl w:val="1"/>
          <w:numId w:val="0"/>
        </w:numPr>
        <w:ind w:left="1440" w:hanging="360"/>
      </w:pPr>
      <w:r>
        <w:t xml:space="preserve">For each group of </w:t>
      </w:r>
      <w:proofErr w:type="gramStart"/>
      <w:r>
        <w:t>R</w:t>
      </w:r>
      <w:proofErr w:type="gramEnd"/>
      <w:r>
        <w:t xml:space="preserve"> LP-WUS MOs, the same LP-WUS information is transmitted.</w:t>
      </w:r>
    </w:p>
    <w:p w14:paraId="3C53BA9B" w14:textId="77777777" w:rsidR="0087153E" w:rsidRDefault="00000000">
      <w:pPr>
        <w:pStyle w:val="affff2"/>
        <w:widowControl/>
        <w:numPr>
          <w:ilvl w:val="2"/>
          <w:numId w:val="51"/>
        </w:numPr>
        <w:ind w:firstLineChars="0"/>
        <w:jc w:val="left"/>
      </w:pPr>
      <w:r>
        <w:t>FFS how the same LP-WUS information is transmitted in the R LP-WUS MOs</w:t>
      </w:r>
    </w:p>
    <w:p w14:paraId="732A95F6" w14:textId="77777777" w:rsidR="0087153E" w:rsidRDefault="00000000">
      <w:pPr>
        <w:pStyle w:val="affff2"/>
        <w:numPr>
          <w:ilvl w:val="1"/>
          <w:numId w:val="0"/>
        </w:numPr>
        <w:ind w:left="1440" w:hanging="360"/>
      </w:pPr>
      <w:r>
        <w:t xml:space="preserve">Different LP-WUS information can be transmitted in different groups of </w:t>
      </w:r>
      <w:proofErr w:type="gramStart"/>
      <w:r>
        <w:t>R</w:t>
      </w:r>
      <w:proofErr w:type="gramEnd"/>
      <w:r>
        <w:t xml:space="preserve"> LP-WUS MOs.</w:t>
      </w:r>
    </w:p>
    <w:p w14:paraId="43C7ED69" w14:textId="77777777" w:rsidR="0087153E" w:rsidRDefault="00000000">
      <w:pPr>
        <w:pStyle w:val="affff2"/>
        <w:numPr>
          <w:ilvl w:val="1"/>
          <w:numId w:val="0"/>
        </w:numPr>
        <w:ind w:left="1440" w:hanging="360"/>
      </w:pPr>
      <w:r>
        <w:t>M = 1 and M &gt; 1 is supported.</w:t>
      </w:r>
    </w:p>
    <w:p w14:paraId="67EBB679" w14:textId="77777777" w:rsidR="0087153E" w:rsidRDefault="00000000">
      <w:pPr>
        <w:pStyle w:val="affff2"/>
        <w:numPr>
          <w:ilvl w:val="1"/>
          <w:numId w:val="0"/>
        </w:numPr>
        <w:ind w:left="1440" w:hanging="360"/>
      </w:pPr>
      <w:r>
        <w:t>FFS: detailed UE monitoring behavior</w:t>
      </w:r>
    </w:p>
    <w:p w14:paraId="58C43E49" w14:textId="77777777" w:rsidR="0087153E" w:rsidRDefault="00000000">
      <w:pPr>
        <w:pStyle w:val="affff2"/>
        <w:numPr>
          <w:ilvl w:val="1"/>
          <w:numId w:val="0"/>
        </w:numPr>
        <w:ind w:left="1440" w:hanging="360"/>
      </w:pPr>
      <w:r>
        <w:t>FFS R=1 or R&gt;= 1</w:t>
      </w:r>
    </w:p>
    <w:p w14:paraId="7B9659CC" w14:textId="77777777" w:rsidR="0087153E" w:rsidRDefault="00000000">
      <w:pPr>
        <w:pStyle w:val="NormalNoSpacing"/>
        <w:numPr>
          <w:ilvl w:val="0"/>
          <w:numId w:val="49"/>
        </w:numPr>
        <w:rPr>
          <w:rFonts w:eastAsiaTheme="minorEastAsia"/>
        </w:rPr>
      </w:pPr>
      <w:r>
        <w:rPr>
          <w:rFonts w:eastAsiaTheme="minorEastAsia"/>
        </w:rPr>
        <w:t>Option B: K LP-WUS MOs for a beam are divided into G (G &gt;= 1) groups of R*M (M &gt;= 1) LP-WUS MOs. A UE monitors all or some of the MO(s) within one group of R*M LP-WUS MOs based on its subgroup ID.</w:t>
      </w:r>
    </w:p>
    <w:p w14:paraId="51FFDACC" w14:textId="77777777" w:rsidR="0087153E" w:rsidRDefault="00000000">
      <w:pPr>
        <w:pStyle w:val="affff2"/>
        <w:numPr>
          <w:ilvl w:val="1"/>
          <w:numId w:val="0"/>
        </w:numPr>
        <w:ind w:left="1440" w:hanging="360"/>
      </w:pPr>
      <w:r>
        <w:t xml:space="preserve">Each group of R*M LP-WUS MOs is further divided into M groups of </w:t>
      </w:r>
      <w:proofErr w:type="gramStart"/>
      <w:r>
        <w:t>R</w:t>
      </w:r>
      <w:proofErr w:type="gramEnd"/>
      <w:r>
        <w:t xml:space="preserve"> LP-WUS MOs.</w:t>
      </w:r>
    </w:p>
    <w:p w14:paraId="5F79AF55" w14:textId="77777777" w:rsidR="0087153E" w:rsidRDefault="00000000">
      <w:pPr>
        <w:pStyle w:val="affff2"/>
        <w:widowControl/>
        <w:numPr>
          <w:ilvl w:val="2"/>
          <w:numId w:val="51"/>
        </w:numPr>
        <w:ind w:firstLineChars="0"/>
        <w:jc w:val="left"/>
      </w:pPr>
      <w:r>
        <w:t xml:space="preserve">For each group of </w:t>
      </w:r>
      <w:proofErr w:type="gramStart"/>
      <w:r>
        <w:t>R</w:t>
      </w:r>
      <w:proofErr w:type="gramEnd"/>
      <w:r>
        <w:t xml:space="preserve"> LP-WUS MOs, the same LP-WUS information is transmitted.</w:t>
      </w:r>
    </w:p>
    <w:p w14:paraId="5A4826F2" w14:textId="77777777" w:rsidR="0087153E" w:rsidRDefault="00000000">
      <w:pPr>
        <w:pStyle w:val="affff2"/>
        <w:widowControl/>
        <w:numPr>
          <w:ilvl w:val="3"/>
          <w:numId w:val="51"/>
        </w:numPr>
        <w:ind w:firstLineChars="0"/>
        <w:jc w:val="left"/>
      </w:pPr>
      <w:r>
        <w:t>FFS how the same LP-WUS information is transmitted in the R LP-WUS MOs</w:t>
      </w:r>
    </w:p>
    <w:p w14:paraId="1D0AEE4E" w14:textId="77777777" w:rsidR="0087153E" w:rsidRDefault="00000000">
      <w:pPr>
        <w:pStyle w:val="affff2"/>
        <w:widowControl/>
        <w:numPr>
          <w:ilvl w:val="2"/>
          <w:numId w:val="51"/>
        </w:numPr>
        <w:ind w:firstLineChars="0"/>
        <w:jc w:val="left"/>
      </w:pPr>
      <w:r>
        <w:t xml:space="preserve">Different LP-WUS information can be transmitted in different groups of </w:t>
      </w:r>
      <w:proofErr w:type="gramStart"/>
      <w:r>
        <w:t>R</w:t>
      </w:r>
      <w:proofErr w:type="gramEnd"/>
      <w:r>
        <w:t xml:space="preserve"> LP-WUS MOs.</w:t>
      </w:r>
    </w:p>
    <w:p w14:paraId="4764D863" w14:textId="77777777" w:rsidR="0087153E" w:rsidRDefault="00000000">
      <w:pPr>
        <w:pStyle w:val="affff2"/>
        <w:widowControl/>
        <w:numPr>
          <w:ilvl w:val="2"/>
          <w:numId w:val="51"/>
        </w:numPr>
        <w:ind w:firstLineChars="0"/>
        <w:jc w:val="left"/>
      </w:pPr>
      <w:r>
        <w:t>FFS: detailed UE monitoring behavior</w:t>
      </w:r>
    </w:p>
    <w:p w14:paraId="02CE34B2" w14:textId="77777777" w:rsidR="0087153E" w:rsidRDefault="00000000">
      <w:pPr>
        <w:pStyle w:val="affff2"/>
        <w:numPr>
          <w:ilvl w:val="1"/>
          <w:numId w:val="0"/>
        </w:numPr>
        <w:ind w:left="1440" w:hanging="360"/>
      </w:pPr>
      <w:r>
        <w:t>M = 1 and M &gt; 1 is supported.</w:t>
      </w:r>
    </w:p>
    <w:p w14:paraId="3BC84544" w14:textId="77777777" w:rsidR="0087153E" w:rsidRDefault="00000000">
      <w:pPr>
        <w:pStyle w:val="affff2"/>
        <w:numPr>
          <w:ilvl w:val="1"/>
          <w:numId w:val="0"/>
        </w:numPr>
        <w:ind w:left="1440" w:hanging="360"/>
      </w:pPr>
      <w:r>
        <w:t>FFS R=1 or R&gt;=1</w:t>
      </w:r>
    </w:p>
    <w:p w14:paraId="0D1608D1" w14:textId="77777777" w:rsidR="0087153E" w:rsidRDefault="00000000">
      <w:pPr>
        <w:pStyle w:val="affff2"/>
        <w:numPr>
          <w:ilvl w:val="1"/>
          <w:numId w:val="0"/>
        </w:numPr>
        <w:ind w:left="1440" w:hanging="360"/>
      </w:pPr>
      <w:r>
        <w:t>Note: this achieves the same purpose as “Option 3: UEs monitoring the same PO are divided into multiple sets of subgroups, with UEs within each set of subgroups monitoring the same LO.”</w:t>
      </w:r>
    </w:p>
    <w:p w14:paraId="215CEC81" w14:textId="77777777" w:rsidR="0087153E" w:rsidRDefault="0087153E"/>
    <w:p w14:paraId="04E9DBA5" w14:textId="77777777" w:rsidR="0087153E" w:rsidRDefault="00000000">
      <w:pPr>
        <w:pStyle w:val="a2"/>
        <w:rPr>
          <w:b/>
          <w:bCs/>
        </w:rPr>
      </w:pPr>
      <w:r>
        <w:rPr>
          <w:b/>
          <w:bCs/>
          <w:highlight w:val="darkYellow"/>
        </w:rPr>
        <w:t>Working Assumption</w:t>
      </w:r>
    </w:p>
    <w:p w14:paraId="1A9C070F" w14:textId="77777777" w:rsidR="0087153E" w:rsidRDefault="00000000">
      <w:pPr>
        <w:pStyle w:val="a2"/>
        <w:rPr>
          <w:rFonts w:eastAsiaTheme="minorEastAsia"/>
          <w:lang w:eastAsia="zh-CN"/>
        </w:rPr>
      </w:pPr>
      <w:r>
        <w:t>The maximum number of subgroups per PO supported in Rel-19 is 32.</w:t>
      </w:r>
    </w:p>
    <w:p w14:paraId="6EC7942D"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798C785B" w14:textId="77777777" w:rsidR="0087153E" w:rsidRDefault="00000000">
      <w:pPr>
        <w:rPr>
          <w:lang w:eastAsia="ko-KR" w:bidi="ar"/>
        </w:rPr>
      </w:pPr>
      <w:r>
        <w:rPr>
          <w:b/>
          <w:bCs/>
          <w:lang w:eastAsia="ko-KR" w:bidi="ar"/>
        </w:rPr>
        <w:t>R1-2409010</w:t>
      </w:r>
      <w:r>
        <w:rPr>
          <w:lang w:eastAsia="ko-KR" w:bidi="ar"/>
        </w:rPr>
        <w:tab/>
        <w:t>FL summary #1 on LP-WUS operation in CONNECTED mode</w:t>
      </w:r>
      <w:r>
        <w:rPr>
          <w:lang w:eastAsia="ko-KR" w:bidi="ar"/>
        </w:rPr>
        <w:tab/>
        <w:t>Moderator (NTT DOCOMO)</w:t>
      </w:r>
    </w:p>
    <w:p w14:paraId="1CF23E8F" w14:textId="77777777" w:rsidR="0087153E" w:rsidRDefault="0087153E">
      <w:pPr>
        <w:rPr>
          <w:lang w:eastAsia="ko-KR" w:bidi="ar"/>
        </w:rPr>
      </w:pPr>
    </w:p>
    <w:p w14:paraId="1456C566"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FDF9E8A" w14:textId="77777777" w:rsidR="0087153E" w:rsidRDefault="00000000">
      <w:pPr>
        <w:contextualSpacing/>
        <w:jc w:val="both"/>
      </w:pPr>
      <w:r>
        <w:t xml:space="preserve">For </w:t>
      </w:r>
      <w:r>
        <w:rPr>
          <w:rFonts w:eastAsia="Yu Mincho" w:hint="eastAsia"/>
        </w:rPr>
        <w:t>O</w:t>
      </w:r>
      <w:r>
        <w:t>ption 1-</w:t>
      </w:r>
      <w:r>
        <w:rPr>
          <w:rFonts w:eastAsia="Yu Mincho" w:hint="eastAsia"/>
        </w:rPr>
        <w:t>1</w:t>
      </w:r>
      <w:r>
        <w:t xml:space="preserve"> of LP-WUS CONNECTED mode operation, the followings are assumed from RAN1 perspective. </w:t>
      </w:r>
    </w:p>
    <w:p w14:paraId="20D1EEB9" w14:textId="77777777" w:rsidR="0087153E" w:rsidRDefault="00000000">
      <w:pPr>
        <w:pStyle w:val="affff2"/>
        <w:widowControl/>
        <w:numPr>
          <w:ilvl w:val="0"/>
          <w:numId w:val="52"/>
        </w:numPr>
        <w:ind w:firstLineChars="0"/>
        <w:jc w:val="left"/>
      </w:pPr>
      <w:r>
        <w:t>LP-WUS monitoring according to the LP-WUS monitoring configuration before drx-onDurationTimer to trigger the starting of the drx-onDurationTimer</w:t>
      </w:r>
    </w:p>
    <w:p w14:paraId="30BFF9D6" w14:textId="77777777" w:rsidR="0087153E" w:rsidRDefault="00000000">
      <w:pPr>
        <w:pStyle w:val="affff2"/>
        <w:widowControl/>
        <w:numPr>
          <w:ilvl w:val="0"/>
          <w:numId w:val="52"/>
        </w:numPr>
        <w:ind w:firstLineChars="0"/>
        <w:jc w:val="left"/>
      </w:pPr>
      <w:r>
        <w:t xml:space="preserve">UE </w:t>
      </w:r>
      <w:r>
        <w:rPr>
          <w:rFonts w:hint="eastAsia"/>
        </w:rPr>
        <w:t>is</w:t>
      </w:r>
      <w:r>
        <w:t xml:space="preserve"> configured with legacy C-DRX configurations</w:t>
      </w:r>
      <w:r>
        <w:rPr>
          <w:rFonts w:hint="eastAsia"/>
        </w:rPr>
        <w:t xml:space="preserve"> as Rel-18</w:t>
      </w:r>
    </w:p>
    <w:p w14:paraId="4FE05D49" w14:textId="77777777" w:rsidR="0087153E" w:rsidRDefault="00000000">
      <w:pPr>
        <w:pStyle w:val="affff2"/>
        <w:widowControl/>
        <w:numPr>
          <w:ilvl w:val="0"/>
          <w:numId w:val="52"/>
        </w:numPr>
        <w:ind w:firstLineChars="0"/>
        <w:jc w:val="left"/>
      </w:pPr>
      <w:r>
        <w:t>UE</w:t>
      </w:r>
      <w:r>
        <w:rPr>
          <w:rFonts w:hint="eastAsia"/>
          <w:lang w:eastAsia="ko-KR"/>
        </w:rPr>
        <w:t xml:space="preserve"> behaviors related to CDRX active time triggered by all</w:t>
      </w:r>
      <w:r>
        <w:t xml:space="preserve"> legacy DRX timers are not affected </w:t>
      </w:r>
      <w:r>
        <w:rPr>
          <w:rFonts w:hint="eastAsia"/>
          <w:lang w:eastAsia="ko-KR"/>
        </w:rPr>
        <w:t>unless included in this proposal</w:t>
      </w:r>
    </w:p>
    <w:p w14:paraId="6D678B7D" w14:textId="77777777" w:rsidR="0087153E" w:rsidRDefault="00000000">
      <w:pPr>
        <w:pStyle w:val="affff2"/>
        <w:widowControl/>
        <w:numPr>
          <w:ilvl w:val="0"/>
          <w:numId w:val="52"/>
        </w:numPr>
        <w:ind w:firstLineChars="0"/>
        <w:jc w:val="left"/>
      </w:pPr>
      <w:r>
        <w:t>No impact on RRM/RLM/BFD measurement requirements</w:t>
      </w:r>
      <w:r>
        <w:rPr>
          <w:rFonts w:eastAsia="Yu Mincho" w:hint="eastAsia"/>
        </w:rPr>
        <w:t xml:space="preserve"> is assumed</w:t>
      </w:r>
    </w:p>
    <w:p w14:paraId="385F2FAC" w14:textId="77777777" w:rsidR="0087153E" w:rsidRDefault="00000000">
      <w:pPr>
        <w:pStyle w:val="affff2"/>
        <w:widowControl/>
        <w:numPr>
          <w:ilvl w:val="0"/>
          <w:numId w:val="52"/>
        </w:numPr>
        <w:ind w:firstLineChars="0"/>
        <w:jc w:val="left"/>
      </w:pPr>
      <w:r>
        <w:t>For periodic CSI/L1-RSRP reporting, UE can be configured with one of the following</w:t>
      </w:r>
      <w:r>
        <w:rPr>
          <w:rFonts w:eastAsia="Yu Mincho" w:hint="eastAsia"/>
        </w:rPr>
        <w:t xml:space="preserve"> </w:t>
      </w:r>
      <w:r>
        <w:t>(same as Rel-16 DCP</w:t>
      </w:r>
      <w:r>
        <w:rPr>
          <w:rFonts w:eastAsia="Yu Mincho" w:hint="eastAsia"/>
        </w:rPr>
        <w:t>)</w:t>
      </w:r>
    </w:p>
    <w:p w14:paraId="36B4BDAA" w14:textId="77777777" w:rsidR="0087153E" w:rsidRDefault="00000000">
      <w:pPr>
        <w:pStyle w:val="affff2"/>
        <w:widowControl/>
        <w:numPr>
          <w:ilvl w:val="1"/>
          <w:numId w:val="52"/>
        </w:numPr>
        <w:ind w:firstLineChars="0"/>
        <w:jc w:val="left"/>
      </w:pPr>
      <w:r>
        <w:t>Periodic CSI/L1-RSRP is not reported</w:t>
      </w:r>
      <w:r>
        <w:rPr>
          <w:rFonts w:eastAsia="Yu Mincho" w:hint="eastAsia"/>
        </w:rPr>
        <w:t xml:space="preserve"> during the time given by the configured </w:t>
      </w:r>
      <w:r>
        <w:t>drx-onDurationTimer if UE is not indicated to wake-up</w:t>
      </w:r>
    </w:p>
    <w:p w14:paraId="4EDCF6FA" w14:textId="77777777" w:rsidR="0087153E" w:rsidRDefault="00000000">
      <w:pPr>
        <w:pStyle w:val="affff2"/>
        <w:widowControl/>
        <w:numPr>
          <w:ilvl w:val="1"/>
          <w:numId w:val="52"/>
        </w:numPr>
        <w:ind w:firstLineChars="0"/>
        <w:jc w:val="left"/>
      </w:pPr>
      <w:r>
        <w:t xml:space="preserve">Periodic CSI/L1-RSRP is periodically reported </w:t>
      </w:r>
      <w:r>
        <w:rPr>
          <w:rFonts w:eastAsia="Yu Mincho" w:hint="eastAsia"/>
        </w:rPr>
        <w:t xml:space="preserve">during the time given by the configured </w:t>
      </w:r>
      <w:r>
        <w:t>drx-onDurationTimer</w:t>
      </w:r>
      <w:r>
        <w:rPr>
          <w:rFonts w:eastAsia="Yu Mincho" w:hint="eastAsia"/>
        </w:rPr>
        <w:t xml:space="preserve"> </w:t>
      </w:r>
      <w:r>
        <w:t>regardless if UE is indicated to wake-up or not</w:t>
      </w:r>
    </w:p>
    <w:p w14:paraId="0DFBB4F5" w14:textId="77777777" w:rsidR="0087153E" w:rsidRDefault="00000000">
      <w:pPr>
        <w:pStyle w:val="affff2"/>
        <w:widowControl/>
        <w:numPr>
          <w:ilvl w:val="2"/>
          <w:numId w:val="52"/>
        </w:numPr>
        <w:ind w:firstLineChars="0"/>
        <w:jc w:val="left"/>
      </w:pPr>
      <w:r>
        <w:rPr>
          <w:rFonts w:hint="eastAsia"/>
          <w:lang w:eastAsia="ko-KR"/>
        </w:rPr>
        <w:lastRenderedPageBreak/>
        <w:t xml:space="preserve">Note: </w:t>
      </w:r>
      <w:r>
        <w:t>Periodic CSI/L1-RSRP</w:t>
      </w:r>
      <w:r>
        <w:rPr>
          <w:rFonts w:hint="eastAsia"/>
          <w:lang w:eastAsia="ko-KR"/>
        </w:rPr>
        <w:t xml:space="preserve"> is reported during CDRX active time as in legacy specification</w:t>
      </w:r>
    </w:p>
    <w:p w14:paraId="0C59D035" w14:textId="77777777" w:rsidR="0087153E" w:rsidRDefault="0087153E">
      <w:pPr>
        <w:pStyle w:val="a2"/>
        <w:rPr>
          <w:rFonts w:eastAsia="Yu Mincho"/>
          <w:highlight w:val="yellow"/>
          <w:lang w:eastAsia="ja-JP"/>
        </w:rPr>
      </w:pPr>
    </w:p>
    <w:p w14:paraId="6C953361" w14:textId="77777777" w:rsidR="0087153E" w:rsidRDefault="0087153E">
      <w:pPr>
        <w:rPr>
          <w:lang w:eastAsia="ko-KR" w:bidi="ar"/>
        </w:rPr>
      </w:pPr>
    </w:p>
    <w:p w14:paraId="32E0FDEF" w14:textId="77777777" w:rsidR="0087153E" w:rsidRDefault="0087153E">
      <w:pPr>
        <w:rPr>
          <w:lang w:eastAsia="ko-KR" w:bidi="ar"/>
        </w:rPr>
      </w:pPr>
    </w:p>
    <w:p w14:paraId="7C7A90AA"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50CB79B" w14:textId="77777777" w:rsidR="0087153E" w:rsidRDefault="00000000">
      <w:pPr>
        <w:rPr>
          <w:rFonts w:eastAsia="Yu Mincho"/>
          <w:szCs w:val="20"/>
          <w:lang w:eastAsia="ja-JP"/>
        </w:rPr>
      </w:pPr>
      <w:r>
        <w:rPr>
          <w:rFonts w:eastAsia="Yu Mincho" w:hint="eastAsia"/>
          <w:szCs w:val="20"/>
          <w:lang w:eastAsia="ja-JP"/>
        </w:rPr>
        <w:t>Confirm following working assumption</w:t>
      </w:r>
    </w:p>
    <w:p w14:paraId="53EC73DF" w14:textId="77777777" w:rsidR="0087153E" w:rsidRDefault="00000000">
      <w:pPr>
        <w:rPr>
          <w:rFonts w:eastAsia="Yu Mincho"/>
          <w:szCs w:val="20"/>
          <w:highlight w:val="darkYellow"/>
          <w:lang w:eastAsia="ja-JP" w:bidi="ar"/>
        </w:rPr>
      </w:pPr>
      <w:r>
        <w:rPr>
          <w:szCs w:val="20"/>
          <w:highlight w:val="darkYellow"/>
          <w:lang w:eastAsia="ko-KR" w:bidi="ar"/>
        </w:rPr>
        <w:t>Working Assumption</w:t>
      </w:r>
    </w:p>
    <w:p w14:paraId="3126258D" w14:textId="77777777" w:rsidR="0087153E" w:rsidRDefault="00000000">
      <w:pPr>
        <w:rPr>
          <w:szCs w:val="20"/>
        </w:rPr>
      </w:pPr>
      <w:r>
        <w:rPr>
          <w:szCs w:val="20"/>
        </w:rPr>
        <w:t>From RAN1 perspective, for RRC CONNECTED mode, PDCCH monitoring is triggered by LP-WUS with C-DRX configuration</w:t>
      </w:r>
    </w:p>
    <w:p w14:paraId="1F7B6F83" w14:textId="77777777" w:rsidR="0087153E" w:rsidRDefault="00000000">
      <w:pPr>
        <w:pStyle w:val="affff2"/>
        <w:widowControl/>
        <w:numPr>
          <w:ilvl w:val="0"/>
          <w:numId w:val="52"/>
        </w:numPr>
        <w:ind w:firstLineChars="0"/>
        <w:jc w:val="left"/>
        <w:rPr>
          <w:szCs w:val="20"/>
        </w:rPr>
      </w:pPr>
      <w:r>
        <w:rPr>
          <w:rFonts w:hint="eastAsia"/>
          <w:szCs w:val="20"/>
        </w:rPr>
        <w:t xml:space="preserve">Support Option 1-1: </w:t>
      </w:r>
      <w:r>
        <w:rPr>
          <w:szCs w:val="20"/>
        </w:rPr>
        <w:t>LP-WUS monitoring according to the LP-WUS monitoring configuration before drx-onDurationTimer to trigger the starting of the drx-onDurationTimer.</w:t>
      </w:r>
    </w:p>
    <w:p w14:paraId="5D71AD89" w14:textId="77777777" w:rsidR="0087153E" w:rsidRDefault="00000000">
      <w:pPr>
        <w:pStyle w:val="affff2"/>
        <w:widowControl/>
        <w:numPr>
          <w:ilvl w:val="0"/>
          <w:numId w:val="52"/>
        </w:numPr>
        <w:ind w:firstLineChars="0"/>
        <w:jc w:val="left"/>
        <w:rPr>
          <w:szCs w:val="20"/>
        </w:rPr>
      </w:pPr>
      <w:r>
        <w:rPr>
          <w:rFonts w:hint="eastAsia"/>
          <w:szCs w:val="20"/>
        </w:rPr>
        <w:t>Support Option 1-2:</w:t>
      </w:r>
      <w:r>
        <w:rPr>
          <w:szCs w:val="20"/>
        </w:rPr>
        <w:t xml:space="preserve"> LP-WUS monitoring outside at least legacy C-DRX active time according to the LP-WUS monitoring configuration to trigger PDCCH monitoring.</w:t>
      </w:r>
    </w:p>
    <w:p w14:paraId="6D1B3C68" w14:textId="77777777" w:rsidR="0087153E" w:rsidRDefault="00000000">
      <w:pPr>
        <w:pStyle w:val="affff2"/>
        <w:widowControl/>
        <w:numPr>
          <w:ilvl w:val="0"/>
          <w:numId w:val="52"/>
        </w:numPr>
        <w:ind w:firstLineChars="0"/>
        <w:jc w:val="left"/>
        <w:rPr>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w:t>
      </w:r>
      <w:r>
        <w:rPr>
          <w:rFonts w:eastAsia="Yu Mincho" w:hint="eastAsia"/>
          <w:szCs w:val="20"/>
        </w:rPr>
        <w:t xml:space="preserve"> configure</w:t>
      </w:r>
      <w:r>
        <w:rPr>
          <w:rFonts w:hint="eastAsia"/>
          <w:szCs w:val="20"/>
        </w:rPr>
        <w:t>d for the same UE</w:t>
      </w:r>
    </w:p>
    <w:p w14:paraId="48E9413D" w14:textId="77777777" w:rsidR="0087153E" w:rsidRDefault="00000000">
      <w:pPr>
        <w:rPr>
          <w:rFonts w:eastAsia="宋体"/>
          <w:szCs w:val="20"/>
          <w:lang w:eastAsia="ja-JP"/>
        </w:rPr>
      </w:pPr>
      <w:r>
        <w:rPr>
          <w:szCs w:val="20"/>
        </w:rPr>
        <w:t>Note: Above can be revisited considering RAN2 decisions.</w:t>
      </w:r>
    </w:p>
    <w:p w14:paraId="3778AAE3" w14:textId="77777777" w:rsidR="0087153E" w:rsidRDefault="0087153E">
      <w:pPr>
        <w:rPr>
          <w:lang w:eastAsia="ko-KR" w:bidi="ar"/>
        </w:rPr>
      </w:pPr>
    </w:p>
    <w:p w14:paraId="2B408542" w14:textId="77777777" w:rsidR="0087153E" w:rsidRDefault="00000000">
      <w:pPr>
        <w:rPr>
          <w:lang w:eastAsia="zh-CN" w:bidi="ar"/>
        </w:rPr>
      </w:pPr>
      <w:r>
        <w:rPr>
          <w:b/>
          <w:bCs/>
          <w:lang w:eastAsia="zh-CN" w:bidi="ar"/>
        </w:rPr>
        <w:t>R1-2409197</w:t>
      </w:r>
      <w:r>
        <w:rPr>
          <w:lang w:eastAsia="zh-CN" w:bidi="ar"/>
        </w:rPr>
        <w:tab/>
        <w:t>FL summary #2 on LP-WUS operation in CONNECTED mode</w:t>
      </w:r>
      <w:r>
        <w:rPr>
          <w:lang w:eastAsia="zh-CN" w:bidi="ar"/>
        </w:rPr>
        <w:tab/>
        <w:t>Moderator (NTT DOCOMO)</w:t>
      </w:r>
    </w:p>
    <w:p w14:paraId="6544F0B1" w14:textId="77777777" w:rsidR="0087153E" w:rsidRDefault="0087153E">
      <w:pPr>
        <w:rPr>
          <w:lang w:eastAsia="zh-CN" w:bidi="ar"/>
        </w:rPr>
      </w:pPr>
    </w:p>
    <w:p w14:paraId="20D2AD97" w14:textId="77777777" w:rsidR="0087153E" w:rsidRDefault="00000000">
      <w:pPr>
        <w:rPr>
          <w:b/>
          <w:bCs/>
          <w:lang w:eastAsia="zh-CN" w:bidi="ar"/>
        </w:rPr>
      </w:pPr>
      <w:r>
        <w:rPr>
          <w:b/>
          <w:bCs/>
          <w:highlight w:val="green"/>
          <w:lang w:eastAsia="zh-CN" w:bidi="ar"/>
        </w:rPr>
        <w:t>Agreement</w:t>
      </w:r>
    </w:p>
    <w:p w14:paraId="4D5A33ED" w14:textId="77777777" w:rsidR="0087153E" w:rsidRDefault="00000000">
      <w:pPr>
        <w:rPr>
          <w:b/>
          <w:bCs/>
          <w:szCs w:val="20"/>
        </w:rPr>
      </w:pPr>
      <w:r>
        <w:rPr>
          <w:szCs w:val="20"/>
        </w:rPr>
        <w:t xml:space="preserve">For RRC CONNECTED mode, UE reports one value for each SCS from X candidate values for </w:t>
      </w:r>
      <w:r>
        <w:rPr>
          <w:rFonts w:hint="eastAsia"/>
          <w:szCs w:val="20"/>
        </w:rPr>
        <w:t xml:space="preserve">the determination of </w:t>
      </w:r>
      <w:r>
        <w:rPr>
          <w:szCs w:val="20"/>
        </w:rPr>
        <w:t>the minimum time gap between LP-WUS reception and MR to start PDCCH monitoring via UE capability reporting.</w:t>
      </w:r>
    </w:p>
    <w:p w14:paraId="1886DC2C" w14:textId="77777777" w:rsidR="0087153E" w:rsidRDefault="00000000">
      <w:pPr>
        <w:pStyle w:val="affff2"/>
        <w:widowControl/>
        <w:numPr>
          <w:ilvl w:val="0"/>
          <w:numId w:val="52"/>
        </w:numPr>
        <w:ind w:firstLineChars="0"/>
        <w:jc w:val="left"/>
        <w:rPr>
          <w:b/>
          <w:bCs/>
          <w:szCs w:val="20"/>
        </w:rPr>
      </w:pPr>
      <w:r>
        <w:rPr>
          <w:rFonts w:hint="eastAsia"/>
          <w:szCs w:val="20"/>
        </w:rPr>
        <w:t>FFS: X</w:t>
      </w:r>
    </w:p>
    <w:p w14:paraId="08B94BFF" w14:textId="77777777" w:rsidR="0087153E" w:rsidRDefault="00000000">
      <w:pPr>
        <w:pStyle w:val="affff2"/>
        <w:widowControl/>
        <w:numPr>
          <w:ilvl w:val="0"/>
          <w:numId w:val="52"/>
        </w:numPr>
        <w:ind w:firstLineChars="0"/>
        <w:jc w:val="left"/>
        <w:rPr>
          <w:b/>
          <w:bCs/>
          <w:szCs w:val="20"/>
        </w:rPr>
      </w:pPr>
      <w:r>
        <w:rPr>
          <w:szCs w:val="20"/>
        </w:rPr>
        <w:t>FFS: definition of reported candidate value</w:t>
      </w:r>
    </w:p>
    <w:p w14:paraId="47A5181B" w14:textId="77777777" w:rsidR="0087153E" w:rsidRDefault="00000000">
      <w:pPr>
        <w:pStyle w:val="affff2"/>
        <w:widowControl/>
        <w:numPr>
          <w:ilvl w:val="0"/>
          <w:numId w:val="52"/>
        </w:numPr>
        <w:ind w:firstLineChars="0"/>
        <w:jc w:val="left"/>
        <w:rPr>
          <w:b/>
          <w:bCs/>
          <w:szCs w:val="20"/>
        </w:rPr>
      </w:pP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w:t>
      </w:r>
      <w:r>
        <w:rPr>
          <w:rFonts w:hint="eastAsia"/>
          <w:szCs w:val="20"/>
        </w:rPr>
        <w:t xml:space="preserve"> FFS details</w:t>
      </w:r>
      <w:r>
        <w:rPr>
          <w:szCs w:val="20"/>
        </w:rPr>
        <w:t>. UAI is optional.</w:t>
      </w:r>
    </w:p>
    <w:p w14:paraId="239A8C91" w14:textId="77777777" w:rsidR="0087153E" w:rsidRDefault="00000000">
      <w:pPr>
        <w:pStyle w:val="affff2"/>
        <w:widowControl/>
        <w:numPr>
          <w:ilvl w:val="0"/>
          <w:numId w:val="52"/>
        </w:numPr>
        <w:ind w:firstLineChars="0"/>
        <w:jc w:val="left"/>
        <w:rPr>
          <w:szCs w:val="20"/>
        </w:rPr>
      </w:pPr>
      <w:r>
        <w:rPr>
          <w:szCs w:val="20"/>
        </w:rPr>
        <w:t xml:space="preserve">FFS: </w:t>
      </w:r>
      <w:r>
        <w:rPr>
          <w:rFonts w:hint="eastAsia"/>
          <w:szCs w:val="20"/>
        </w:rPr>
        <w:t>A single time offset is configured for a UE at a given time</w:t>
      </w:r>
    </w:p>
    <w:p w14:paraId="7B0F5876" w14:textId="77777777" w:rsidR="0087153E" w:rsidRDefault="0087153E">
      <w:pPr>
        <w:spacing w:line="252" w:lineRule="auto"/>
        <w:contextualSpacing/>
        <w:jc w:val="both"/>
        <w:rPr>
          <w:b/>
          <w:bCs/>
          <w:szCs w:val="20"/>
        </w:rPr>
      </w:pPr>
    </w:p>
    <w:p w14:paraId="16C19324" w14:textId="77777777" w:rsidR="0087153E" w:rsidRDefault="00000000">
      <w:pPr>
        <w:spacing w:line="252" w:lineRule="auto"/>
        <w:contextualSpacing/>
        <w:jc w:val="both"/>
        <w:rPr>
          <w:b/>
          <w:bCs/>
          <w:szCs w:val="20"/>
        </w:rPr>
      </w:pPr>
      <w:r>
        <w:rPr>
          <w:b/>
          <w:bCs/>
          <w:szCs w:val="20"/>
        </w:rPr>
        <w:t>R1-2409237</w:t>
      </w:r>
      <w:r>
        <w:rPr>
          <w:szCs w:val="20"/>
        </w:rPr>
        <w:tab/>
        <w:t>FL summary #3 on LP-WUS operation in CONNECTED mode</w:t>
      </w:r>
      <w:r>
        <w:rPr>
          <w:szCs w:val="20"/>
        </w:rPr>
        <w:tab/>
        <w:t>Moderator (NTT DOCOMO)</w:t>
      </w:r>
    </w:p>
    <w:p w14:paraId="1B3691B0" w14:textId="77777777" w:rsidR="0087153E" w:rsidRDefault="0087153E">
      <w:pPr>
        <w:spacing w:line="252" w:lineRule="auto"/>
        <w:contextualSpacing/>
        <w:jc w:val="both"/>
        <w:rPr>
          <w:b/>
          <w:bCs/>
          <w:szCs w:val="20"/>
        </w:rPr>
      </w:pPr>
    </w:p>
    <w:p w14:paraId="177FDCF7" w14:textId="77777777" w:rsidR="0087153E" w:rsidRDefault="00000000">
      <w:pPr>
        <w:spacing w:line="252" w:lineRule="auto"/>
        <w:contextualSpacing/>
        <w:jc w:val="both"/>
        <w:rPr>
          <w:b/>
          <w:bCs/>
          <w:szCs w:val="20"/>
        </w:rPr>
      </w:pPr>
      <w:r>
        <w:rPr>
          <w:b/>
          <w:bCs/>
          <w:szCs w:val="20"/>
          <w:highlight w:val="green"/>
        </w:rPr>
        <w:t>Agreement</w:t>
      </w:r>
    </w:p>
    <w:p w14:paraId="1F4CA2E9" w14:textId="77777777" w:rsidR="0087153E" w:rsidRDefault="00000000">
      <w:pPr>
        <w:spacing w:line="252" w:lineRule="auto"/>
        <w:contextualSpacing/>
        <w:jc w:val="both"/>
        <w:rPr>
          <w:b/>
          <w:bCs/>
          <w:szCs w:val="20"/>
        </w:rPr>
      </w:pPr>
      <w:r>
        <w:rPr>
          <w:szCs w:val="20"/>
        </w:rPr>
        <w:t>LP-WUS is supported when UE is configured with NR-</w:t>
      </w:r>
      <w:r>
        <w:rPr>
          <w:rFonts w:hint="eastAsia"/>
          <w:szCs w:val="20"/>
        </w:rPr>
        <w:t>DC</w:t>
      </w:r>
      <w:r>
        <w:rPr>
          <w:szCs w:val="20"/>
        </w:rPr>
        <w:t xml:space="preserve"> in RRC CONNECTED mode</w:t>
      </w:r>
    </w:p>
    <w:p w14:paraId="5A127A71" w14:textId="77777777" w:rsidR="0087153E" w:rsidRDefault="00000000">
      <w:pPr>
        <w:pStyle w:val="affff2"/>
        <w:widowControl/>
        <w:numPr>
          <w:ilvl w:val="1"/>
          <w:numId w:val="33"/>
        </w:numPr>
        <w:spacing w:line="252" w:lineRule="auto"/>
        <w:ind w:firstLineChars="0"/>
        <w:contextualSpacing/>
        <w:rPr>
          <w:szCs w:val="20"/>
        </w:rPr>
      </w:pPr>
      <w:r>
        <w:rPr>
          <w:szCs w:val="20"/>
        </w:rPr>
        <w:t>Above is supported for the case PDCCH monitoring is triggered by LP-WUS in the same cell group</w:t>
      </w:r>
    </w:p>
    <w:p w14:paraId="11F02AED" w14:textId="77777777" w:rsidR="0087153E" w:rsidRDefault="00000000">
      <w:pPr>
        <w:pStyle w:val="affff2"/>
        <w:widowControl/>
        <w:numPr>
          <w:ilvl w:val="1"/>
          <w:numId w:val="33"/>
        </w:numPr>
        <w:spacing w:line="252" w:lineRule="auto"/>
        <w:ind w:firstLineChars="0"/>
        <w:contextualSpacing/>
        <w:rPr>
          <w:b/>
          <w:bCs/>
          <w:szCs w:val="20"/>
        </w:rPr>
      </w:pPr>
      <w:r>
        <w:rPr>
          <w:szCs w:val="20"/>
        </w:rPr>
        <w:t>FFS: The cell(s) where PDCCH monitoring triggered by a LP-WUS is applicable</w:t>
      </w:r>
    </w:p>
    <w:p w14:paraId="45AB92D3" w14:textId="77777777" w:rsidR="0087153E" w:rsidRDefault="0087153E">
      <w:pPr>
        <w:spacing w:line="252" w:lineRule="auto"/>
        <w:contextualSpacing/>
        <w:jc w:val="both"/>
        <w:rPr>
          <w:b/>
          <w:bCs/>
          <w:szCs w:val="20"/>
        </w:rPr>
      </w:pPr>
    </w:p>
    <w:p w14:paraId="622C827D" w14:textId="77777777" w:rsidR="0087153E" w:rsidRDefault="0087153E">
      <w:pPr>
        <w:rPr>
          <w:szCs w:val="20"/>
          <w:lang w:eastAsia="zh-CN" w:bidi="ar"/>
        </w:rPr>
      </w:pPr>
    </w:p>
    <w:p w14:paraId="6096ED72" w14:textId="77777777" w:rsidR="0087153E" w:rsidRDefault="00000000">
      <w:pPr>
        <w:rPr>
          <w:szCs w:val="20"/>
          <w:lang w:eastAsia="zh-CN" w:bidi="ar"/>
        </w:rPr>
      </w:pPr>
      <w:r>
        <w:rPr>
          <w:szCs w:val="20"/>
          <w:lang w:eastAsia="zh-CN" w:bidi="ar"/>
        </w:rPr>
        <w:t>9265</w:t>
      </w:r>
    </w:p>
    <w:p w14:paraId="192007CE" w14:textId="77777777" w:rsidR="0087153E" w:rsidRDefault="0087153E">
      <w:pPr>
        <w:rPr>
          <w:szCs w:val="20"/>
          <w:lang w:eastAsia="zh-CN" w:bidi="ar"/>
        </w:rPr>
      </w:pPr>
    </w:p>
    <w:p w14:paraId="7CD8380F" w14:textId="77777777" w:rsidR="0087153E" w:rsidRDefault="00000000">
      <w:pPr>
        <w:rPr>
          <w:b/>
          <w:bCs/>
          <w:szCs w:val="20"/>
          <w:lang w:eastAsia="zh-CN" w:bidi="ar"/>
        </w:rPr>
      </w:pPr>
      <w:r>
        <w:rPr>
          <w:b/>
          <w:bCs/>
          <w:szCs w:val="20"/>
          <w:highlight w:val="green"/>
          <w:lang w:eastAsia="zh-CN" w:bidi="ar"/>
        </w:rPr>
        <w:t>Agreement</w:t>
      </w:r>
    </w:p>
    <w:p w14:paraId="0DEB8992" w14:textId="77777777" w:rsidR="0087153E" w:rsidRDefault="00000000">
      <w:pPr>
        <w:pStyle w:val="affff2"/>
        <w:widowControl/>
        <w:numPr>
          <w:ilvl w:val="0"/>
          <w:numId w:val="53"/>
        </w:numPr>
        <w:spacing w:line="252" w:lineRule="auto"/>
        <w:ind w:firstLineChars="0"/>
        <w:contextualSpacing/>
        <w:rPr>
          <w:b/>
          <w:bCs/>
          <w:szCs w:val="20"/>
        </w:rPr>
      </w:pPr>
      <w:r>
        <w:rPr>
          <w:szCs w:val="20"/>
        </w:rPr>
        <w:t xml:space="preserve">For LP-WUS CONNECTED mode operation, </w:t>
      </w:r>
      <w:r>
        <w:rPr>
          <w:rFonts w:hint="eastAsia"/>
          <w:szCs w:val="20"/>
        </w:rPr>
        <w:t>Option 1-2 can be configured separately from Option 1-1</w:t>
      </w:r>
    </w:p>
    <w:p w14:paraId="20094BBB" w14:textId="77777777" w:rsidR="0087153E" w:rsidRDefault="00000000">
      <w:pPr>
        <w:pStyle w:val="affff2"/>
        <w:widowControl/>
        <w:numPr>
          <w:ilvl w:val="1"/>
          <w:numId w:val="53"/>
        </w:numPr>
        <w:spacing w:line="252" w:lineRule="auto"/>
        <w:ind w:firstLineChars="0"/>
        <w:contextualSpacing/>
        <w:rPr>
          <w:b/>
          <w:bCs/>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 configured for the same UE</w:t>
      </w:r>
    </w:p>
    <w:p w14:paraId="1FAB066C" w14:textId="77777777" w:rsidR="0087153E" w:rsidRDefault="0087153E">
      <w:pPr>
        <w:rPr>
          <w:szCs w:val="20"/>
          <w:lang w:eastAsia="zh-CN" w:bidi="ar"/>
        </w:rPr>
      </w:pPr>
    </w:p>
    <w:p w14:paraId="7F222DA1" w14:textId="77777777" w:rsidR="0087153E" w:rsidRDefault="0087153E">
      <w:pPr>
        <w:rPr>
          <w:szCs w:val="20"/>
          <w:lang w:eastAsia="zh-CN" w:bidi="ar"/>
        </w:rPr>
      </w:pPr>
    </w:p>
    <w:p w14:paraId="5D3D75DE" w14:textId="77777777" w:rsidR="0087153E" w:rsidRDefault="0087153E">
      <w:pPr>
        <w:rPr>
          <w:lang w:eastAsia="zh-CN" w:bidi="ar"/>
        </w:rPr>
      </w:pPr>
    </w:p>
    <w:p w14:paraId="19DFB392" w14:textId="77777777" w:rsidR="0087153E" w:rsidRDefault="00000000">
      <w:pPr>
        <w:rPr>
          <w:b/>
          <w:bCs/>
          <w:szCs w:val="20"/>
          <w:lang w:eastAsia="zh-CN" w:bidi="ar"/>
        </w:rPr>
      </w:pPr>
      <w:r>
        <w:rPr>
          <w:b/>
          <w:bCs/>
          <w:szCs w:val="20"/>
          <w:highlight w:val="green"/>
          <w:lang w:eastAsia="zh-CN" w:bidi="ar"/>
        </w:rPr>
        <w:t>Agreement</w:t>
      </w:r>
    </w:p>
    <w:p w14:paraId="35F8AD6C" w14:textId="77777777" w:rsidR="0087153E" w:rsidRDefault="00000000">
      <w:pPr>
        <w:pStyle w:val="affff2"/>
        <w:widowControl/>
        <w:numPr>
          <w:ilvl w:val="0"/>
          <w:numId w:val="33"/>
        </w:numPr>
        <w:spacing w:line="252" w:lineRule="auto"/>
        <w:ind w:firstLineChars="0"/>
        <w:contextualSpacing/>
        <w:rPr>
          <w:b/>
          <w:bCs/>
          <w:szCs w:val="20"/>
        </w:rPr>
      </w:pPr>
      <w:r>
        <w:rPr>
          <w:rFonts w:hint="eastAsia"/>
          <w:szCs w:val="20"/>
        </w:rPr>
        <w:t xml:space="preserve">Regarding the </w:t>
      </w:r>
      <w:r>
        <w:rPr>
          <w:szCs w:val="20"/>
        </w:rPr>
        <w:t xml:space="preserve">potential restriction for LP-WUS configuration in relation with C-DRX configuration </w:t>
      </w:r>
      <w:r>
        <w:rPr>
          <w:rFonts w:hint="eastAsia"/>
          <w:szCs w:val="20"/>
        </w:rPr>
        <w:t>f</w:t>
      </w:r>
      <w:r>
        <w:rPr>
          <w:szCs w:val="20"/>
        </w:rPr>
        <w:t>or option 1-2 of LP-WUS CONNECTED mode operation</w:t>
      </w:r>
      <w:r>
        <w:rPr>
          <w:rFonts w:hint="eastAsia"/>
          <w:szCs w:val="20"/>
        </w:rPr>
        <w:t xml:space="preserve">, from RAN1 perspective, </w:t>
      </w:r>
    </w:p>
    <w:p w14:paraId="2021E9B8" w14:textId="77777777" w:rsidR="0087153E" w:rsidRDefault="00000000">
      <w:pPr>
        <w:pStyle w:val="affff2"/>
        <w:widowControl/>
        <w:numPr>
          <w:ilvl w:val="1"/>
          <w:numId w:val="33"/>
        </w:numPr>
        <w:spacing w:line="252" w:lineRule="auto"/>
        <w:ind w:firstLineChars="0"/>
        <w:contextualSpacing/>
        <w:rPr>
          <w:b/>
          <w:bCs/>
          <w:szCs w:val="20"/>
        </w:rPr>
      </w:pPr>
      <w:r>
        <w:rPr>
          <w:rFonts w:hint="eastAsia"/>
          <w:strike/>
          <w:color w:val="FF0000"/>
          <w:szCs w:val="20"/>
        </w:rPr>
        <w:t>Alt</w:t>
      </w:r>
      <w:r>
        <w:rPr>
          <w:rFonts w:hint="eastAsia"/>
          <w:color w:val="FF0000"/>
          <w:szCs w:val="20"/>
        </w:rPr>
        <w:t>Opt</w:t>
      </w:r>
      <w:r>
        <w:rPr>
          <w:rFonts w:hint="eastAsia"/>
          <w:szCs w:val="20"/>
        </w:rPr>
        <w:t xml:space="preserve">2: At least </w:t>
      </w:r>
      <w:r>
        <w:rPr>
          <w:szCs w:val="20"/>
        </w:rPr>
        <w:t xml:space="preserve">LP-WUS periodicity </w:t>
      </w:r>
      <w:r>
        <w:rPr>
          <w:rFonts w:hint="eastAsia"/>
          <w:szCs w:val="20"/>
        </w:rPr>
        <w:t>is</w:t>
      </w:r>
      <w:r>
        <w:rPr>
          <w:szCs w:val="20"/>
        </w:rPr>
        <w:t xml:space="preserve"> </w:t>
      </w:r>
      <w:r>
        <w:rPr>
          <w:rFonts w:hint="eastAsia"/>
          <w:szCs w:val="20"/>
        </w:rPr>
        <w:t>no larger</w:t>
      </w:r>
      <w:r>
        <w:rPr>
          <w:szCs w:val="20"/>
        </w:rPr>
        <w:t xml:space="preserve"> than </w:t>
      </w:r>
      <w:r>
        <w:rPr>
          <w:rFonts w:hint="eastAsia"/>
          <w:color w:val="FF0000"/>
          <w:szCs w:val="20"/>
        </w:rPr>
        <w:t xml:space="preserve">long </w:t>
      </w:r>
      <w:r>
        <w:rPr>
          <w:szCs w:val="20"/>
        </w:rPr>
        <w:t>C-DRX cycle</w:t>
      </w:r>
      <w:r>
        <w:rPr>
          <w:rFonts w:hint="eastAsia"/>
          <w:szCs w:val="20"/>
        </w:rPr>
        <w:t>, FFS other restrictions</w:t>
      </w:r>
    </w:p>
    <w:p w14:paraId="500FF762" w14:textId="77777777" w:rsidR="0087153E" w:rsidRDefault="00000000">
      <w:pPr>
        <w:pStyle w:val="affff2"/>
        <w:widowControl/>
        <w:numPr>
          <w:ilvl w:val="1"/>
          <w:numId w:val="33"/>
        </w:numPr>
        <w:spacing w:line="252" w:lineRule="auto"/>
        <w:ind w:firstLineChars="0"/>
        <w:contextualSpacing/>
        <w:rPr>
          <w:b/>
          <w:bCs/>
          <w:color w:val="FF0000"/>
          <w:szCs w:val="20"/>
        </w:rPr>
      </w:pPr>
      <w:r>
        <w:rPr>
          <w:color w:val="FF0000"/>
          <w:szCs w:val="20"/>
        </w:rPr>
        <w:t>I</w:t>
      </w:r>
      <w:r>
        <w:rPr>
          <w:rFonts w:hint="eastAsia"/>
          <w:color w:val="FF0000"/>
          <w:szCs w:val="20"/>
        </w:rPr>
        <w:t>ntroducing monitoring window is not precluded</w:t>
      </w:r>
    </w:p>
    <w:p w14:paraId="0F9245A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7" w:name="_Hlk191306132"/>
      <w:r>
        <w:rPr>
          <w:rFonts w:ascii="Times New Roman" w:hAnsi="Times New Roman"/>
          <w:sz w:val="36"/>
          <w:szCs w:val="20"/>
          <w:lang w:val="fr-FR"/>
        </w:rPr>
        <w:lastRenderedPageBreak/>
        <w:t>Agreements in RAN1 #11</w:t>
      </w:r>
      <w:r>
        <w:rPr>
          <w:rFonts w:ascii="Times New Roman" w:eastAsiaTheme="minorEastAsia" w:hAnsi="Times New Roman" w:hint="eastAsia"/>
          <w:sz w:val="36"/>
          <w:szCs w:val="20"/>
          <w:lang w:val="fr-FR" w:eastAsia="zh-CN"/>
        </w:rPr>
        <w:t>9</w:t>
      </w:r>
    </w:p>
    <w:p w14:paraId="798672A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17"/>
    <w:p w14:paraId="35E954D9" w14:textId="77777777" w:rsidR="0087153E" w:rsidRDefault="00000000">
      <w:pPr>
        <w:rPr>
          <w:lang w:eastAsia="zh-CN"/>
        </w:rPr>
      </w:pPr>
      <w:r>
        <w:rPr>
          <w:b/>
          <w:bCs/>
          <w:lang w:eastAsia="zh-CN"/>
        </w:rPr>
        <w:t>R1-2410747</w:t>
      </w:r>
      <w:r>
        <w:rPr>
          <w:lang w:eastAsia="zh-CN"/>
        </w:rPr>
        <w:tab/>
        <w:t>Summary #1 of discussions on LP-WUS and LP-SS design</w:t>
      </w:r>
      <w:r>
        <w:rPr>
          <w:lang w:eastAsia="zh-CN"/>
        </w:rPr>
        <w:tab/>
        <w:t>Moderator (vivo)</w:t>
      </w:r>
    </w:p>
    <w:p w14:paraId="5368DD20" w14:textId="77777777" w:rsidR="0087153E" w:rsidRDefault="0087153E">
      <w:pPr>
        <w:rPr>
          <w:rFonts w:cs="Times"/>
          <w:szCs w:val="20"/>
          <w:lang w:eastAsia="zh-CN"/>
        </w:rPr>
      </w:pPr>
    </w:p>
    <w:p w14:paraId="78F7FBB9" w14:textId="77777777" w:rsidR="0087153E" w:rsidRDefault="00000000">
      <w:pPr>
        <w:ind w:right="200"/>
        <w:rPr>
          <w:rFonts w:cs="Times"/>
          <w:b/>
          <w:bCs/>
          <w:szCs w:val="20"/>
          <w:lang w:bidi="ar"/>
        </w:rPr>
      </w:pPr>
      <w:r>
        <w:rPr>
          <w:rFonts w:cs="Times"/>
          <w:b/>
          <w:bCs/>
          <w:szCs w:val="20"/>
          <w:highlight w:val="green"/>
          <w:lang w:bidi="ar"/>
        </w:rPr>
        <w:t>Agreement</w:t>
      </w:r>
    </w:p>
    <w:p w14:paraId="5C80E603" w14:textId="77777777" w:rsidR="0087153E" w:rsidRDefault="00000000">
      <w:pPr>
        <w:ind w:right="200"/>
        <w:rPr>
          <w:rFonts w:cs="Times"/>
          <w:szCs w:val="20"/>
        </w:rPr>
      </w:pPr>
      <w:r>
        <w:rPr>
          <w:rFonts w:cs="Times"/>
          <w:szCs w:val="20"/>
        </w:rPr>
        <w:t>Update the existing agreement as shown below:</w:t>
      </w:r>
    </w:p>
    <w:p w14:paraId="5804DA07" w14:textId="77777777" w:rsidR="0087153E" w:rsidRDefault="00000000">
      <w:pPr>
        <w:ind w:right="200"/>
        <w:rPr>
          <w:rFonts w:cs="Times"/>
          <w:szCs w:val="20"/>
        </w:rPr>
      </w:pPr>
      <w:r>
        <w:rPr>
          <w:rFonts w:cs="Times"/>
          <w:szCs w:val="20"/>
        </w:rPr>
        <w:t xml:space="preserve">In case of overlaid OFDM sequence carrying information, support option 2: </w:t>
      </w:r>
    </w:p>
    <w:p w14:paraId="4D2D2FA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98B310D"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strike/>
          <w:color w:val="FF0000"/>
          <w:szCs w:val="20"/>
        </w:rPr>
      </w:pPr>
      <w:r>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Pr>
          <w:rFonts w:eastAsia="Malgun Gothic" w:cs="Times"/>
          <w:strike/>
          <w:color w:val="FF0000"/>
          <w:szCs w:val="20"/>
        </w:rPr>
        <w:t xml:space="preserve">‘ON’ </w:t>
      </w:r>
      <w:r>
        <w:rPr>
          <w:rFonts w:cs="Times"/>
          <w:strike/>
          <w:color w:val="FF0000"/>
          <w:szCs w:val="20"/>
        </w:rPr>
        <w:t xml:space="preserve">symbols. </w:t>
      </w:r>
    </w:p>
    <w:p w14:paraId="4BE5AFD1"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szCs w:val="20"/>
        </w:rPr>
        <w:t>Option 2-2: The overlaid OFDM sequence(s) carry all information bits of LP-WUS. OFDM-based LP-WUR can obtain the whole information bits by the overlaid OFDM sequence(s)</w:t>
      </w:r>
    </w:p>
    <w:p w14:paraId="4596B493" w14:textId="77777777" w:rsidR="0087153E" w:rsidRDefault="00000000">
      <w:pPr>
        <w:pStyle w:val="affff2"/>
        <w:numPr>
          <w:ilvl w:val="2"/>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color w:val="FF0000"/>
          <w:szCs w:val="20"/>
        </w:rPr>
        <w:t>FFS the how the information bits are carried by the overlaid OFDM sequence(s)</w:t>
      </w:r>
    </w:p>
    <w:p w14:paraId="419A4877" w14:textId="77777777" w:rsidR="0087153E" w:rsidRDefault="00000000">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Pr>
          <w:rFonts w:eastAsia="Malgun Gothic" w:cs="Times"/>
          <w:szCs w:val="20"/>
        </w:rPr>
        <w:t xml:space="preserve">Note: the overlaid OFDM sequence in each OOK ‘ON’ symbol can be different according to information bits to be carried by the overlaid OFDM sequence within the LP-WUS.  </w:t>
      </w:r>
    </w:p>
    <w:p w14:paraId="56DAC7A2" w14:textId="77777777" w:rsidR="0087153E" w:rsidRDefault="0087153E">
      <w:pPr>
        <w:rPr>
          <w:rFonts w:cs="Times"/>
          <w:szCs w:val="20"/>
          <w:lang w:eastAsia="zh-CN"/>
        </w:rPr>
      </w:pPr>
    </w:p>
    <w:p w14:paraId="222979DB" w14:textId="77777777" w:rsidR="0087153E" w:rsidRDefault="00000000">
      <w:pPr>
        <w:rPr>
          <w:rFonts w:cs="Times"/>
          <w:szCs w:val="20"/>
          <w:lang w:eastAsia="zh-CN"/>
        </w:rPr>
      </w:pPr>
      <w:r>
        <w:rPr>
          <w:rFonts w:cs="Times"/>
          <w:b/>
          <w:bCs/>
          <w:szCs w:val="20"/>
          <w:lang w:eastAsia="zh-CN"/>
        </w:rPr>
        <w:t>R1-2410748</w:t>
      </w:r>
      <w:r>
        <w:rPr>
          <w:rFonts w:cs="Times"/>
          <w:szCs w:val="20"/>
          <w:lang w:eastAsia="zh-CN"/>
        </w:rPr>
        <w:tab/>
        <w:t>Summary #2 of discussions on LP-WUS and LP-SS design</w:t>
      </w:r>
      <w:r>
        <w:rPr>
          <w:rFonts w:cs="Times"/>
          <w:szCs w:val="20"/>
          <w:lang w:eastAsia="zh-CN"/>
        </w:rPr>
        <w:tab/>
        <w:t>Moderator (vivo)</w:t>
      </w:r>
    </w:p>
    <w:p w14:paraId="2C347E88" w14:textId="77777777" w:rsidR="0087153E" w:rsidRDefault="0087153E">
      <w:pPr>
        <w:rPr>
          <w:rFonts w:cs="Times"/>
          <w:szCs w:val="20"/>
          <w:lang w:eastAsia="zh-CN"/>
        </w:rPr>
      </w:pPr>
    </w:p>
    <w:p w14:paraId="74E6F52E" w14:textId="77777777" w:rsidR="0087153E" w:rsidRDefault="00000000">
      <w:pPr>
        <w:shd w:val="clear" w:color="auto" w:fill="FFFFFF"/>
        <w:snapToGrid w:val="0"/>
        <w:rPr>
          <w:rFonts w:eastAsia="宋体" w:cs="Times"/>
          <w:color w:val="000000"/>
          <w:szCs w:val="20"/>
        </w:rPr>
      </w:pPr>
      <w:bookmarkStart w:id="18" w:name="_Hlk182971743"/>
      <w:r>
        <w:rPr>
          <w:rFonts w:eastAsia="宋体" w:cs="Times"/>
          <w:b/>
          <w:bCs/>
          <w:iCs/>
          <w:color w:val="000000"/>
          <w:szCs w:val="20"/>
          <w:highlight w:val="green"/>
        </w:rPr>
        <w:t>Agreement</w:t>
      </w:r>
    </w:p>
    <w:p w14:paraId="5B58D461" w14:textId="77777777" w:rsidR="0087153E" w:rsidRDefault="00000000">
      <w:pPr>
        <w:rPr>
          <w:rFonts w:cs="Times"/>
          <w:szCs w:val="20"/>
          <w:lang w:eastAsia="zh-CN"/>
        </w:rPr>
      </w:pPr>
      <w:r>
        <w:rPr>
          <w:rFonts w:cs="Times"/>
          <w:szCs w:val="20"/>
          <w:lang w:eastAsia="zh-CN"/>
        </w:rPr>
        <w:t>For the overlaid OFDM sequence in time domain</w:t>
      </w:r>
      <w:bookmarkEnd w:id="18"/>
      <w:r>
        <w:rPr>
          <w:rFonts w:cs="Times"/>
          <w:szCs w:val="20"/>
          <w:lang w:eastAsia="zh-CN"/>
        </w:rPr>
        <w:t xml:space="preserve">, the sequence is generated based on </w:t>
      </w:r>
    </w:p>
    <w:p w14:paraId="79D87203" w14:textId="77777777" w:rsidR="0087153E" w:rsidRDefault="00000000">
      <w:pPr>
        <w:ind w:left="200" w:right="202"/>
        <w:jc w:val="center"/>
        <w:rPr>
          <w:rFonts w:eastAsiaTheme="minorEastAsia" w:cs="Times"/>
          <w:i/>
          <w:szCs w:val="20"/>
          <w:lang w:eastAsia="zh-CN"/>
        </w:rPr>
      </w:pPr>
      <w:r>
        <w:rPr>
          <w:rFonts w:eastAsiaTheme="minorEastAsia" w:cs="Times"/>
          <w:iCs/>
          <w:position w:val="-12"/>
          <w:szCs w:val="20"/>
          <w:lang w:eastAsia="zh-CN"/>
        </w:rPr>
        <w:object w:dxaOrig="1598" w:dyaOrig="533" w14:anchorId="7AF7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7pt;height:26.55pt" o:ole="">
            <v:imagedata r:id="rId24" o:title=""/>
          </v:shape>
          <o:OLEObject Type="Embed" ProgID="Equation.DSMT4" ShapeID="_x0000_i1025" DrawAspect="Content" ObjectID="_1809527381" r:id="rId25"/>
        </w:object>
      </w:r>
      <w:r>
        <w:rPr>
          <w:rFonts w:eastAsiaTheme="minorEastAsia" w:cs="Times"/>
          <w:i/>
          <w:szCs w:val="20"/>
          <w:lang w:eastAsia="zh-CN"/>
        </w:rPr>
        <w:t>,</w:t>
      </w:r>
      <w:r>
        <w:rPr>
          <w:rFonts w:cs="Times"/>
          <w:position w:val="-10"/>
          <w:szCs w:val="20"/>
        </w:rPr>
        <w:object w:dxaOrig="1395" w:dyaOrig="323" w14:anchorId="044A53F7">
          <v:shape id="_x0000_i1026" type="#_x0000_t75" style="width:69.85pt;height:16.3pt" o:ole="">
            <v:imagedata r:id="rId26" o:title=""/>
          </v:shape>
          <o:OLEObject Type="Embed" ProgID="Equation.DSMT4" ShapeID="_x0000_i1026" DrawAspect="Content" ObjectID="_1809527382" r:id="rId27"/>
        </w:object>
      </w:r>
    </w:p>
    <w:p w14:paraId="7F9AE90D"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M=1, </w:t>
      </w:r>
      <w:r>
        <w:rPr>
          <w:rFonts w:cs="Times"/>
          <w:position w:val="-10"/>
          <w:szCs w:val="20"/>
        </w:rPr>
        <w:object w:dxaOrig="368" w:dyaOrig="323" w14:anchorId="3283ED31">
          <v:shape id="_x0000_i1027" type="#_x0000_t75" style="width:18.45pt;height:16.3pt" o:ole="">
            <v:imagedata r:id="rId28" o:title=""/>
          </v:shape>
          <o:OLEObject Type="Embed" ProgID="Equation.DSMT4" ShapeID="_x0000_i1027" DrawAspect="Content" ObjectID="_1809527383" r:id="rId29"/>
        </w:object>
      </w:r>
      <w:r>
        <w:rPr>
          <w:rFonts w:cs="Times"/>
          <w:szCs w:val="20"/>
        </w:rPr>
        <w:t>is given by the largest prime number such that</w:t>
      </w:r>
      <w:r>
        <w:rPr>
          <w:rFonts w:cs="Times"/>
          <w:position w:val="-10"/>
          <w:szCs w:val="20"/>
        </w:rPr>
        <w:object w:dxaOrig="840" w:dyaOrig="323" w14:anchorId="0A2F4F10">
          <v:shape id="_x0000_i1028" type="#_x0000_t75" style="width:42pt;height:16.3pt" o:ole="">
            <v:imagedata r:id="rId30" o:title=""/>
          </v:shape>
          <o:OLEObject Type="Embed" ProgID="Equation.DSMT4" ShapeID="_x0000_i1028" DrawAspect="Content" ObjectID="_1809527384" r:id="rId31"/>
        </w:object>
      </w:r>
      <w:r>
        <w:rPr>
          <w:rFonts w:cs="Times"/>
          <w:szCs w:val="20"/>
        </w:rPr>
        <w:t>,</w:t>
      </w:r>
      <w:r>
        <w:rPr>
          <w:rFonts w:cs="Times"/>
          <w:position w:val="-10"/>
          <w:szCs w:val="20"/>
        </w:rPr>
        <w:object w:dxaOrig="345" w:dyaOrig="323" w14:anchorId="53F8DF9E">
          <v:shape id="_x0000_i1029" type="#_x0000_t75" style="width:17.15pt;height:16.3pt" o:ole="">
            <v:imagedata r:id="rId32" o:title=""/>
          </v:shape>
          <o:OLEObject Type="Embed" ProgID="Equation.DSMT4" ShapeID="_x0000_i1029" DrawAspect="Content" ObjectID="_1809527385" r:id="rId33"/>
        </w:object>
      </w:r>
      <w:r>
        <w:rPr>
          <w:rFonts w:cs="Times"/>
          <w:szCs w:val="20"/>
        </w:rPr>
        <w:t xml:space="preserve">is the overlaid OFDM sequence length. </w:t>
      </w:r>
    </w:p>
    <w:p w14:paraId="74EBA39C"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0DA7A331">
          <v:shape id="_x0000_i1030" type="#_x0000_t75" style="width:22.3pt;height:14.15pt" o:ole="">
            <v:imagedata r:id="rId34" o:title=""/>
          </v:shape>
          <o:OLEObject Type="Embed" ProgID="Equation.DSMT4" ShapeID="_x0000_i1030" DrawAspect="Content" ObjectID="_1809527386" r:id="rId35"/>
        </w:object>
      </w:r>
      <w:r>
        <w:rPr>
          <w:rFonts w:cs="Times"/>
          <w:szCs w:val="20"/>
        </w:rPr>
        <w:t xml:space="preserve"> is generated by extension of </w:t>
      </w:r>
      <w:r>
        <w:rPr>
          <w:rFonts w:cs="Times"/>
          <w:b/>
          <w:position w:val="-12"/>
          <w:szCs w:val="20"/>
        </w:rPr>
        <w:object w:dxaOrig="323" w:dyaOrig="323" w14:anchorId="732C4CC4">
          <v:shape id="_x0000_i1031" type="#_x0000_t75" style="width:16.3pt;height:16.3pt" o:ole="">
            <v:imagedata r:id="rId36" o:title=""/>
          </v:shape>
          <o:OLEObject Type="Embed" ProgID="Equation.DSMT4" ShapeID="_x0000_i1031" DrawAspect="Content" ObjectID="_1809527387" r:id="rId37"/>
        </w:object>
      </w:r>
    </w:p>
    <w:p w14:paraId="0EF09CAC" w14:textId="77777777" w:rsidR="0087153E" w:rsidRDefault="00000000">
      <w:pPr>
        <w:pStyle w:val="affff2"/>
        <w:ind w:left="720" w:right="202"/>
        <w:jc w:val="center"/>
        <w:rPr>
          <w:rFonts w:cs="Times"/>
          <w:szCs w:val="20"/>
        </w:rPr>
      </w:pPr>
      <w:r>
        <w:rPr>
          <w:rFonts w:eastAsiaTheme="minorEastAsia" w:cs="Times"/>
          <w:position w:val="-12"/>
          <w:szCs w:val="20"/>
        </w:rPr>
        <w:object w:dxaOrig="1890" w:dyaOrig="345" w14:anchorId="0589DD5D">
          <v:shape id="_x0000_i1032" type="#_x0000_t75" style="width:94.7pt;height:17.15pt" o:ole="">
            <v:imagedata r:id="rId38" o:title=""/>
          </v:shape>
          <o:OLEObject Type="Embed" ProgID="Equation.DSMT4" ShapeID="_x0000_i1032" DrawAspect="Content" ObjectID="_1809527388" r:id="rId39"/>
        </w:object>
      </w:r>
      <w:r>
        <w:rPr>
          <w:rFonts w:eastAsiaTheme="minorEastAsia" w:cs="Times"/>
          <w:szCs w:val="20"/>
        </w:rPr>
        <w:t>,</w:t>
      </w:r>
      <w:r>
        <w:rPr>
          <w:rFonts w:cs="Times"/>
          <w:position w:val="-10"/>
          <w:szCs w:val="20"/>
        </w:rPr>
        <w:object w:dxaOrig="1313" w:dyaOrig="323" w14:anchorId="14FDEA77">
          <v:shape id="_x0000_i1033" type="#_x0000_t75" style="width:65.55pt;height:16.3pt" o:ole="">
            <v:imagedata r:id="rId40" o:title=""/>
          </v:shape>
          <o:OLEObject Type="Embed" ProgID="Equation.DSMT4" ShapeID="_x0000_i1033" DrawAspect="Content" ObjectID="_1809527389" r:id="rId41"/>
        </w:object>
      </w:r>
    </w:p>
    <w:p w14:paraId="3FB735D8"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With CS(s) applied to the base overlaid OFDM sequence if any:</w:t>
      </w:r>
      <w:r>
        <w:rPr>
          <w:rFonts w:cs="Times"/>
          <w:position w:val="-10"/>
          <w:szCs w:val="20"/>
        </w:rPr>
        <w:object w:dxaOrig="255" w:dyaOrig="323" w14:anchorId="6C189B1D">
          <v:shape id="_x0000_i1034" type="#_x0000_t75" style="width:12.85pt;height:16.3pt" o:ole="">
            <v:imagedata r:id="rId42" o:title=""/>
          </v:shape>
          <o:OLEObject Type="Embed" ProgID="Equation.DSMT4" ShapeID="_x0000_i1034" DrawAspect="Content" ObjectID="_1809527390" r:id="rId43"/>
        </w:object>
      </w:r>
      <w:r>
        <w:rPr>
          <w:rFonts w:eastAsiaTheme="minorEastAsia" w:cs="Times"/>
          <w:szCs w:val="20"/>
        </w:rPr>
        <w:t>denotes the potential cyclic shift (s)</w:t>
      </w:r>
    </w:p>
    <w:p w14:paraId="7299849F" w14:textId="77777777" w:rsidR="0087153E" w:rsidRDefault="00000000">
      <w:pPr>
        <w:pStyle w:val="affff2"/>
        <w:ind w:leftChars="880" w:left="1760" w:right="202"/>
        <w:jc w:val="center"/>
        <w:rPr>
          <w:rFonts w:eastAsiaTheme="minorEastAsia" w:cs="Times"/>
          <w:szCs w:val="20"/>
        </w:rPr>
      </w:pPr>
      <w:r>
        <w:rPr>
          <w:rFonts w:eastAsiaTheme="minorEastAsia" w:cs="Times"/>
          <w:position w:val="-12"/>
          <w:szCs w:val="20"/>
        </w:rPr>
        <w:object w:dxaOrig="2468" w:dyaOrig="345" w14:anchorId="0703971B">
          <v:shape id="_x0000_i1035" type="#_x0000_t75" style="width:123.45pt;height:17.15pt" o:ole="">
            <v:imagedata r:id="rId44" o:title=""/>
          </v:shape>
          <o:OLEObject Type="Embed" ProgID="Equation.DSMT4" ShapeID="_x0000_i1035" DrawAspect="Content" ObjectID="_1809527391" r:id="rId45"/>
        </w:object>
      </w:r>
      <w:r>
        <w:rPr>
          <w:rFonts w:eastAsiaTheme="minorEastAsia" w:cs="Times"/>
          <w:szCs w:val="20"/>
        </w:rPr>
        <w:t>,</w:t>
      </w:r>
      <w:r>
        <w:rPr>
          <w:rFonts w:cs="Times"/>
          <w:position w:val="-10"/>
          <w:szCs w:val="20"/>
        </w:rPr>
        <w:object w:dxaOrig="1313" w:dyaOrig="323" w14:anchorId="2FC8AC1E">
          <v:shape id="_x0000_i1036" type="#_x0000_t75" style="width:65.55pt;height:16.3pt" o:ole="">
            <v:imagedata r:id="rId40" o:title=""/>
          </v:shape>
          <o:OLEObject Type="Embed" ProgID="Equation.DSMT4" ShapeID="_x0000_i1036" DrawAspect="Content" ObjectID="_1809527392" r:id="rId46"/>
        </w:object>
      </w:r>
      <w:r>
        <w:rPr>
          <w:rFonts w:eastAsiaTheme="minorEastAsia" w:cs="Times"/>
          <w:szCs w:val="20"/>
        </w:rPr>
        <w:t xml:space="preserve">, </w:t>
      </w:r>
    </w:p>
    <w:p w14:paraId="0681A9D9"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M=2, 4, </w:t>
      </w:r>
      <w:r>
        <w:rPr>
          <w:rFonts w:cs="Times"/>
          <w:position w:val="-10"/>
          <w:szCs w:val="20"/>
        </w:rPr>
        <w:object w:dxaOrig="368" w:dyaOrig="323" w14:anchorId="407FD56A">
          <v:shape id="_x0000_i1037" type="#_x0000_t75" style="width:18.45pt;height:16.3pt" o:ole="">
            <v:imagedata r:id="rId28" o:title=""/>
          </v:shape>
          <o:OLEObject Type="Embed" ProgID="Equation.DSMT4" ShapeID="_x0000_i1037" DrawAspect="Content" ObjectID="_1809527393" r:id="rId47"/>
        </w:object>
      </w:r>
      <w:r>
        <w:rPr>
          <w:rFonts w:cs="Times"/>
          <w:szCs w:val="20"/>
        </w:rPr>
        <w:t>is down-selected from the following:</w:t>
      </w:r>
    </w:p>
    <w:p w14:paraId="375D9478"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Alt1: </w:t>
      </w:r>
      <w:r>
        <w:rPr>
          <w:rFonts w:cs="Times"/>
          <w:position w:val="-10"/>
          <w:szCs w:val="20"/>
        </w:rPr>
        <w:object w:dxaOrig="368" w:dyaOrig="323" w14:anchorId="032B072C">
          <v:shape id="_x0000_i1038" type="#_x0000_t75" style="width:18.45pt;height:16.3pt" o:ole="">
            <v:imagedata r:id="rId28" o:title=""/>
          </v:shape>
          <o:OLEObject Type="Embed" ProgID="Equation.DSMT4" ShapeID="_x0000_i1038" DrawAspect="Content" ObjectID="_1809527394" r:id="rId48"/>
        </w:object>
      </w:r>
      <w:r>
        <w:rPr>
          <w:rFonts w:cs="Times"/>
          <w:szCs w:val="20"/>
        </w:rPr>
        <w:t>is given by the largest prime number such that</w:t>
      </w:r>
      <w:r>
        <w:rPr>
          <w:rFonts w:cs="Times"/>
          <w:position w:val="-10"/>
          <w:szCs w:val="20"/>
        </w:rPr>
        <w:object w:dxaOrig="840" w:dyaOrig="323" w14:anchorId="24BED749">
          <v:shape id="_x0000_i1039" type="#_x0000_t75" style="width:42pt;height:16.3pt" o:ole="">
            <v:imagedata r:id="rId49" o:title=""/>
          </v:shape>
          <o:OLEObject Type="Embed" ProgID="Equation.DSMT4" ShapeID="_x0000_i1039" DrawAspect="Content" ObjectID="_1809527395" r:id="rId50"/>
        </w:object>
      </w:r>
      <w:r>
        <w:rPr>
          <w:rFonts w:cs="Times"/>
          <w:szCs w:val="20"/>
        </w:rPr>
        <w:t>,</w:t>
      </w:r>
      <w:r>
        <w:rPr>
          <w:rFonts w:cs="Times"/>
          <w:position w:val="-10"/>
          <w:szCs w:val="20"/>
        </w:rPr>
        <w:object w:dxaOrig="345" w:dyaOrig="323" w14:anchorId="4855DD1E">
          <v:shape id="_x0000_i1040" type="#_x0000_t75" style="width:17.15pt;height:16.3pt" o:ole="">
            <v:imagedata r:id="rId51" o:title=""/>
          </v:shape>
          <o:OLEObject Type="Embed" ProgID="Equation.DSMT4" ShapeID="_x0000_i1040" DrawAspect="Content" ObjectID="_1809527396" r:id="rId52"/>
        </w:object>
      </w:r>
      <w:r>
        <w:rPr>
          <w:rFonts w:cs="Times"/>
          <w:szCs w:val="20"/>
        </w:rPr>
        <w:t>is the overlaid OFDM sequence length.</w:t>
      </w:r>
    </w:p>
    <w:p w14:paraId="1C1580A2"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2110B153">
          <v:shape id="_x0000_i1041" type="#_x0000_t75" style="width:22.3pt;height:14.15pt" o:ole="">
            <v:imagedata r:id="rId53" o:title=""/>
          </v:shape>
          <o:OLEObject Type="Embed" ProgID="Equation.DSMT4" ShapeID="_x0000_i1041" DrawAspect="Content" ObjectID="_1809527397" r:id="rId54"/>
        </w:object>
      </w:r>
      <w:r>
        <w:rPr>
          <w:rFonts w:cs="Times"/>
          <w:szCs w:val="20"/>
        </w:rPr>
        <w:t>is generated by extension of</w:t>
      </w:r>
      <w:r>
        <w:rPr>
          <w:rFonts w:cs="Times"/>
          <w:b/>
          <w:position w:val="-12"/>
          <w:szCs w:val="20"/>
        </w:rPr>
        <w:object w:dxaOrig="323" w:dyaOrig="323" w14:anchorId="186F866F">
          <v:shape id="_x0000_i1042" type="#_x0000_t75" style="width:16.3pt;height:16.3pt" o:ole="">
            <v:imagedata r:id="rId55" o:title=""/>
          </v:shape>
          <o:OLEObject Type="Embed" ProgID="Equation.DSMT4" ShapeID="_x0000_i1042" DrawAspect="Content" ObjectID="_1809527398" r:id="rId56"/>
        </w:object>
      </w:r>
    </w:p>
    <w:p w14:paraId="7FF493CD" w14:textId="77777777" w:rsidR="0087153E" w:rsidRDefault="00000000">
      <w:pPr>
        <w:pStyle w:val="affff2"/>
        <w:ind w:left="720" w:right="202"/>
        <w:jc w:val="center"/>
        <w:rPr>
          <w:rFonts w:cs="Times"/>
          <w:szCs w:val="20"/>
        </w:rPr>
      </w:pPr>
      <w:r>
        <w:rPr>
          <w:rFonts w:eastAsiaTheme="minorEastAsia" w:cs="Times"/>
          <w:position w:val="-12"/>
          <w:szCs w:val="20"/>
        </w:rPr>
        <w:object w:dxaOrig="1890" w:dyaOrig="345" w14:anchorId="09851C88">
          <v:shape id="_x0000_i1043" type="#_x0000_t75" style="width:94.7pt;height:17.15pt" o:ole="">
            <v:imagedata r:id="rId38" o:title=""/>
          </v:shape>
          <o:OLEObject Type="Embed" ProgID="Equation.DSMT4" ShapeID="_x0000_i1043" DrawAspect="Content" ObjectID="_1809527399" r:id="rId57"/>
        </w:object>
      </w:r>
      <w:r>
        <w:rPr>
          <w:rFonts w:eastAsiaTheme="minorEastAsia" w:cs="Times"/>
          <w:szCs w:val="20"/>
        </w:rPr>
        <w:t>,</w:t>
      </w:r>
      <w:r>
        <w:rPr>
          <w:rFonts w:cs="Times"/>
          <w:position w:val="-10"/>
          <w:szCs w:val="20"/>
        </w:rPr>
        <w:object w:dxaOrig="1313" w:dyaOrig="323" w14:anchorId="52A43677">
          <v:shape id="_x0000_i1044" type="#_x0000_t75" style="width:65.55pt;height:16.3pt" o:ole="">
            <v:imagedata r:id="rId40" o:title=""/>
          </v:shape>
          <o:OLEObject Type="Embed" ProgID="Equation.DSMT4" ShapeID="_x0000_i1044" DrawAspect="Content" ObjectID="_1809527400" r:id="rId58"/>
        </w:object>
      </w:r>
    </w:p>
    <w:p w14:paraId="64D70E37"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With CS(s) applied to the base overlaid OFDM sequence if any:</w:t>
      </w:r>
      <w:r>
        <w:rPr>
          <w:rFonts w:cs="Times"/>
          <w:position w:val="-10"/>
          <w:szCs w:val="20"/>
        </w:rPr>
        <w:object w:dxaOrig="255" w:dyaOrig="323" w14:anchorId="00CA61C1">
          <v:shape id="_x0000_i1045" type="#_x0000_t75" style="width:12.85pt;height:16.3pt" o:ole="">
            <v:imagedata r:id="rId42" o:title=""/>
          </v:shape>
          <o:OLEObject Type="Embed" ProgID="Equation.DSMT4" ShapeID="_x0000_i1045" DrawAspect="Content" ObjectID="_1809527401" r:id="rId59"/>
        </w:object>
      </w:r>
      <w:r>
        <w:rPr>
          <w:rFonts w:eastAsiaTheme="minorEastAsia" w:cs="Times"/>
          <w:szCs w:val="20"/>
        </w:rPr>
        <w:t>denotes the potential cyclic shift (s)</w:t>
      </w:r>
    </w:p>
    <w:p w14:paraId="29493FCE" w14:textId="77777777" w:rsidR="0087153E" w:rsidRDefault="00000000">
      <w:pPr>
        <w:pStyle w:val="affff2"/>
        <w:ind w:left="2160" w:right="202"/>
        <w:jc w:val="center"/>
        <w:rPr>
          <w:rFonts w:eastAsiaTheme="minorEastAsia" w:cs="Times"/>
          <w:szCs w:val="20"/>
        </w:rPr>
      </w:pPr>
      <w:r>
        <w:rPr>
          <w:rFonts w:eastAsiaTheme="minorEastAsia" w:cs="Times"/>
          <w:position w:val="-12"/>
          <w:szCs w:val="20"/>
        </w:rPr>
        <w:object w:dxaOrig="2468" w:dyaOrig="345" w14:anchorId="6F14D984">
          <v:shape id="_x0000_i1046" type="#_x0000_t75" style="width:123.45pt;height:17.15pt" o:ole="">
            <v:imagedata r:id="rId44" o:title=""/>
          </v:shape>
          <o:OLEObject Type="Embed" ProgID="Equation.DSMT4" ShapeID="_x0000_i1046" DrawAspect="Content" ObjectID="_1809527402" r:id="rId60"/>
        </w:object>
      </w:r>
      <w:r>
        <w:rPr>
          <w:rFonts w:eastAsiaTheme="minorEastAsia" w:cs="Times"/>
          <w:szCs w:val="20"/>
        </w:rPr>
        <w:t>,</w:t>
      </w:r>
      <w:r>
        <w:rPr>
          <w:rFonts w:cs="Times"/>
          <w:position w:val="-10"/>
          <w:szCs w:val="20"/>
        </w:rPr>
        <w:object w:dxaOrig="1313" w:dyaOrig="323" w14:anchorId="0DE983D6">
          <v:shape id="_x0000_i1047" type="#_x0000_t75" style="width:65.55pt;height:16.3pt" o:ole="">
            <v:imagedata r:id="rId40" o:title=""/>
          </v:shape>
          <o:OLEObject Type="Embed" ProgID="Equation.DSMT4" ShapeID="_x0000_i1047" DrawAspect="Content" ObjectID="_1809527403" r:id="rId61"/>
        </w:object>
      </w:r>
    </w:p>
    <w:p w14:paraId="7A2183EB"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position w:val="-10"/>
          <w:szCs w:val="20"/>
        </w:rPr>
      </w:pPr>
      <w:r>
        <w:rPr>
          <w:rFonts w:cs="Times"/>
          <w:position w:val="-10"/>
          <w:szCs w:val="20"/>
        </w:rPr>
        <w:t>Note it doesn’t preclude any pulse shaping scheme if any.</w:t>
      </w:r>
    </w:p>
    <w:p w14:paraId="72CED683"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Alt2:</w:t>
      </w:r>
      <w:r>
        <w:rPr>
          <w:rFonts w:cs="Times"/>
          <w:position w:val="-10"/>
          <w:szCs w:val="20"/>
        </w:rPr>
        <w:object w:dxaOrig="368" w:dyaOrig="323" w14:anchorId="52735087">
          <v:shape id="_x0000_i1048" type="#_x0000_t75" style="width:18.45pt;height:16.3pt" o:ole="">
            <v:imagedata r:id="rId28" o:title=""/>
          </v:shape>
          <o:OLEObject Type="Embed" ProgID="Equation.DSMT4" ShapeID="_x0000_i1048" DrawAspect="Content" ObjectID="_1809527404" r:id="rId62"/>
        </w:object>
      </w:r>
      <w:r>
        <w:rPr>
          <w:rFonts w:cs="Times"/>
          <w:szCs w:val="20"/>
        </w:rPr>
        <w:t>is given by the largest prime number such that</w:t>
      </w:r>
      <w:r>
        <w:rPr>
          <w:rFonts w:cs="Times"/>
          <w:position w:val="-10"/>
          <w:szCs w:val="20"/>
        </w:rPr>
        <w:object w:dxaOrig="1208" w:dyaOrig="323" w14:anchorId="2CE53631">
          <v:shape id="_x0000_i1049" type="#_x0000_t75" style="width:60.45pt;height:16.3pt" o:ole="">
            <v:imagedata r:id="rId63" o:title=""/>
          </v:shape>
          <o:OLEObject Type="Embed" ProgID="Equation.DSMT4" ShapeID="_x0000_i1049" DrawAspect="Content" ObjectID="_1809527405" r:id="rId64"/>
        </w:object>
      </w:r>
      <w:r>
        <w:rPr>
          <w:rFonts w:cs="Times"/>
          <w:szCs w:val="20"/>
        </w:rPr>
        <w:t xml:space="preserve">, </w:t>
      </w:r>
      <w:r>
        <w:rPr>
          <w:rFonts w:cs="Times"/>
          <w:position w:val="-10"/>
          <w:szCs w:val="20"/>
        </w:rPr>
        <w:object w:dxaOrig="345" w:dyaOrig="323" w14:anchorId="705CC5E6">
          <v:shape id="_x0000_i1050" type="#_x0000_t75" style="width:17.15pt;height:16.3pt" o:ole="">
            <v:imagedata r:id="rId51" o:title=""/>
          </v:shape>
          <o:OLEObject Type="Embed" ProgID="Equation.DSMT4" ShapeID="_x0000_i1050" DrawAspect="Content" ObjectID="_1809527406" r:id="rId65"/>
        </w:object>
      </w:r>
      <w:r>
        <w:rPr>
          <w:rFonts w:cs="Times"/>
          <w:szCs w:val="20"/>
        </w:rPr>
        <w:t xml:space="preserve"> is the overlaid OFDM sequence length. </w:t>
      </w:r>
    </w:p>
    <w:p w14:paraId="04086172"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3220E910">
          <v:shape id="_x0000_i1051" type="#_x0000_t75" style="width:22.3pt;height:14.15pt" o:ole="">
            <v:imagedata r:id="rId53" o:title=""/>
          </v:shape>
          <o:OLEObject Type="Embed" ProgID="Equation.DSMT4" ShapeID="_x0000_i1051" DrawAspect="Content" ObjectID="_1809527407" r:id="rId66"/>
        </w:object>
      </w:r>
      <w:r>
        <w:rPr>
          <w:rFonts w:cs="Times"/>
          <w:szCs w:val="20"/>
        </w:rPr>
        <w:t xml:space="preserve">is generated by inserting zeros before and/or after </w:t>
      </w:r>
      <w:r>
        <w:rPr>
          <w:rFonts w:cs="Times"/>
          <w:position w:val="-12"/>
          <w:szCs w:val="20"/>
        </w:rPr>
        <w:object w:dxaOrig="323" w:dyaOrig="323" w14:anchorId="3399E2DB">
          <v:shape id="_x0000_i1052" type="#_x0000_t75" style="width:16.3pt;height:16.3pt" o:ole="">
            <v:imagedata r:id="rId36" o:title=""/>
          </v:shape>
          <o:OLEObject Type="Embed" ProgID="Equation.DSMT4" ShapeID="_x0000_i1052" DrawAspect="Content" ObjectID="_1809527408" r:id="rId67"/>
        </w:object>
      </w:r>
      <w:r>
        <w:rPr>
          <w:rFonts w:cs="Times"/>
          <w:szCs w:val="20"/>
        </w:rPr>
        <w:t>. The total number of zeros is</w:t>
      </w:r>
      <w:r>
        <w:rPr>
          <w:rFonts w:cs="Times"/>
          <w:position w:val="-10"/>
          <w:szCs w:val="20"/>
        </w:rPr>
        <w:object w:dxaOrig="833" w:dyaOrig="323" w14:anchorId="31A0AF72">
          <v:shape id="_x0000_i1053" type="#_x0000_t75" style="width:41.55pt;height:16.3pt" o:ole="">
            <v:imagedata r:id="rId68" o:title=""/>
          </v:shape>
          <o:OLEObject Type="Embed" ProgID="Equation.DSMT4" ShapeID="_x0000_i1053" DrawAspect="Content" ObjectID="_1809527409" r:id="rId69"/>
        </w:object>
      </w:r>
      <w:r>
        <w:rPr>
          <w:rFonts w:cs="Times"/>
          <w:szCs w:val="20"/>
        </w:rPr>
        <w:t>.</w:t>
      </w:r>
    </w:p>
    <w:p w14:paraId="508EFDA6" w14:textId="77777777" w:rsidR="0087153E" w:rsidRDefault="00000000">
      <w:pPr>
        <w:pStyle w:val="affff2"/>
        <w:ind w:left="2160" w:right="202"/>
        <w:jc w:val="center"/>
        <w:rPr>
          <w:rFonts w:cs="Times"/>
          <w:szCs w:val="20"/>
        </w:rPr>
      </w:pPr>
      <w:r>
        <w:rPr>
          <w:rFonts w:cs="Times"/>
          <w:szCs w:val="20"/>
        </w:rPr>
        <w:t>For example,</w:t>
      </w:r>
      <w:r>
        <w:rPr>
          <w:rFonts w:cs="Times"/>
          <w:position w:val="-12"/>
          <w:szCs w:val="20"/>
        </w:rPr>
        <w:object w:dxaOrig="3690" w:dyaOrig="345" w14:anchorId="7C77719E">
          <v:shape id="_x0000_i1054" type="#_x0000_t75" style="width:184.7pt;height:17.15pt" o:ole="">
            <v:imagedata r:id="rId70" o:title=""/>
          </v:shape>
          <o:OLEObject Type="Embed" ProgID="Equation.DSMT4" ShapeID="_x0000_i1054" DrawAspect="Content" ObjectID="_1809527410" r:id="rId71"/>
        </w:object>
      </w:r>
      <w:r>
        <w:rPr>
          <w:rFonts w:cs="Times"/>
          <w:szCs w:val="20"/>
        </w:rPr>
        <w:t>,</w:t>
      </w:r>
      <w:r>
        <w:rPr>
          <w:rFonts w:cs="Times"/>
          <w:position w:val="-10"/>
          <w:szCs w:val="20"/>
        </w:rPr>
        <w:object w:dxaOrig="1313" w:dyaOrig="323" w14:anchorId="0D4EA600">
          <v:shape id="_x0000_i1055" type="#_x0000_t75" style="width:65.55pt;height:16.3pt" o:ole="">
            <v:imagedata r:id="rId72" o:title=""/>
          </v:shape>
          <o:OLEObject Type="Embed" ProgID="Equation.DSMT4" ShapeID="_x0000_i1055" DrawAspect="Content" ObjectID="_1809527411" r:id="rId73"/>
        </w:object>
      </w:r>
    </w:p>
    <w:p w14:paraId="18A59BBB"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 xml:space="preserve">With CS(s) applied to the base overlaid OFDM sequence if any: </w:t>
      </w:r>
      <w:r>
        <w:rPr>
          <w:rFonts w:cs="Times"/>
          <w:position w:val="-10"/>
          <w:szCs w:val="20"/>
        </w:rPr>
        <w:object w:dxaOrig="255" w:dyaOrig="323" w14:anchorId="1D42FB2F">
          <v:shape id="_x0000_i1056" type="#_x0000_t75" style="width:12.85pt;height:16.3pt" o:ole="">
            <v:imagedata r:id="rId42" o:title=""/>
          </v:shape>
          <o:OLEObject Type="Embed" ProgID="Equation.DSMT4" ShapeID="_x0000_i1056" DrawAspect="Content" ObjectID="_1809527412" r:id="rId74"/>
        </w:object>
      </w:r>
      <w:r>
        <w:rPr>
          <w:rFonts w:eastAsiaTheme="minorEastAsia" w:cs="Times"/>
          <w:szCs w:val="20"/>
        </w:rPr>
        <w:t>denotes the potential cyclic shift (s)</w:t>
      </w:r>
    </w:p>
    <w:p w14:paraId="245400EB" w14:textId="77777777" w:rsidR="0087153E" w:rsidRDefault="00000000">
      <w:pPr>
        <w:pStyle w:val="affff2"/>
        <w:ind w:left="2160" w:right="202"/>
        <w:jc w:val="center"/>
        <w:rPr>
          <w:rFonts w:cs="Times"/>
          <w:szCs w:val="20"/>
        </w:rPr>
      </w:pPr>
      <w:r>
        <w:rPr>
          <w:rFonts w:cs="Times"/>
          <w:szCs w:val="20"/>
        </w:rPr>
        <w:lastRenderedPageBreak/>
        <w:t>For example,</w:t>
      </w:r>
      <w:r>
        <w:rPr>
          <w:rFonts w:cs="Times"/>
          <w:position w:val="-12"/>
          <w:szCs w:val="20"/>
        </w:rPr>
        <w:object w:dxaOrig="3608" w:dyaOrig="345" w14:anchorId="2DAB01DB">
          <v:shape id="_x0000_i1057" type="#_x0000_t75" style="width:180.45pt;height:17.15pt" o:ole="">
            <v:imagedata r:id="rId75" o:title=""/>
          </v:shape>
          <o:OLEObject Type="Embed" ProgID="Equation.DSMT4" ShapeID="_x0000_i1057" DrawAspect="Content" ObjectID="_1809527413" r:id="rId76"/>
        </w:object>
      </w:r>
      <w:r>
        <w:rPr>
          <w:rFonts w:cs="Times"/>
          <w:szCs w:val="20"/>
        </w:rPr>
        <w:t>,</w:t>
      </w:r>
      <w:r>
        <w:rPr>
          <w:rFonts w:cs="Times"/>
          <w:position w:val="-10"/>
          <w:szCs w:val="20"/>
        </w:rPr>
        <w:object w:dxaOrig="1313" w:dyaOrig="323" w14:anchorId="147308DA">
          <v:shape id="_x0000_i1058" type="#_x0000_t75" style="width:65.55pt;height:16.3pt" o:ole="">
            <v:imagedata r:id="rId72" o:title=""/>
          </v:shape>
          <o:OLEObject Type="Embed" ProgID="Equation.DSMT4" ShapeID="_x0000_i1058" DrawAspect="Content" ObjectID="_1809527414" r:id="rId77"/>
        </w:object>
      </w:r>
    </w:p>
    <w:p w14:paraId="45B402C0" w14:textId="77777777" w:rsidR="0087153E" w:rsidRDefault="00000000">
      <w:pPr>
        <w:pStyle w:val="affff2"/>
        <w:numPr>
          <w:ilvl w:val="4"/>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eastAsiaTheme="minorEastAsia" w:cs="Times"/>
          <w:szCs w:val="20"/>
        </w:rPr>
        <w:t>where</w:t>
      </w:r>
      <w:r>
        <w:rPr>
          <w:rFonts w:cs="Times"/>
          <w:position w:val="-12"/>
          <w:szCs w:val="20"/>
        </w:rPr>
        <w:object w:dxaOrig="2528" w:dyaOrig="345" w14:anchorId="1C2741F4">
          <v:shape id="_x0000_i1059" type="#_x0000_t75" style="width:126.45pt;height:17.15pt" o:ole="">
            <v:imagedata r:id="rId78" o:title=""/>
          </v:shape>
          <o:OLEObject Type="Embed" ProgID="Equation.DSMT4" ShapeID="_x0000_i1059" DrawAspect="Content" ObjectID="_1809527415" r:id="rId79"/>
        </w:object>
      </w:r>
      <w:r>
        <w:rPr>
          <w:rFonts w:eastAsiaTheme="minorEastAsia" w:cs="Times"/>
          <w:szCs w:val="20"/>
        </w:rPr>
        <w:t xml:space="preserve">, </w:t>
      </w:r>
      <w:r>
        <w:rPr>
          <w:rFonts w:cs="Times"/>
          <w:position w:val="-10"/>
          <w:szCs w:val="20"/>
        </w:rPr>
        <w:object w:dxaOrig="1350" w:dyaOrig="323" w14:anchorId="2919EE4E">
          <v:shape id="_x0000_i1060" type="#_x0000_t75" style="width:67.7pt;height:16.3pt" o:ole="">
            <v:imagedata r:id="rId80" o:title=""/>
          </v:shape>
          <o:OLEObject Type="Embed" ProgID="Equation.DSMT4" ShapeID="_x0000_i1060" DrawAspect="Content" ObjectID="_1809527416" r:id="rId81"/>
        </w:object>
      </w:r>
    </w:p>
    <w:p w14:paraId="25DA4F40"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FFS the value of G, with G&gt;0. </w:t>
      </w:r>
    </w:p>
    <w:p w14:paraId="431F1960"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Pr>
          <w:rFonts w:cs="Times"/>
          <w:szCs w:val="20"/>
        </w:rPr>
        <w:t>FFS value(s) of root q and</w:t>
      </w:r>
      <w:r>
        <w:rPr>
          <w:rFonts w:eastAsiaTheme="minorEastAsia" w:cs="Times"/>
          <w:szCs w:val="20"/>
        </w:rPr>
        <w:t>/or</w:t>
      </w:r>
      <w:r>
        <w:rPr>
          <w:rFonts w:cs="Times"/>
          <w:szCs w:val="20"/>
        </w:rPr>
        <w:t xml:space="preserve"> CS </w:t>
      </w:r>
      <w:r>
        <w:rPr>
          <w:rFonts w:cs="Times"/>
          <w:position w:val="-10"/>
          <w:szCs w:val="20"/>
        </w:rPr>
        <w:object w:dxaOrig="255" w:dyaOrig="323" w14:anchorId="62D7F6CF">
          <v:shape id="_x0000_i1061" type="#_x0000_t75" style="width:12.85pt;height:16.3pt" o:ole="">
            <v:imagedata r:id="rId42" o:title=""/>
          </v:shape>
          <o:OLEObject Type="Embed" ProgID="Equation.DSMT4" ShapeID="_x0000_i1061" DrawAspect="Content" ObjectID="_1809527417" r:id="rId82"/>
        </w:object>
      </w:r>
      <w:r>
        <w:rPr>
          <w:rFonts w:eastAsiaTheme="minorEastAsia" w:cs="Times"/>
          <w:szCs w:val="20"/>
        </w:rPr>
        <w:t xml:space="preserve"> for generating the candidate sequences if applied</w:t>
      </w:r>
    </w:p>
    <w:p w14:paraId="1B1D4A86"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Pr>
          <w:rFonts w:eastAsiaTheme="minorEastAsia" w:cs="Times"/>
          <w:szCs w:val="20"/>
        </w:rPr>
        <w:t>FFS on whether changes are needed to handle intra-/inter-cell interference</w:t>
      </w:r>
    </w:p>
    <w:p w14:paraId="4DC0B791"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Pr>
          <w:rFonts w:eastAsiaTheme="minorEastAsia" w:cs="Times"/>
          <w:color w:val="FF0000"/>
          <w:szCs w:val="20"/>
        </w:rPr>
        <w:t>Note: the overlaid OFDM sequence in time domain is based on potential modification to ZC sequence as listed above.</w:t>
      </w:r>
    </w:p>
    <w:p w14:paraId="754F1B0D"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Pr>
          <w:rFonts w:eastAsiaTheme="minorEastAsia" w:cs="Times"/>
          <w:color w:val="FF0000"/>
          <w:szCs w:val="20"/>
        </w:rPr>
        <w:t>Above overrides any previous RAN1 agreement / working assumption</w:t>
      </w:r>
    </w:p>
    <w:p w14:paraId="76CDB8B5" w14:textId="77777777" w:rsidR="0087153E" w:rsidRDefault="0087153E">
      <w:pPr>
        <w:ind w:right="202"/>
        <w:rPr>
          <w:rFonts w:eastAsiaTheme="minorEastAsia" w:cs="Times"/>
          <w:color w:val="FF0000"/>
          <w:szCs w:val="20"/>
          <w:lang w:eastAsia="zh-CN"/>
        </w:rPr>
      </w:pPr>
    </w:p>
    <w:p w14:paraId="4D33E2AD"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A8BE87A" w14:textId="77777777" w:rsidR="0087153E" w:rsidRDefault="00000000">
      <w:pPr>
        <w:rPr>
          <w:rFonts w:cs="Times"/>
          <w:szCs w:val="20"/>
          <w:lang w:eastAsia="zh-CN"/>
        </w:rPr>
      </w:pPr>
      <w:r>
        <w:rPr>
          <w:rFonts w:cs="Times"/>
          <w:szCs w:val="20"/>
          <w:lang w:eastAsia="zh-CN"/>
        </w:rPr>
        <w:t xml:space="preserve">At least for M&gt;1, for the overlaid OFDM sequence in time domain, down-select the sequence length </w:t>
      </w:r>
      <w:r>
        <w:rPr>
          <w:rFonts w:cs="Times"/>
          <w:i/>
          <w:iCs/>
          <w:szCs w:val="20"/>
          <w:lang w:eastAsia="zh-CN"/>
        </w:rPr>
        <w:t>L</w:t>
      </w:r>
      <w:r>
        <w:rPr>
          <w:rFonts w:cs="Times"/>
          <w:i/>
          <w:iCs/>
          <w:szCs w:val="20"/>
          <w:vertAlign w:val="subscript"/>
          <w:lang w:eastAsia="zh-CN"/>
        </w:rPr>
        <w:t>ZC</w:t>
      </w:r>
      <w:r>
        <w:rPr>
          <w:rFonts w:cs="Times"/>
          <w:szCs w:val="20"/>
          <w:lang w:eastAsia="zh-CN"/>
        </w:rPr>
        <w:t xml:space="preserve"> from the following:</w:t>
      </w:r>
    </w:p>
    <w:p w14:paraId="44628429"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lang w:val="pt-PT"/>
        </w:rPr>
      </w:pPr>
      <w:r>
        <w:rPr>
          <w:rFonts w:cs="Times"/>
          <w:szCs w:val="20"/>
        </w:rPr>
        <w:t>Alt1:</w:t>
      </w:r>
      <w:r>
        <w:rPr>
          <w:rFonts w:cs="Times"/>
          <w:position w:val="-10"/>
          <w:szCs w:val="20"/>
        </w:rPr>
        <w:object w:dxaOrig="1043" w:dyaOrig="323" w14:anchorId="12244030">
          <v:shape id="_x0000_i1062" type="#_x0000_t75" style="width:52.3pt;height:16.3pt" o:ole="">
            <v:imagedata r:id="rId83" o:title=""/>
          </v:shape>
          <o:OLEObject Type="Embed" ProgID="Equation.DSMT4" ShapeID="_x0000_i1062" DrawAspect="Content" ObjectID="_1809527418" r:id="rId84"/>
        </w:object>
      </w:r>
      <w:r>
        <w:rPr>
          <w:rFonts w:cs="Times"/>
          <w:szCs w:val="20"/>
          <w:lang w:val="pt-PT"/>
        </w:rPr>
        <w:t xml:space="preserve">, with </w:t>
      </w:r>
      <w:r>
        <w:rPr>
          <w:rFonts w:cs="Times"/>
          <w:position w:val="-4"/>
          <w:szCs w:val="20"/>
        </w:rPr>
        <w:object w:dxaOrig="953" w:dyaOrig="255" w14:anchorId="13BF34E0">
          <v:shape id="_x0000_i1063" type="#_x0000_t75" style="width:47.55pt;height:12.85pt" o:ole="">
            <v:imagedata r:id="rId85" o:title=""/>
          </v:shape>
          <o:OLEObject Type="Embed" ProgID="Equation.DSMT4" ShapeID="_x0000_i1063" DrawAspect="Content" ObjectID="_1809527419" r:id="rId86"/>
        </w:object>
      </w:r>
    </w:p>
    <w:p w14:paraId="1274EBB2"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FFS how to map the generated overlaid OFDM sequence to the frequency domain </w:t>
      </w:r>
    </w:p>
    <w:p w14:paraId="2A82B421"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Alt2:</w:t>
      </w:r>
      <w:r>
        <w:rPr>
          <w:rFonts w:cs="Times"/>
          <w:position w:val="-10"/>
          <w:szCs w:val="20"/>
        </w:rPr>
        <w:object w:dxaOrig="1313" w:dyaOrig="323" w14:anchorId="295C3B23">
          <v:shape id="_x0000_i1064" type="#_x0000_t75" style="width:65.55pt;height:16.3pt" o:ole="">
            <v:imagedata r:id="rId87" o:title=""/>
          </v:shape>
          <o:OLEObject Type="Embed" ProgID="Equation.DSMT4" ShapeID="_x0000_i1064" DrawAspect="Content" ObjectID="_1809527420" r:id="rId88"/>
        </w:object>
      </w:r>
    </w:p>
    <w:p w14:paraId="73450CC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Note: X is the number of RBs of LP-WUS/LP-SS bandwidth (blanked guard RBs are not included)</w:t>
      </w:r>
    </w:p>
    <w:p w14:paraId="3B076636" w14:textId="77777777" w:rsidR="0087153E" w:rsidRDefault="0087153E">
      <w:pPr>
        <w:rPr>
          <w:rFonts w:cs="Times"/>
          <w:szCs w:val="20"/>
          <w:lang w:eastAsia="zh-CN"/>
        </w:rPr>
      </w:pPr>
    </w:p>
    <w:p w14:paraId="25E909A6"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7823EB96" w14:textId="77777777" w:rsidR="0087153E" w:rsidRDefault="00000000">
      <w:pPr>
        <w:rPr>
          <w:rFonts w:cs="Times"/>
          <w:szCs w:val="20"/>
          <w:lang w:eastAsia="zh-CN"/>
        </w:rPr>
      </w:pPr>
      <w:r>
        <w:rPr>
          <w:rFonts w:cs="Times"/>
          <w:szCs w:val="20"/>
          <w:lang w:eastAsia="zh-CN"/>
        </w:rPr>
        <w:t>CS(s) and/or root(s) used for overlaid OFDM sequence in the time domain are derived from RRC signalling:</w:t>
      </w:r>
    </w:p>
    <w:p w14:paraId="1511C1D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the set of values of CS and root for configuration</w:t>
      </w:r>
    </w:p>
    <w:p w14:paraId="65473C89"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details of the RRC signaling</w:t>
      </w:r>
    </w:p>
    <w:p w14:paraId="78EA3A45" w14:textId="77777777" w:rsidR="0087153E" w:rsidRDefault="0087153E">
      <w:pPr>
        <w:widowControl w:val="0"/>
        <w:tabs>
          <w:tab w:val="left" w:pos="420"/>
        </w:tabs>
        <w:overflowPunct w:val="0"/>
        <w:autoSpaceDE w:val="0"/>
        <w:autoSpaceDN w:val="0"/>
        <w:adjustRightInd w:val="0"/>
        <w:ind w:right="200"/>
        <w:contextualSpacing/>
        <w:jc w:val="both"/>
        <w:textAlignment w:val="baseline"/>
        <w:rPr>
          <w:rFonts w:cs="Times"/>
          <w:szCs w:val="20"/>
        </w:rPr>
      </w:pPr>
    </w:p>
    <w:p w14:paraId="4CCA557D"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093E6FF5" w14:textId="77777777" w:rsidR="0087153E" w:rsidRDefault="00000000">
      <w:pPr>
        <w:widowControl w:val="0"/>
        <w:tabs>
          <w:tab w:val="left" w:pos="420"/>
        </w:tabs>
        <w:overflowPunct w:val="0"/>
        <w:autoSpaceDE w:val="0"/>
        <w:autoSpaceDN w:val="0"/>
        <w:adjustRightInd w:val="0"/>
        <w:ind w:right="200"/>
        <w:contextualSpacing/>
        <w:jc w:val="both"/>
        <w:textAlignment w:val="baseline"/>
        <w:rPr>
          <w:rFonts w:cs="Times"/>
          <w:szCs w:val="20"/>
        </w:rPr>
      </w:pPr>
      <w:r>
        <w:rPr>
          <w:rFonts w:cs="Times"/>
          <w:szCs w:val="20"/>
        </w:rPr>
        <w:t>For the length L of LP-SS binary sequence, limit the selection to the following:</w:t>
      </w:r>
    </w:p>
    <w:p w14:paraId="3B59D1C9"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M=1, L= {4, 6, 8}</w:t>
      </w:r>
    </w:p>
    <w:p w14:paraId="7FD1E64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M=2, L= {8, 12, 16}</w:t>
      </w:r>
    </w:p>
    <w:p w14:paraId="327D39D2"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M=4, L= {16, 32}</w:t>
      </w:r>
    </w:p>
    <w:p w14:paraId="091FEDF5" w14:textId="77777777" w:rsidR="0087153E" w:rsidRDefault="0087153E">
      <w:pPr>
        <w:rPr>
          <w:rFonts w:cs="Times"/>
          <w:szCs w:val="20"/>
          <w:lang w:eastAsia="zh-CN"/>
        </w:rPr>
      </w:pPr>
    </w:p>
    <w:p w14:paraId="28F87A1E"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F718785" w14:textId="77777777" w:rsidR="0087153E" w:rsidRDefault="00000000">
      <w:pPr>
        <w:rPr>
          <w:rFonts w:cs="Times"/>
          <w:szCs w:val="20"/>
          <w:lang w:eastAsia="zh-CN"/>
        </w:rPr>
      </w:pPr>
      <w:r>
        <w:rPr>
          <w:rFonts w:cs="Times"/>
          <w:szCs w:val="20"/>
          <w:lang w:eastAsia="zh-CN"/>
        </w:rPr>
        <w:t>To compare LP-SS binary sequence performance, cross-correlation is deprioritized over sync accuracy, i.e., cross-correlation within a set of 4 sequences is further compared for different sets of sequences with similar sync accuracy.</w:t>
      </w:r>
    </w:p>
    <w:p w14:paraId="2168E31E" w14:textId="77777777" w:rsidR="0087153E" w:rsidRDefault="0087153E">
      <w:pPr>
        <w:rPr>
          <w:rFonts w:cs="Times"/>
          <w:szCs w:val="20"/>
          <w:lang w:eastAsia="zh-CN"/>
        </w:rPr>
      </w:pPr>
    </w:p>
    <w:p w14:paraId="4FDDBBA8" w14:textId="77777777" w:rsidR="0087153E" w:rsidRDefault="00000000">
      <w:pPr>
        <w:rPr>
          <w:rFonts w:cs="Times"/>
          <w:szCs w:val="20"/>
          <w:lang w:eastAsia="zh-CN"/>
        </w:rPr>
      </w:pPr>
      <w:r>
        <w:rPr>
          <w:rFonts w:cs="Times"/>
          <w:b/>
          <w:bCs/>
          <w:szCs w:val="20"/>
          <w:lang w:eastAsia="zh-CN"/>
        </w:rPr>
        <w:t>R1-2410837</w:t>
      </w:r>
      <w:r>
        <w:rPr>
          <w:rFonts w:cs="Times"/>
          <w:szCs w:val="20"/>
          <w:lang w:eastAsia="zh-CN"/>
        </w:rPr>
        <w:tab/>
        <w:t>Summary #3 of discussions on LP-WUS and LP-SS design</w:t>
      </w:r>
      <w:r>
        <w:rPr>
          <w:rFonts w:cs="Times"/>
          <w:szCs w:val="20"/>
          <w:lang w:eastAsia="zh-CN"/>
        </w:rPr>
        <w:tab/>
        <w:t>Moderator (vivo)</w:t>
      </w:r>
    </w:p>
    <w:p w14:paraId="0874F9FF" w14:textId="77777777" w:rsidR="0087153E" w:rsidRDefault="0087153E">
      <w:pPr>
        <w:rPr>
          <w:rFonts w:cs="Times"/>
          <w:szCs w:val="20"/>
          <w:lang w:eastAsia="zh-CN"/>
        </w:rPr>
      </w:pPr>
    </w:p>
    <w:p w14:paraId="0AA75693"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0B0FBF3" w14:textId="77777777" w:rsidR="0087153E" w:rsidRDefault="00000000">
      <w:pPr>
        <w:rPr>
          <w:rFonts w:cs="Times"/>
          <w:szCs w:val="20"/>
          <w:lang w:eastAsia="zh-CN"/>
        </w:rPr>
      </w:pPr>
      <w:r>
        <w:rPr>
          <w:rFonts w:cs="Times" w:hint="eastAsia"/>
          <w:szCs w:val="20"/>
          <w:lang w:eastAsia="zh-CN"/>
        </w:rPr>
        <w:t>For the M value for LP-WUS and LP-SS, down-select</w:t>
      </w:r>
      <w:r>
        <w:rPr>
          <w:rFonts w:cs="Times"/>
          <w:szCs w:val="20"/>
          <w:lang w:eastAsia="zh-CN"/>
        </w:rPr>
        <w:t xml:space="preserve"> one alternative</w:t>
      </w:r>
      <w:r>
        <w:rPr>
          <w:rFonts w:cs="Times" w:hint="eastAsia"/>
          <w:szCs w:val="20"/>
          <w:lang w:eastAsia="zh-CN"/>
        </w:rPr>
        <w:t xml:space="preserve"> from the following</w:t>
      </w:r>
      <w:r>
        <w:rPr>
          <w:rFonts w:cs="Times"/>
          <w:szCs w:val="20"/>
          <w:lang w:eastAsia="zh-CN"/>
        </w:rPr>
        <w:t xml:space="preserve"> in RAN1#120</w:t>
      </w:r>
      <w:r>
        <w:rPr>
          <w:rFonts w:cs="Times" w:hint="eastAsia"/>
          <w:szCs w:val="20"/>
          <w:lang w:eastAsia="zh-CN"/>
        </w:rPr>
        <w:t>:</w:t>
      </w:r>
    </w:p>
    <w:p w14:paraId="30BE7C1C"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Alt1: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w:t>
      </w:r>
      <w:r>
        <w:rPr>
          <w:rFonts w:eastAsia="微软雅黑" w:cs="Times"/>
          <w:bCs/>
          <w:iCs/>
          <w:color w:val="000000" w:themeColor="text1"/>
          <w:szCs w:val="20"/>
          <w:lang w:eastAsia="zh-CN"/>
        </w:rPr>
        <w:t>are</w:t>
      </w:r>
      <w:r>
        <w:rPr>
          <w:rFonts w:eastAsia="微软雅黑" w:cs="Times" w:hint="eastAsia"/>
          <w:bCs/>
          <w:iCs/>
          <w:color w:val="000000" w:themeColor="text1"/>
          <w:szCs w:val="20"/>
          <w:lang w:eastAsia="zh-CN"/>
        </w:rPr>
        <w:t xml:space="preserve"> always same.</w:t>
      </w:r>
    </w:p>
    <w:p w14:paraId="16AC080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Alt2: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can </w:t>
      </w:r>
      <w:r>
        <w:rPr>
          <w:rFonts w:eastAsia="微软雅黑" w:cs="Times"/>
          <w:bCs/>
          <w:iCs/>
          <w:color w:val="000000" w:themeColor="text1"/>
          <w:szCs w:val="20"/>
          <w:lang w:eastAsia="zh-CN"/>
        </w:rPr>
        <w:t xml:space="preserve">be configured to be same or </w:t>
      </w:r>
      <w:r>
        <w:rPr>
          <w:rFonts w:eastAsia="微软雅黑" w:cs="Times" w:hint="eastAsia"/>
          <w:bCs/>
          <w:iCs/>
          <w:color w:val="000000" w:themeColor="text1"/>
          <w:szCs w:val="20"/>
          <w:lang w:eastAsia="zh-CN"/>
        </w:rPr>
        <w:t>different.</w:t>
      </w:r>
      <w:r>
        <w:rPr>
          <w:rFonts w:eastAsia="微软雅黑" w:cs="Times"/>
          <w:bCs/>
          <w:iCs/>
          <w:color w:val="000000" w:themeColor="text1"/>
          <w:szCs w:val="20"/>
          <w:lang w:eastAsia="zh-CN"/>
        </w:rPr>
        <w:t xml:space="preserve"> </w:t>
      </w:r>
      <w:r>
        <w:rPr>
          <w:rFonts w:eastAsia="微软雅黑" w:cs="Times" w:hint="eastAsia"/>
          <w:bCs/>
          <w:iCs/>
          <w:color w:val="000000" w:themeColor="text1"/>
          <w:szCs w:val="20"/>
          <w:lang w:eastAsia="zh-CN"/>
        </w:rPr>
        <w:t xml:space="preserve">M value for LP-WUS </w:t>
      </w:r>
      <w:r>
        <w:rPr>
          <w:rFonts w:eastAsia="微软雅黑" w:cs="Times"/>
          <w:bCs/>
          <w:iCs/>
          <w:color w:val="000000" w:themeColor="text1"/>
          <w:szCs w:val="20"/>
          <w:lang w:eastAsia="zh-CN"/>
        </w:rPr>
        <w:t>cannot be larger than that of</w:t>
      </w:r>
      <w:r>
        <w:rPr>
          <w:rFonts w:eastAsia="微软雅黑" w:cs="Times" w:hint="eastAsia"/>
          <w:bCs/>
          <w:iCs/>
          <w:color w:val="000000" w:themeColor="text1"/>
          <w:szCs w:val="20"/>
          <w:lang w:eastAsia="zh-CN"/>
        </w:rPr>
        <w:t xml:space="preserve"> LP-SS</w:t>
      </w:r>
      <w:r>
        <w:rPr>
          <w:rFonts w:eastAsia="微软雅黑" w:cs="Times"/>
          <w:bCs/>
          <w:iCs/>
          <w:color w:val="000000" w:themeColor="text1"/>
          <w:szCs w:val="20"/>
          <w:lang w:eastAsia="zh-CN"/>
        </w:rPr>
        <w:t>.</w:t>
      </w:r>
    </w:p>
    <w:p w14:paraId="60BDB84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Alt3: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can </w:t>
      </w:r>
      <w:r>
        <w:rPr>
          <w:rFonts w:eastAsia="微软雅黑" w:cs="Times"/>
          <w:bCs/>
          <w:iCs/>
          <w:color w:val="000000" w:themeColor="text1"/>
          <w:szCs w:val="20"/>
          <w:lang w:eastAsia="zh-CN"/>
        </w:rPr>
        <w:t xml:space="preserve">be configured to be same or </w:t>
      </w:r>
      <w:r>
        <w:rPr>
          <w:rFonts w:eastAsia="微软雅黑" w:cs="Times" w:hint="eastAsia"/>
          <w:bCs/>
          <w:iCs/>
          <w:color w:val="000000" w:themeColor="text1"/>
          <w:szCs w:val="20"/>
          <w:lang w:eastAsia="zh-CN"/>
        </w:rPr>
        <w:t>different.</w:t>
      </w:r>
      <w:r>
        <w:rPr>
          <w:rFonts w:eastAsia="微软雅黑" w:cs="Times"/>
          <w:bCs/>
          <w:iCs/>
          <w:color w:val="000000" w:themeColor="text1"/>
          <w:szCs w:val="20"/>
          <w:lang w:eastAsia="zh-CN"/>
        </w:rPr>
        <w:t xml:space="preserve"> </w:t>
      </w:r>
    </w:p>
    <w:p w14:paraId="69548384" w14:textId="77777777" w:rsidR="0087153E" w:rsidRDefault="0087153E">
      <w:pPr>
        <w:rPr>
          <w:rFonts w:cs="Times"/>
          <w:szCs w:val="20"/>
          <w:lang w:eastAsia="zh-CN"/>
        </w:rPr>
      </w:pPr>
    </w:p>
    <w:p w14:paraId="6A465078" w14:textId="77777777" w:rsidR="0087153E" w:rsidRDefault="00000000">
      <w:pPr>
        <w:rPr>
          <w:lang w:eastAsia="zh-CN"/>
        </w:rPr>
      </w:pPr>
      <w:r>
        <w:rPr>
          <w:b/>
          <w:bCs/>
          <w:lang w:eastAsia="zh-CN"/>
        </w:rPr>
        <w:t>R1-2410838</w:t>
      </w:r>
      <w:r>
        <w:rPr>
          <w:lang w:eastAsia="zh-CN"/>
        </w:rPr>
        <w:tab/>
        <w:t>Summary #4 of discussions on LP-WUS and LP-SS design</w:t>
      </w:r>
      <w:r>
        <w:rPr>
          <w:lang w:eastAsia="zh-CN"/>
        </w:rPr>
        <w:tab/>
        <w:t>Moderator (vivo)</w:t>
      </w:r>
    </w:p>
    <w:p w14:paraId="2689EC8E" w14:textId="77777777" w:rsidR="0087153E" w:rsidRDefault="0087153E">
      <w:pPr>
        <w:rPr>
          <w:lang w:eastAsia="zh-CN"/>
        </w:rPr>
      </w:pPr>
    </w:p>
    <w:p w14:paraId="1444B8B7" w14:textId="77777777" w:rsidR="0087153E" w:rsidRDefault="00000000">
      <w:pPr>
        <w:ind w:right="200"/>
        <w:rPr>
          <w:rFonts w:cs="Times"/>
          <w:b/>
          <w:bCs/>
          <w:szCs w:val="20"/>
          <w:lang w:bidi="ar"/>
        </w:rPr>
      </w:pPr>
      <w:r>
        <w:rPr>
          <w:rFonts w:cs="Times"/>
          <w:b/>
          <w:bCs/>
          <w:szCs w:val="20"/>
          <w:highlight w:val="green"/>
          <w:lang w:bidi="ar"/>
        </w:rPr>
        <w:t>Agreement</w:t>
      </w:r>
    </w:p>
    <w:p w14:paraId="2B6EEFA4" w14:textId="77777777" w:rsidR="0087153E" w:rsidRDefault="00000000">
      <w:pPr>
        <w:rPr>
          <w:rFonts w:cs="Times"/>
          <w:szCs w:val="20"/>
          <w:lang w:eastAsia="zh-CN"/>
        </w:rPr>
      </w:pPr>
      <w:r>
        <w:rPr>
          <w:rFonts w:cs="Times"/>
          <w:szCs w:val="20"/>
          <w:lang w:eastAsia="zh-CN"/>
        </w:rPr>
        <w:t>Regarding the maximum number of candidates overlaid sequences to carry LP-WUS information per OOK ON chip for one cell:</w:t>
      </w:r>
    </w:p>
    <w:p w14:paraId="59EC3208" w14:textId="77777777" w:rsidR="0087153E" w:rsidRDefault="00000000">
      <w:pPr>
        <w:pStyle w:val="affff2"/>
        <w:numPr>
          <w:ilvl w:val="0"/>
          <w:numId w:val="23"/>
        </w:numPr>
        <w:tabs>
          <w:tab w:val="left" w:pos="420"/>
        </w:tabs>
        <w:overflowPunct w:val="0"/>
        <w:autoSpaceDE w:val="0"/>
        <w:autoSpaceDN w:val="0"/>
        <w:adjustRightInd w:val="0"/>
        <w:ind w:left="200" w:right="200" w:firstLineChars="0" w:firstLine="200"/>
        <w:contextualSpacing/>
        <w:jc w:val="left"/>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5548335F" w14:textId="77777777" w:rsidR="0087153E" w:rsidRDefault="0087153E">
      <w:pPr>
        <w:rPr>
          <w:lang w:eastAsia="zh-CN"/>
        </w:rPr>
      </w:pPr>
    </w:p>
    <w:p w14:paraId="4DE7B4E1" w14:textId="77777777" w:rsidR="0087153E" w:rsidRDefault="00000000">
      <w:pPr>
        <w:rPr>
          <w:b/>
          <w:bCs/>
          <w:lang w:eastAsia="zh-CN"/>
        </w:rPr>
      </w:pPr>
      <w:r>
        <w:rPr>
          <w:b/>
          <w:bCs/>
          <w:lang w:eastAsia="zh-CN"/>
        </w:rPr>
        <w:t>For future meetings:</w:t>
      </w:r>
    </w:p>
    <w:p w14:paraId="4D12EEC2" w14:textId="77777777" w:rsidR="0087153E" w:rsidRDefault="00000000">
      <w:pPr>
        <w:rPr>
          <w:lang w:eastAsia="zh-CN"/>
        </w:rPr>
      </w:pPr>
      <w:r>
        <w:rPr>
          <w:lang w:eastAsia="zh-CN"/>
        </w:rPr>
        <w:t>Companies are encouraged to consider [H][FL</w:t>
      </w:r>
      <w:r>
        <w:rPr>
          <w:rFonts w:hint="eastAsia"/>
          <w:lang w:eastAsia="zh-CN"/>
        </w:rPr>
        <w:t>4</w:t>
      </w:r>
      <w:r>
        <w:rPr>
          <w:lang w:eastAsia="zh-CN"/>
        </w:rPr>
        <w:t xml:space="preserve">] </w:t>
      </w:r>
      <w:r>
        <w:rPr>
          <w:rFonts w:hint="eastAsia"/>
          <w:lang w:eastAsia="zh-CN"/>
        </w:rPr>
        <w:t>Proposal 3.3-1</w:t>
      </w:r>
      <w:r>
        <w:rPr>
          <w:lang w:eastAsia="zh-CN"/>
        </w:rPr>
        <w:t xml:space="preserve"> in R1-2410838</w:t>
      </w:r>
    </w:p>
    <w:p w14:paraId="6A5E6C34" w14:textId="77777777" w:rsidR="0087153E" w:rsidRDefault="0087153E">
      <w:pPr>
        <w:rPr>
          <w:lang w:eastAsia="zh-CN"/>
        </w:rPr>
      </w:pPr>
    </w:p>
    <w:p w14:paraId="4369FE07" w14:textId="77777777" w:rsidR="0087153E" w:rsidRDefault="00000000">
      <w:pPr>
        <w:ind w:right="200"/>
        <w:rPr>
          <w:rFonts w:cs="Times"/>
          <w:b/>
          <w:bCs/>
          <w:szCs w:val="20"/>
          <w:lang w:bidi="ar"/>
        </w:rPr>
      </w:pPr>
      <w:r>
        <w:rPr>
          <w:rFonts w:cs="Times"/>
          <w:b/>
          <w:bCs/>
          <w:szCs w:val="20"/>
          <w:highlight w:val="green"/>
          <w:lang w:bidi="ar"/>
        </w:rPr>
        <w:t>Agreement</w:t>
      </w:r>
    </w:p>
    <w:p w14:paraId="5443250A" w14:textId="77777777" w:rsidR="0087153E" w:rsidRDefault="00000000">
      <w:pPr>
        <w:rPr>
          <w:lang w:eastAsia="zh-CN"/>
        </w:rPr>
      </w:pPr>
      <w:r>
        <w:rPr>
          <w:rFonts w:hint="eastAsia"/>
          <w:lang w:eastAsia="zh-CN"/>
        </w:rPr>
        <w:t>Regarding whether to support additional sync signal to LP-SS, down-selection from the following:</w:t>
      </w:r>
      <w:r>
        <w:rPr>
          <w:lang w:eastAsia="zh-CN"/>
        </w:rPr>
        <w:t xml:space="preserve"> </w:t>
      </w:r>
    </w:p>
    <w:p w14:paraId="2EF0C9F3"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1A: </w:t>
      </w:r>
      <w:r>
        <w:rPr>
          <w:rFonts w:hint="eastAsia"/>
        </w:rPr>
        <w:t>N</w:t>
      </w:r>
      <w:r>
        <w:t xml:space="preserve">o </w:t>
      </w:r>
      <w:r>
        <w:rPr>
          <w:rFonts w:hint="eastAsia"/>
        </w:rPr>
        <w:t>additional sync</w:t>
      </w:r>
      <w:r>
        <w:t xml:space="preserve"> signal, LP-SS periodicity =320ms</w:t>
      </w:r>
    </w:p>
    <w:p w14:paraId="66803688"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rPr>
          <w:bCs/>
          <w:iCs/>
        </w:rPr>
      </w:pPr>
      <w:r>
        <w:t>Additionally</w:t>
      </w:r>
      <w:r>
        <w:rPr>
          <w:rFonts w:hint="eastAsia"/>
        </w:rPr>
        <w:t xml:space="preserve"> support </w:t>
      </w:r>
      <w:r>
        <w:t xml:space="preserve">at least </w:t>
      </w:r>
      <w:r>
        <w:rPr>
          <w:rFonts w:hint="eastAsia"/>
        </w:rPr>
        <w:t>one of [80ms,160ms]</w:t>
      </w:r>
    </w:p>
    <w:p w14:paraId="5FB8F5A4" w14:textId="77777777" w:rsidR="0087153E" w:rsidRDefault="00000000">
      <w:pPr>
        <w:pStyle w:val="affff2"/>
        <w:numPr>
          <w:ilvl w:val="2"/>
          <w:numId w:val="28"/>
        </w:numPr>
        <w:tabs>
          <w:tab w:val="left" w:pos="420"/>
        </w:tabs>
        <w:overflowPunct w:val="0"/>
        <w:autoSpaceDE w:val="0"/>
        <w:autoSpaceDN w:val="0"/>
        <w:adjustRightInd w:val="0"/>
        <w:ind w:right="200" w:firstLineChars="0"/>
        <w:contextualSpacing/>
        <w:textAlignment w:val="baseline"/>
        <w:rPr>
          <w:bCs/>
          <w:iCs/>
        </w:rPr>
      </w:pPr>
      <w:r>
        <w:lastRenderedPageBreak/>
        <w:t>FFS: whether different values can be applicable for different M values</w:t>
      </w:r>
    </w:p>
    <w:p w14:paraId="55B4868B"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1B: </w:t>
      </w:r>
      <w:r>
        <w:rPr>
          <w:rFonts w:hint="eastAsia"/>
        </w:rPr>
        <w:t>N</w:t>
      </w:r>
      <w:r>
        <w:t xml:space="preserve">o </w:t>
      </w:r>
      <w:r>
        <w:rPr>
          <w:rFonts w:hint="eastAsia"/>
        </w:rPr>
        <w:t>additional sync</w:t>
      </w:r>
      <w:r>
        <w:t xml:space="preserve"> signal, LP-SS periodicity =320ms</w:t>
      </w:r>
    </w:p>
    <w:p w14:paraId="099A66E7"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rPr>
          <w:bCs/>
          <w:iCs/>
        </w:rPr>
      </w:pPr>
      <w:r>
        <w:t>No additional support of other periodicities</w:t>
      </w:r>
    </w:p>
    <w:p w14:paraId="036A6EAF" w14:textId="77777777" w:rsidR="0087153E" w:rsidRDefault="00000000">
      <w:pPr>
        <w:numPr>
          <w:ilvl w:val="0"/>
          <w:numId w:val="28"/>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2524DCFC"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FFS additionally support other LP-SS periodicities</w:t>
      </w:r>
    </w:p>
    <w:p w14:paraId="123E65DF"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details on </w:t>
      </w:r>
      <w:r>
        <w:t>additional</w:t>
      </w:r>
      <w:r>
        <w:rPr>
          <w:rFonts w:hint="eastAsia"/>
        </w:rPr>
        <w:t xml:space="preserve"> sync signal</w:t>
      </w:r>
    </w:p>
    <w:p w14:paraId="7ED6E9EF"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w:t>
      </w:r>
      <w:r>
        <w:t>additional</w:t>
      </w:r>
      <w:r>
        <w:rPr>
          <w:rFonts w:hint="eastAsia"/>
        </w:rPr>
        <w:t xml:space="preserve"> sync signal is configurable</w:t>
      </w:r>
      <w:r>
        <w:t xml:space="preserve"> and/or conditionally present</w:t>
      </w:r>
    </w:p>
    <w:p w14:paraId="15D9726F" w14:textId="77777777" w:rsidR="0087153E" w:rsidRDefault="0087153E">
      <w:pPr>
        <w:rPr>
          <w:lang w:eastAsia="zh-CN"/>
        </w:rPr>
      </w:pPr>
    </w:p>
    <w:p w14:paraId="5207C27F" w14:textId="77777777" w:rsidR="0087153E" w:rsidRDefault="00000000">
      <w:pPr>
        <w:rPr>
          <w:lang w:eastAsia="zh-CN"/>
        </w:rPr>
      </w:pPr>
      <w:r>
        <w:rPr>
          <w:b/>
          <w:bCs/>
          <w:lang w:eastAsia="zh-CN"/>
        </w:rPr>
        <w:t>R1-2410883</w:t>
      </w:r>
      <w:r>
        <w:rPr>
          <w:lang w:eastAsia="zh-CN"/>
        </w:rPr>
        <w:tab/>
        <w:t>Summary #5 of discussions on LP-WUS and LP-SS design</w:t>
      </w:r>
      <w:r>
        <w:rPr>
          <w:lang w:eastAsia="zh-CN"/>
        </w:rPr>
        <w:tab/>
        <w:t>Moderator (vivo)</w:t>
      </w:r>
    </w:p>
    <w:p w14:paraId="0EBD687E" w14:textId="77777777" w:rsidR="0087153E" w:rsidRDefault="0087153E">
      <w:pPr>
        <w:rPr>
          <w:lang w:eastAsia="zh-CN"/>
        </w:rPr>
      </w:pPr>
    </w:p>
    <w:p w14:paraId="135E61E6" w14:textId="77777777" w:rsidR="0087153E" w:rsidRDefault="00000000">
      <w:pPr>
        <w:rPr>
          <w:b/>
          <w:bCs/>
          <w:lang w:eastAsia="zh-CN"/>
        </w:rPr>
      </w:pPr>
      <w:r>
        <w:rPr>
          <w:b/>
          <w:bCs/>
          <w:lang w:eastAsia="zh-CN"/>
        </w:rPr>
        <w:t>For future meetings:</w:t>
      </w:r>
    </w:p>
    <w:p w14:paraId="26DE69E8" w14:textId="77777777" w:rsidR="0087153E" w:rsidRDefault="00000000">
      <w:pPr>
        <w:rPr>
          <w:lang w:eastAsia="zh-CN"/>
        </w:rPr>
      </w:pPr>
      <w:r>
        <w:rPr>
          <w:lang w:eastAsia="zh-CN"/>
        </w:rPr>
        <w:t xml:space="preserve">Companies are encouraged to consider the following for future discussions </w:t>
      </w:r>
    </w:p>
    <w:p w14:paraId="3D91A958" w14:textId="77777777" w:rsidR="0087153E" w:rsidRDefault="00000000">
      <w:pPr>
        <w:rPr>
          <w:lang w:eastAsia="zh-CN"/>
        </w:rPr>
      </w:pPr>
      <w:r>
        <w:rPr>
          <w:lang w:eastAsia="zh-CN"/>
        </w:rPr>
        <w:t xml:space="preserve">Regarding the LP-WUS information to trigger PDCCH monitoring of RRC connected UEs, </w:t>
      </w:r>
    </w:p>
    <w:p w14:paraId="181A7A6D" w14:textId="77777777" w:rsidR="0087153E" w:rsidRDefault="00000000">
      <w:pPr>
        <w:numPr>
          <w:ilvl w:val="0"/>
          <w:numId w:val="19"/>
        </w:numPr>
        <w:ind w:left="200" w:right="200" w:firstLine="200"/>
        <w:rPr>
          <w:rFonts w:ascii="Times New Roman" w:hAnsi="Times New Roman"/>
          <w:color w:val="000000" w:themeColor="text1"/>
          <w:szCs w:val="20"/>
          <w:lang w:eastAsia="zh-CN"/>
        </w:rPr>
      </w:pPr>
      <w:r>
        <w:rPr>
          <w:rFonts w:ascii="Times New Roman" w:hAnsi="Times New Roman"/>
          <w:color w:val="000000" w:themeColor="text1"/>
          <w:szCs w:val="20"/>
          <w:lang w:eastAsia="zh-CN"/>
        </w:rPr>
        <w:t>Option 1: A bitmap with each bit corresponding to [one or more] UEs</w:t>
      </w:r>
    </w:p>
    <w:p w14:paraId="4AD758D3"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42777D7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Pr>
          <w:rFonts w:eastAsiaTheme="minorEastAsia" w:hint="eastAsia"/>
          <w:b/>
          <w:color w:val="000000" w:themeColor="text1"/>
        </w:rPr>
        <w:t>2</w:t>
      </w:r>
      <w:r>
        <w:rPr>
          <w:rFonts w:eastAsiaTheme="minorEastAsia" w:hint="eastAsia"/>
          <w:color w:val="000000" w:themeColor="text1"/>
        </w:rPr>
        <w:t xml:space="preserve"> codeword/sequences</w:t>
      </w:r>
    </w:p>
    <w:p w14:paraId="7D14AD1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w:t>
      </w:r>
      <w:r>
        <w:rPr>
          <w:rFonts w:eastAsiaTheme="minorEastAsia" w:hint="eastAsia"/>
          <w:color w:val="000000" w:themeColor="text1"/>
        </w:rPr>
        <w:t>codeword</w:t>
      </w:r>
      <w:r>
        <w:rPr>
          <w:rFonts w:eastAsiaTheme="minorEastAsia"/>
          <w:color w:val="000000" w:themeColor="text1"/>
        </w:rPr>
        <w:t xml:space="preserve">s </w:t>
      </w:r>
      <w:r>
        <w:rPr>
          <w:rFonts w:eastAsiaTheme="minorEastAsia" w:hint="eastAsia"/>
          <w:color w:val="000000" w:themeColor="text1"/>
        </w:rPr>
        <w:t xml:space="preserve">targeting </w:t>
      </w:r>
      <w:r>
        <w:rPr>
          <w:rFonts w:eastAsiaTheme="minorEastAsia"/>
          <w:color w:val="000000" w:themeColor="text1"/>
        </w:rPr>
        <w:t xml:space="preserve">per bit position in the bitmap </w:t>
      </w:r>
      <w:r>
        <w:rPr>
          <w:rFonts w:eastAsiaTheme="minorEastAsia" w:hint="eastAsia"/>
          <w:color w:val="000000" w:themeColor="text1"/>
        </w:rPr>
        <w:t>for</w:t>
      </w:r>
      <w:r>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1</w:t>
      </w:r>
    </w:p>
    <w:p w14:paraId="1D4074E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coded bit length</w:t>
      </w:r>
    </w:p>
    <w:p w14:paraId="4CD1114A"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0B912225"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1B No CRC</w:t>
      </w:r>
    </w:p>
    <w:p w14:paraId="59D7AC3F"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Pr>
          <w:rFonts w:eastAsiaTheme="minorEastAsia" w:hint="eastAsia"/>
          <w:b/>
          <w:color w:val="000000" w:themeColor="text1"/>
        </w:rPr>
        <w:t>2</w:t>
      </w:r>
      <w:r>
        <w:rPr>
          <w:rFonts w:eastAsiaTheme="minorEastAsia" w:hint="eastAsia"/>
          <w:b/>
          <w:color w:val="000000" w:themeColor="text1"/>
          <w:vertAlign w:val="superscript"/>
        </w:rPr>
        <w:t>L</w:t>
      </w:r>
      <w:r>
        <w:rPr>
          <w:rFonts w:eastAsiaTheme="minorEastAsia" w:hint="eastAsia"/>
          <w:color w:val="000000" w:themeColor="text1"/>
        </w:rPr>
        <w:t xml:space="preserve"> codeword/sequences</w:t>
      </w:r>
    </w:p>
    <w:p w14:paraId="41F7DFAD"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w:t>
      </w:r>
      <w:r>
        <w:rPr>
          <w:rFonts w:eastAsiaTheme="minorEastAsia" w:hint="eastAsia"/>
          <w:color w:val="000000" w:themeColor="text1"/>
        </w:rPr>
        <w:t>codeword</w:t>
      </w:r>
      <w:r>
        <w:rPr>
          <w:rFonts w:eastAsiaTheme="minorEastAsia"/>
          <w:color w:val="000000" w:themeColor="text1"/>
        </w:rPr>
        <w:t>s</w:t>
      </w:r>
      <w:r>
        <w:rPr>
          <w:rFonts w:eastAsiaTheme="minorEastAsia" w:hint="eastAsia"/>
          <w:color w:val="000000" w:themeColor="text1"/>
        </w:rPr>
        <w:t>/sequences</w:t>
      </w:r>
      <w:r>
        <w:rPr>
          <w:rFonts w:eastAsiaTheme="minorEastAsia"/>
          <w:color w:val="000000" w:themeColor="text1"/>
        </w:rPr>
        <w:t xml:space="preserve"> </w:t>
      </w:r>
      <w:r>
        <w:rPr>
          <w:rFonts w:eastAsiaTheme="minorEastAsia" w:hint="eastAsia"/>
          <w:color w:val="000000" w:themeColor="text1"/>
        </w:rPr>
        <w:t>targeting for</w:t>
      </w:r>
      <w:r>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2</w:t>
      </w:r>
      <w:r>
        <w:rPr>
          <w:rFonts w:eastAsiaTheme="minorEastAsia" w:hint="eastAsia"/>
          <w:b/>
          <w:color w:val="000000" w:themeColor="text1"/>
          <w:vertAlign w:val="superscript"/>
        </w:rPr>
        <w:t>L-1</w:t>
      </w:r>
    </w:p>
    <w:p w14:paraId="5D4CD42D"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6774A480"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00D7C0C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CRC length</w:t>
      </w:r>
    </w:p>
    <w:p w14:paraId="700A886C"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 xml:space="preserve">Single MO </w:t>
      </w:r>
    </w:p>
    <w:p w14:paraId="5F208F0B" w14:textId="77777777" w:rsidR="0087153E" w:rsidRDefault="00000000">
      <w:pPr>
        <w:numPr>
          <w:ilvl w:val="0"/>
          <w:numId w:val="19"/>
        </w:numPr>
        <w:ind w:left="200" w:right="200" w:firstLine="20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Pr>
          <w:rFonts w:ascii="Times New Roman" w:hAnsi="Times New Roman"/>
          <w:color w:val="000000" w:themeColor="text1"/>
          <w:szCs w:val="20"/>
          <w:lang w:eastAsia="zh-CN"/>
        </w:rPr>
        <w:t>: A codepoint value corresponding to [one or more] UEs</w:t>
      </w:r>
    </w:p>
    <w:p w14:paraId="7F1C8F74"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2A only 1-1 mapping from codepoint to UE</w:t>
      </w:r>
    </w:p>
    <w:p w14:paraId="05B85C0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is 1</w:t>
      </w:r>
    </w:p>
    <w:p w14:paraId="0CAEB72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25B4573D"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2B 1-to-1, 1-to-all mapping from codepoint to UE</w:t>
      </w:r>
      <w:r>
        <w:rPr>
          <w:rFonts w:eastAsiaTheme="minorEastAsia"/>
          <w:color w:val="000000" w:themeColor="text1"/>
        </w:rPr>
        <w:t>s</w:t>
      </w:r>
    </w:p>
    <w:p w14:paraId="1283885E"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 xml:space="preserve">is </w:t>
      </w:r>
      <w:r>
        <w:rPr>
          <w:rFonts w:eastAsiaTheme="minorEastAsia"/>
          <w:color w:val="000000" w:themeColor="text1"/>
        </w:rPr>
        <w:t xml:space="preserve">up to </w:t>
      </w:r>
      <w:r>
        <w:rPr>
          <w:rFonts w:eastAsiaTheme="minorEastAsia" w:hint="eastAsia"/>
          <w:color w:val="000000" w:themeColor="text1"/>
        </w:rPr>
        <w:t>2</w:t>
      </w:r>
    </w:p>
    <w:p w14:paraId="5B134361"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0D0CDA26"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2C </w:t>
      </w:r>
      <w:r>
        <w:rPr>
          <w:rFonts w:eastAsiaTheme="minorEastAsia"/>
          <w:color w:val="000000" w:themeColor="text1"/>
        </w:rPr>
        <w:t>1-to</w:t>
      </w:r>
      <w:r>
        <w:rPr>
          <w:rFonts w:eastAsiaTheme="minorEastAsia" w:hint="eastAsia"/>
          <w:color w:val="000000" w:themeColor="text1"/>
        </w:rPr>
        <w:t>-X</w:t>
      </w:r>
      <w:r>
        <w:rPr>
          <w:rFonts w:eastAsiaTheme="minorEastAsia"/>
          <w:color w:val="000000" w:themeColor="text1"/>
        </w:rPr>
        <w:t xml:space="preserve"> mapping from codepoint to UEs</w:t>
      </w:r>
      <w:r>
        <w:rPr>
          <w:rFonts w:eastAsiaTheme="minorEastAsia" w:hint="eastAsia"/>
          <w:color w:val="000000" w:themeColor="text1"/>
        </w:rPr>
        <w:t xml:space="preserve">, </w:t>
      </w:r>
      <w:r>
        <w:rPr>
          <w:rFonts w:eastAsiaTheme="minorEastAsia"/>
          <w:color w:val="000000" w:themeColor="text1"/>
          <w:position w:val="-4"/>
        </w:rPr>
        <w:object w:dxaOrig="1020" w:dyaOrig="210" w14:anchorId="52556550">
          <v:shape id="_x0000_i1065" type="#_x0000_t75" style="width:51pt;height:10.7pt" o:ole="">
            <v:imagedata r:id="rId89" o:title=""/>
          </v:shape>
          <o:OLEObject Type="Embed" ProgID="Equation.DSMT4" ShapeID="_x0000_i1065" DrawAspect="Content" ObjectID="_1809527421" r:id="rId90"/>
        </w:object>
      </w:r>
    </w:p>
    <w:p w14:paraId="4119AB96"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is</w:t>
      </w:r>
      <w:r>
        <w:rPr>
          <w:rFonts w:eastAsiaTheme="minorEastAsia"/>
          <w:color w:val="000000" w:themeColor="text1"/>
        </w:rPr>
        <w:t xml:space="preserve"> up to</w:t>
      </w:r>
      <w:r>
        <w:rPr>
          <w:rFonts w:eastAsiaTheme="minorEastAsia" w:hint="eastAsia"/>
          <w:color w:val="000000" w:themeColor="text1"/>
        </w:rPr>
        <w:t xml:space="preserve"> </w:t>
      </w:r>
      <w:r>
        <w:rPr>
          <w:rFonts w:eastAsiaTheme="minorEastAsia"/>
          <w:color w:val="000000" w:themeColor="text1"/>
          <w:position w:val="-14"/>
        </w:rPr>
        <w:object w:dxaOrig="1568" w:dyaOrig="420" w14:anchorId="311C7F5C">
          <v:shape id="_x0000_i1066" type="#_x0000_t75" style="width:78.45pt;height:21pt" o:ole="">
            <v:imagedata r:id="rId91" o:title=""/>
          </v:shape>
          <o:OLEObject Type="Embed" ProgID="Equation.DSMT4" ShapeID="_x0000_i1066" DrawAspect="Content" ObjectID="_1809527422" r:id="rId92"/>
        </w:object>
      </w:r>
    </w:p>
    <w:p w14:paraId="10D873C9"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5ADE94C6"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Pr>
          <w:rFonts w:ascii="Times New Roman" w:eastAsiaTheme="minorEastAsia" w:hAnsi="Times New Roman"/>
          <w:color w:val="000000" w:themeColor="text1"/>
        </w:rPr>
        <w:t xml:space="preserve"> the same WUS</w:t>
      </w:r>
    </w:p>
    <w:p w14:paraId="27FE56F5" w14:textId="77777777" w:rsidR="0087153E" w:rsidRDefault="0087153E">
      <w:pPr>
        <w:rPr>
          <w:lang w:eastAsia="zh-CN"/>
        </w:rPr>
      </w:pPr>
    </w:p>
    <w:p w14:paraId="635AC57A" w14:textId="77777777" w:rsidR="0087153E" w:rsidRDefault="0087153E">
      <w:pPr>
        <w:rPr>
          <w:lang w:eastAsia="zh-CN"/>
        </w:rPr>
      </w:pPr>
    </w:p>
    <w:p w14:paraId="2C56B64F" w14:textId="77777777" w:rsidR="0087153E" w:rsidRDefault="00000000">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159CB823" w14:textId="77777777" w:rsidR="0087153E" w:rsidRDefault="00000000">
      <w:pPr>
        <w:rPr>
          <w:lang w:eastAsia="zh-CN"/>
        </w:rPr>
      </w:pPr>
      <w:r>
        <w:rPr>
          <w:lang w:eastAsia="zh-CN"/>
        </w:rPr>
        <w:t>For RRC idle/inactive state, for the case where associated CD-SSB and initial DL BWP have the same SCS at least when the associated CD-SSB and LP-WUS are on the same carrier</w:t>
      </w:r>
    </w:p>
    <w:p w14:paraId="3850DC79"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 xml:space="preserve">The single SCS for LP-WUS/LP-SS is same as the associated CD-SSB </w:t>
      </w:r>
    </w:p>
    <w:p w14:paraId="1126EBEC"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FFS: Case where associated CD-SSB and initial DL BWP have different SCSs</w:t>
      </w:r>
    </w:p>
    <w:p w14:paraId="1D3567AC"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FFS: Which initial BWP for RedCap</w:t>
      </w:r>
    </w:p>
    <w:p w14:paraId="24D6E809" w14:textId="77777777" w:rsidR="0087153E" w:rsidRDefault="0087153E">
      <w:pPr>
        <w:widowControl w:val="0"/>
        <w:tabs>
          <w:tab w:val="left" w:pos="420"/>
        </w:tabs>
        <w:overflowPunct w:val="0"/>
        <w:autoSpaceDE w:val="0"/>
        <w:autoSpaceDN w:val="0"/>
        <w:adjustRightInd w:val="0"/>
        <w:ind w:right="200"/>
        <w:contextualSpacing/>
        <w:jc w:val="both"/>
        <w:textAlignment w:val="baseline"/>
        <w:rPr>
          <w:b/>
          <w:bCs/>
          <w:highlight w:val="green"/>
        </w:rPr>
      </w:pPr>
    </w:p>
    <w:p w14:paraId="63905DBC" w14:textId="77777777" w:rsidR="0087153E" w:rsidRDefault="00000000">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3468E58A" w14:textId="77777777" w:rsidR="0087153E" w:rsidRDefault="00000000">
      <w:pPr>
        <w:rPr>
          <w:lang w:eastAsia="zh-CN"/>
        </w:rPr>
      </w:pPr>
      <w:r>
        <w:rPr>
          <w:rFonts w:hint="eastAsia"/>
          <w:lang w:eastAsia="zh-CN"/>
        </w:rPr>
        <w:t>For collecting LP-SS binary sequence results</w:t>
      </w:r>
    </w:p>
    <w:p w14:paraId="373ABCB8"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hint="eastAsia"/>
          <w:color w:val="000000" w:themeColor="text1"/>
        </w:rPr>
        <w:t xml:space="preserve">Endorse the template for </w:t>
      </w:r>
      <w:r>
        <w:rPr>
          <w:rFonts w:ascii="Times New Roman" w:eastAsiaTheme="minorEastAsia" w:hAnsi="Times New Roman"/>
          <w:color w:val="000000" w:themeColor="text1"/>
        </w:rPr>
        <w:t>collecting</w:t>
      </w:r>
      <w:r>
        <w:rPr>
          <w:rFonts w:ascii="Times New Roman" w:eastAsiaTheme="minorEastAsia" w:hAnsi="Times New Roman" w:hint="eastAsia"/>
          <w:color w:val="000000" w:themeColor="text1"/>
        </w:rPr>
        <w:t xml:space="preserve"> </w:t>
      </w:r>
      <w:bookmarkStart w:id="19" w:name="_Hlk183162987"/>
      <w:r>
        <w:rPr>
          <w:rFonts w:ascii="Times New Roman" w:eastAsiaTheme="minorEastAsia" w:hAnsi="Times New Roman" w:hint="eastAsia"/>
          <w:color w:val="000000" w:themeColor="text1"/>
        </w:rPr>
        <w:t>LP-SS binary sequence</w:t>
      </w:r>
      <w:bookmarkEnd w:id="19"/>
      <w:r>
        <w:rPr>
          <w:rFonts w:ascii="Times New Roman" w:eastAsiaTheme="minorEastAsia" w:hAnsi="Times New Roman" w:hint="eastAsia"/>
          <w:color w:val="000000" w:themeColor="text1"/>
        </w:rPr>
        <w:t xml:space="preserve"> results in R1-</w:t>
      </w:r>
      <w:r>
        <w:rPr>
          <w:rFonts w:ascii="Times New Roman" w:eastAsiaTheme="minorEastAsia" w:hAnsi="Times New Roman"/>
          <w:color w:val="000000" w:themeColor="text1"/>
        </w:rPr>
        <w:t>2410925</w:t>
      </w:r>
    </w:p>
    <w:p w14:paraId="6366B3A9" w14:textId="77777777" w:rsidR="0087153E" w:rsidRDefault="00000000">
      <w:pPr>
        <w:numPr>
          <w:ilvl w:val="0"/>
          <w:numId w:val="19"/>
        </w:numPr>
        <w:ind w:left="200" w:right="200" w:firstLine="200"/>
        <w:rPr>
          <w:rFonts w:ascii="Times New Roman" w:eastAsiaTheme="minorEastAsia" w:hAnsi="Times New Roman"/>
          <w:color w:val="000000" w:themeColor="text1"/>
          <w:highlight w:val="cyan"/>
        </w:rPr>
      </w:pPr>
      <w:bookmarkStart w:id="20" w:name="_Hlk183163093"/>
      <w:r>
        <w:rPr>
          <w:rFonts w:ascii="Times New Roman" w:eastAsiaTheme="minorEastAsia" w:hAnsi="Times New Roman"/>
          <w:color w:val="000000" w:themeColor="text1"/>
          <w:highlight w:val="cyan"/>
        </w:rPr>
        <w:t>E</w:t>
      </w:r>
      <w:r>
        <w:rPr>
          <w:rFonts w:ascii="Times New Roman" w:eastAsiaTheme="minorEastAsia" w:hAnsi="Times New Roman" w:hint="eastAsia"/>
          <w:color w:val="000000" w:themeColor="text1"/>
          <w:highlight w:val="cyan"/>
        </w:rPr>
        <w:t xml:space="preserve">mail discussion for collecting </w:t>
      </w:r>
      <w:r>
        <w:rPr>
          <w:rFonts w:ascii="Times New Roman" w:eastAsiaTheme="minorEastAsia" w:hAnsi="Times New Roman"/>
          <w:color w:val="000000" w:themeColor="text1"/>
          <w:highlight w:val="cyan"/>
        </w:rPr>
        <w:t>LP-SS binary sequence</w:t>
      </w:r>
      <w:r>
        <w:rPr>
          <w:rFonts w:ascii="Times New Roman" w:eastAsiaTheme="minorEastAsia" w:hAnsi="Times New Roman" w:hint="eastAsia"/>
          <w:color w:val="000000" w:themeColor="text1"/>
          <w:highlight w:val="cyan"/>
        </w:rPr>
        <w:t>s by 10th Jan.</w:t>
      </w:r>
    </w:p>
    <w:bookmarkEnd w:id="20"/>
    <w:p w14:paraId="76074BE8"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hint="eastAsia"/>
          <w:color w:val="000000" w:themeColor="text1"/>
        </w:rPr>
        <w:t xml:space="preserve">Please include your cross-checking </w:t>
      </w:r>
      <w:r>
        <w:rPr>
          <w:rFonts w:ascii="Times New Roman" w:eastAsiaTheme="minorEastAsia" w:hAnsi="Times New Roman"/>
          <w:color w:val="000000" w:themeColor="text1"/>
        </w:rPr>
        <w:t>results (</w:t>
      </w:r>
      <w:r>
        <w:rPr>
          <w:rFonts w:ascii="Times New Roman" w:eastAsiaTheme="minorEastAsia" w:hAnsi="Times New Roman" w:hint="eastAsia"/>
          <w:color w:val="000000" w:themeColor="text1"/>
        </w:rPr>
        <w:t xml:space="preserve">e.g., a </w:t>
      </w:r>
      <w:r>
        <w:rPr>
          <w:rFonts w:ascii="Times New Roman" w:eastAsiaTheme="minorEastAsia" w:hAnsi="Times New Roman"/>
          <w:color w:val="000000" w:themeColor="text1"/>
        </w:rPr>
        <w:t>separate</w:t>
      </w:r>
      <w:r>
        <w:rPr>
          <w:rFonts w:ascii="Times New Roman" w:eastAsiaTheme="minorEastAsia" w:hAnsi="Times New Roman" w:hint="eastAsia"/>
          <w:color w:val="000000" w:themeColor="text1"/>
        </w:rPr>
        <w:t xml:space="preserve"> excel sheet) in the t-doc for #120.</w:t>
      </w:r>
    </w:p>
    <w:p w14:paraId="10F80A9B"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Agreements in 9.6.</w:t>
      </w:r>
      <w:r>
        <w:rPr>
          <w:rFonts w:ascii="Times New Roman" w:eastAsia="微软雅黑" w:hAnsi="Times New Roman" w:hint="eastAsia"/>
          <w:bCs/>
          <w:iCs/>
          <w:sz w:val="28"/>
          <w:szCs w:val="28"/>
          <w:lang w:eastAsia="zh-CN"/>
        </w:rPr>
        <w:t>2</w:t>
      </w:r>
    </w:p>
    <w:p w14:paraId="16BB9196" w14:textId="77777777" w:rsidR="0087153E" w:rsidRDefault="00000000">
      <w:pPr>
        <w:rPr>
          <w:lang w:eastAsia="zh-CN" w:bidi="ar"/>
        </w:rPr>
      </w:pPr>
      <w:r>
        <w:rPr>
          <w:b/>
          <w:bCs/>
          <w:lang w:eastAsia="zh-CN" w:bidi="ar"/>
        </w:rPr>
        <w:t>R1-2409814</w:t>
      </w:r>
      <w:r>
        <w:rPr>
          <w:lang w:eastAsia="zh-CN" w:bidi="ar"/>
        </w:rPr>
        <w:tab/>
        <w:t>Summary #1 on LP-WUS operation in IDLE/INACTIVE mode</w:t>
      </w:r>
      <w:r>
        <w:rPr>
          <w:lang w:eastAsia="zh-CN" w:bidi="ar"/>
        </w:rPr>
        <w:tab/>
        <w:t>Moderator (Apple)</w:t>
      </w:r>
    </w:p>
    <w:p w14:paraId="34CCE097" w14:textId="77777777" w:rsidR="0087153E" w:rsidRDefault="0087153E">
      <w:pPr>
        <w:rPr>
          <w:lang w:eastAsia="zh-CN" w:bidi="ar"/>
        </w:rPr>
      </w:pPr>
    </w:p>
    <w:p w14:paraId="32D0C411" w14:textId="77777777" w:rsidR="0087153E" w:rsidRDefault="00000000">
      <w:pPr>
        <w:rPr>
          <w:b/>
          <w:bCs/>
          <w:lang w:eastAsia="zh-CN" w:bidi="ar"/>
        </w:rPr>
      </w:pPr>
      <w:r>
        <w:rPr>
          <w:b/>
          <w:bCs/>
          <w:highlight w:val="green"/>
          <w:lang w:eastAsia="zh-CN" w:bidi="ar"/>
        </w:rPr>
        <w:t>Agreement</w:t>
      </w:r>
    </w:p>
    <w:p w14:paraId="0DFE9765" w14:textId="77777777" w:rsidR="0087153E" w:rsidRDefault="00000000">
      <w:r>
        <w:t xml:space="preserve">Confirm the following working assumption with the addition of the note at the bottom: </w:t>
      </w:r>
    </w:p>
    <w:p w14:paraId="7B02C1A6" w14:textId="77777777" w:rsidR="0087153E" w:rsidRDefault="00000000">
      <w:pPr>
        <w:rPr>
          <w:rFonts w:eastAsia="Malgun Gothic"/>
          <w:b/>
          <w:bCs/>
          <w:szCs w:val="20"/>
          <w:highlight w:val="darkYellow"/>
          <w:lang w:eastAsia="ko-KR"/>
        </w:rPr>
      </w:pPr>
      <w:r>
        <w:rPr>
          <w:rFonts w:eastAsia="Malgun Gothic"/>
          <w:b/>
          <w:bCs/>
          <w:szCs w:val="20"/>
          <w:highlight w:val="darkYellow"/>
          <w:lang w:eastAsia="ko-KR"/>
        </w:rPr>
        <w:t>Working Assumption</w:t>
      </w:r>
    </w:p>
    <w:p w14:paraId="33CBF3D8" w14:textId="77777777" w:rsidR="0087153E" w:rsidRDefault="00000000">
      <w:pPr>
        <w:rPr>
          <w:rFonts w:eastAsia="Malgun Gothic"/>
          <w:szCs w:val="20"/>
          <w:lang w:eastAsia="ko-KR"/>
        </w:rPr>
      </w:pPr>
      <w:r>
        <w:rPr>
          <w:rFonts w:eastAsia="Malgun Gothic"/>
          <w:szCs w:val="20"/>
          <w:lang w:eastAsia="ko-KR"/>
        </w:rPr>
        <w:t>From RAN1 perspective, for the entry/exit conditions for LP-WUS monitoring in IDLE/inactive mode,</w:t>
      </w:r>
    </w:p>
    <w:p w14:paraId="325666BC"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may start LP-WUS monitoring if</w:t>
      </w:r>
    </w:p>
    <w:p w14:paraId="37AFF5CA"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serving cell measurement performed by the MR is above entry threshold(s), if configured by the gNB</w:t>
      </w:r>
    </w:p>
    <w:p w14:paraId="747528C3"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DA9ADA3"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If UE starts LP-WUS monitoring, it may stop the legacy PO monitoring before UE receives LP-WUS indicating wake-up</w:t>
      </w:r>
    </w:p>
    <w:p w14:paraId="0177162B"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monitors the legacy PO (and may monitor PEI) and may stop LP-WUS monitoring if</w:t>
      </w:r>
    </w:p>
    <w:p w14:paraId="509A1BD4"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serving cell measurement performed by the LR is below exit threshold(s), if configured by the gNB</w:t>
      </w:r>
    </w:p>
    <w:p w14:paraId="432A744D"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EBC7C9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the serving cell measurement metrics</w:t>
      </w:r>
    </w:p>
    <w:p w14:paraId="3003DBA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entry/exit thresholds can be configured separately for different types of LR</w:t>
      </w:r>
    </w:p>
    <w:p w14:paraId="1F0DB397"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It is left to RAN2 discussion whether the threshold(s) are always configured by the gNB. </w:t>
      </w:r>
    </w:p>
    <w:p w14:paraId="6BAF643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Note: This may be revisited based on the RAN2/RAN4 discussion.</w:t>
      </w:r>
    </w:p>
    <w:p w14:paraId="42A5AE29" w14:textId="77777777" w:rsidR="0087153E" w:rsidRDefault="00000000">
      <w:pPr>
        <w:pStyle w:val="a2"/>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69173CAC" w14:textId="77777777" w:rsidR="0087153E" w:rsidRDefault="0087153E">
      <w:pPr>
        <w:rPr>
          <w:lang w:eastAsia="zh-CN" w:bidi="ar"/>
        </w:rPr>
      </w:pPr>
    </w:p>
    <w:p w14:paraId="3B7F9443" w14:textId="77777777" w:rsidR="0087153E" w:rsidRDefault="00000000">
      <w:pPr>
        <w:rPr>
          <w:b/>
          <w:bCs/>
          <w:lang w:eastAsia="zh-CN" w:bidi="ar"/>
        </w:rPr>
      </w:pPr>
      <w:r>
        <w:rPr>
          <w:b/>
          <w:bCs/>
          <w:highlight w:val="green"/>
          <w:lang w:eastAsia="zh-CN" w:bidi="ar"/>
        </w:rPr>
        <w:t>Agreement</w:t>
      </w:r>
    </w:p>
    <w:p w14:paraId="286798E5" w14:textId="77777777" w:rsidR="0087153E" w:rsidRDefault="00000000">
      <w:pPr>
        <w:rPr>
          <w:szCs w:val="20"/>
        </w:rPr>
      </w:pPr>
      <w:r>
        <w:rPr>
          <w:szCs w:val="20"/>
        </w:rPr>
        <w:t>At least support the case that the number of beams for LP-WUS/LP-SS is the same as the number of SSB beams.</w:t>
      </w:r>
    </w:p>
    <w:p w14:paraId="296158C4" w14:textId="77777777" w:rsidR="0087153E" w:rsidRDefault="0087153E">
      <w:pPr>
        <w:rPr>
          <w:lang w:eastAsia="zh-CN" w:bidi="ar"/>
        </w:rPr>
      </w:pPr>
    </w:p>
    <w:p w14:paraId="16972D4C" w14:textId="77777777" w:rsidR="0087153E" w:rsidRDefault="00000000">
      <w:pPr>
        <w:rPr>
          <w:b/>
          <w:bCs/>
          <w:szCs w:val="20"/>
        </w:rPr>
      </w:pPr>
      <w:r>
        <w:rPr>
          <w:b/>
          <w:bCs/>
          <w:szCs w:val="20"/>
        </w:rPr>
        <w:t>Conclusion</w:t>
      </w:r>
    </w:p>
    <w:p w14:paraId="40B18B22" w14:textId="77777777" w:rsidR="0087153E" w:rsidRDefault="00000000">
      <w:r>
        <w:t>Do not support one-to-multiple mapping between the LP-WUS/LP-SS beams and the SSB beams.</w:t>
      </w:r>
    </w:p>
    <w:p w14:paraId="76337EF9" w14:textId="77777777" w:rsidR="0087153E" w:rsidRDefault="0087153E">
      <w:pPr>
        <w:rPr>
          <w:b/>
          <w:bCs/>
          <w:szCs w:val="20"/>
        </w:rPr>
      </w:pPr>
    </w:p>
    <w:p w14:paraId="309B1EAE" w14:textId="77777777" w:rsidR="0087153E" w:rsidRDefault="00000000">
      <w:pPr>
        <w:rPr>
          <w:b/>
          <w:bCs/>
          <w:szCs w:val="20"/>
        </w:rPr>
      </w:pPr>
      <w:r>
        <w:rPr>
          <w:b/>
          <w:bCs/>
          <w:szCs w:val="20"/>
        </w:rPr>
        <w:t>Conclusion</w:t>
      </w:r>
    </w:p>
    <w:p w14:paraId="49F4B561" w14:textId="77777777" w:rsidR="0087153E" w:rsidRDefault="00000000">
      <w:r>
        <w:t>No additional RAN1 specification impact specific to support multiple-to-one mapping between the LP-WUS/LP-SS beams and the SSB beams.</w:t>
      </w:r>
    </w:p>
    <w:p w14:paraId="4BDF1E9B" w14:textId="77777777" w:rsidR="0087153E" w:rsidRDefault="0087153E">
      <w:pPr>
        <w:rPr>
          <w:lang w:eastAsia="zh-CN" w:bidi="ar"/>
        </w:rPr>
      </w:pPr>
    </w:p>
    <w:p w14:paraId="49A60E61" w14:textId="77777777" w:rsidR="0087153E" w:rsidRDefault="00000000">
      <w:pPr>
        <w:rPr>
          <w:lang w:eastAsia="zh-CN" w:bidi="ar"/>
        </w:rPr>
      </w:pPr>
      <w:r>
        <w:rPr>
          <w:b/>
          <w:bCs/>
          <w:lang w:eastAsia="zh-CN" w:bidi="ar"/>
        </w:rPr>
        <w:t>R1-2409815</w:t>
      </w:r>
      <w:r>
        <w:rPr>
          <w:lang w:eastAsia="zh-CN" w:bidi="ar"/>
        </w:rPr>
        <w:tab/>
        <w:t>Summary #2 on LP-WUS operation in IDLE/INACTIVE mode</w:t>
      </w:r>
      <w:r>
        <w:rPr>
          <w:lang w:eastAsia="zh-CN" w:bidi="ar"/>
        </w:rPr>
        <w:tab/>
        <w:t>Moderator (Apple)</w:t>
      </w:r>
    </w:p>
    <w:p w14:paraId="02827290" w14:textId="77777777" w:rsidR="0087153E" w:rsidRDefault="0087153E">
      <w:pPr>
        <w:rPr>
          <w:lang w:eastAsia="zh-CN" w:bidi="ar"/>
        </w:rPr>
      </w:pPr>
    </w:p>
    <w:p w14:paraId="6171B130" w14:textId="77777777" w:rsidR="0087153E" w:rsidRDefault="00000000">
      <w:pPr>
        <w:rPr>
          <w:b/>
          <w:bCs/>
          <w:lang w:eastAsia="zh-CN" w:bidi="ar"/>
        </w:rPr>
      </w:pPr>
      <w:bookmarkStart w:id="21" w:name="OLE_LINK6"/>
      <w:r>
        <w:rPr>
          <w:b/>
          <w:bCs/>
          <w:highlight w:val="green"/>
          <w:lang w:eastAsia="zh-CN" w:bidi="ar"/>
        </w:rPr>
        <w:t>Agreement</w:t>
      </w:r>
    </w:p>
    <w:p w14:paraId="61A76517" w14:textId="77777777" w:rsidR="0087153E" w:rsidRDefault="00000000">
      <w:pPr>
        <w:pStyle w:val="a2"/>
      </w:pPr>
      <w:r>
        <w:t>For the offset value(s) between an LO and a reference PO/PF, down-select between</w:t>
      </w:r>
    </w:p>
    <w:p w14:paraId="6DDE0E5A" w14:textId="77777777" w:rsidR="0087153E" w:rsidRDefault="00000000">
      <w:pPr>
        <w:pStyle w:val="a2"/>
        <w:numPr>
          <w:ilvl w:val="0"/>
          <w:numId w:val="54"/>
        </w:numPr>
        <w:rPr>
          <w:lang w:eastAsia="zh-CN"/>
        </w:rPr>
      </w:pPr>
      <w:r>
        <w:rPr>
          <w:lang w:eastAsia="zh-CN"/>
        </w:rPr>
        <w:t>Option 1-1</w:t>
      </w:r>
    </w:p>
    <w:p w14:paraId="7AD97B38" w14:textId="77777777" w:rsidR="0087153E" w:rsidRDefault="00000000">
      <w:pPr>
        <w:pStyle w:val="a2"/>
        <w:numPr>
          <w:ilvl w:val="0"/>
          <w:numId w:val="54"/>
        </w:numPr>
        <w:rPr>
          <w:lang w:eastAsia="zh-CN"/>
        </w:rPr>
      </w:pPr>
      <w:r>
        <w:rPr>
          <w:lang w:eastAsia="zh-CN"/>
        </w:rPr>
        <w:t>Configurability between Option 1-1 and Option 1-2</w:t>
      </w:r>
    </w:p>
    <w:p w14:paraId="0458FC2C" w14:textId="77777777" w:rsidR="0087153E" w:rsidRDefault="00000000">
      <w:pPr>
        <w:pStyle w:val="a2"/>
        <w:numPr>
          <w:ilvl w:val="0"/>
          <w:numId w:val="54"/>
        </w:numPr>
        <w:rPr>
          <w:lang w:eastAsia="zh-CN"/>
        </w:rPr>
      </w:pPr>
      <w:r>
        <w:rPr>
          <w:lang w:eastAsia="zh-CN"/>
        </w:rPr>
        <w:t>Option 2B-1</w:t>
      </w:r>
    </w:p>
    <w:bookmarkEnd w:id="21"/>
    <w:p w14:paraId="64CEDBF4" w14:textId="77777777" w:rsidR="0087153E" w:rsidRDefault="0087153E">
      <w:pPr>
        <w:rPr>
          <w:lang w:eastAsia="zh-CN" w:bidi="ar"/>
        </w:rPr>
      </w:pPr>
    </w:p>
    <w:p w14:paraId="6ED913C7" w14:textId="77777777" w:rsidR="0087153E" w:rsidRDefault="00000000">
      <w:pPr>
        <w:rPr>
          <w:b/>
          <w:bCs/>
          <w:lang w:eastAsia="zh-CN" w:bidi="ar"/>
        </w:rPr>
      </w:pPr>
      <w:r>
        <w:rPr>
          <w:b/>
          <w:bCs/>
          <w:highlight w:val="green"/>
          <w:lang w:eastAsia="zh-CN" w:bidi="ar"/>
        </w:rPr>
        <w:t>Agreement</w:t>
      </w:r>
    </w:p>
    <w:p w14:paraId="18D8A7F7" w14:textId="77777777" w:rsidR="0087153E" w:rsidRDefault="00000000">
      <w:pPr>
        <w:rPr>
          <w:lang w:eastAsia="zh-CN" w:bidi="ar"/>
        </w:rPr>
      </w:pPr>
      <w:r>
        <w:rPr>
          <w:lang w:eastAsia="zh-CN" w:bidi="ar"/>
        </w:rPr>
        <w:t>At least for the 1:1 LO to PO mapping,</w:t>
      </w:r>
    </w:p>
    <w:p w14:paraId="4AB06D25" w14:textId="77777777" w:rsidR="0087153E" w:rsidRDefault="00000000">
      <w:pPr>
        <w:pStyle w:val="affff2"/>
        <w:widowControl/>
        <w:numPr>
          <w:ilvl w:val="0"/>
          <w:numId w:val="28"/>
        </w:numPr>
        <w:ind w:firstLineChars="0"/>
        <w:jc w:val="left"/>
        <w:rPr>
          <w:lang w:bidi="ar"/>
        </w:rPr>
      </w:pPr>
      <w:r>
        <w:rPr>
          <w:lang w:bidi="ar"/>
        </w:rPr>
        <w:t>The maximum value of M for Option A or Option B with G=1 (if either of them is supported) is 4.</w:t>
      </w:r>
    </w:p>
    <w:p w14:paraId="6D580A0B" w14:textId="77777777" w:rsidR="0087153E" w:rsidRDefault="0087153E">
      <w:pPr>
        <w:rPr>
          <w:lang w:eastAsia="zh-CN" w:bidi="ar"/>
        </w:rPr>
      </w:pPr>
    </w:p>
    <w:p w14:paraId="65862D86" w14:textId="77777777" w:rsidR="0087153E" w:rsidRDefault="00000000">
      <w:pPr>
        <w:rPr>
          <w:b/>
          <w:bCs/>
          <w:lang w:eastAsia="zh-CN" w:bidi="ar"/>
        </w:rPr>
      </w:pPr>
      <w:r>
        <w:rPr>
          <w:b/>
          <w:bCs/>
          <w:lang w:eastAsia="zh-CN" w:bidi="ar"/>
        </w:rPr>
        <w:t>Conclusion</w:t>
      </w:r>
    </w:p>
    <w:p w14:paraId="678D4C50" w14:textId="77777777" w:rsidR="0087153E" w:rsidRDefault="00000000">
      <w:pPr>
        <w:rPr>
          <w:lang w:eastAsia="zh-CN" w:bidi="ar"/>
        </w:rPr>
      </w:pPr>
      <w:r>
        <w:rPr>
          <w:lang w:eastAsia="zh-CN" w:bidi="ar"/>
        </w:rPr>
        <w:t>There is no RAN1 consensus to support additional codepoints indicating wake-up at least for 1:1 LO to PO mapping.</w:t>
      </w:r>
    </w:p>
    <w:p w14:paraId="32B582B6" w14:textId="77777777" w:rsidR="0087153E" w:rsidRDefault="0087153E">
      <w:pPr>
        <w:rPr>
          <w:lang w:eastAsia="zh-CN" w:bidi="ar"/>
        </w:rPr>
      </w:pPr>
    </w:p>
    <w:p w14:paraId="78645E4D" w14:textId="77777777" w:rsidR="0087153E" w:rsidRDefault="00000000">
      <w:pPr>
        <w:rPr>
          <w:lang w:eastAsia="zh-CN" w:bidi="ar"/>
        </w:rPr>
      </w:pPr>
      <w:r>
        <w:rPr>
          <w:b/>
          <w:bCs/>
          <w:lang w:eastAsia="zh-CN" w:bidi="ar"/>
        </w:rPr>
        <w:t>R1-2409816</w:t>
      </w:r>
      <w:r>
        <w:rPr>
          <w:lang w:eastAsia="zh-CN" w:bidi="ar"/>
        </w:rPr>
        <w:tab/>
        <w:t>Summary #3 on LP-WUS operation in IDLE/INACTIVE mode</w:t>
      </w:r>
      <w:r>
        <w:rPr>
          <w:lang w:eastAsia="zh-CN" w:bidi="ar"/>
        </w:rPr>
        <w:tab/>
        <w:t>Moderator (Apple)</w:t>
      </w:r>
    </w:p>
    <w:p w14:paraId="3D82962D" w14:textId="77777777" w:rsidR="0087153E" w:rsidRDefault="0087153E">
      <w:pPr>
        <w:rPr>
          <w:lang w:eastAsia="zh-CN" w:bidi="ar"/>
        </w:rPr>
      </w:pPr>
    </w:p>
    <w:p w14:paraId="55C80CE5" w14:textId="77777777" w:rsidR="0087153E" w:rsidRDefault="00000000">
      <w:pPr>
        <w:pStyle w:val="a2"/>
        <w:rPr>
          <w:b/>
          <w:bCs/>
        </w:rPr>
      </w:pPr>
      <w:r>
        <w:rPr>
          <w:b/>
          <w:bCs/>
        </w:rPr>
        <w:t>For future meetings:</w:t>
      </w:r>
    </w:p>
    <w:p w14:paraId="76A39125" w14:textId="77777777" w:rsidR="0087153E" w:rsidRDefault="00000000">
      <w:pPr>
        <w:pStyle w:val="a2"/>
      </w:pPr>
      <w:r>
        <w:t>Consider the following alternatives for UE capability report on the wake-up delay:</w:t>
      </w:r>
    </w:p>
    <w:p w14:paraId="7C041E1E" w14:textId="77777777" w:rsidR="0087153E" w:rsidRDefault="00000000">
      <w:pPr>
        <w:pStyle w:val="a2"/>
        <w:numPr>
          <w:ilvl w:val="0"/>
          <w:numId w:val="55"/>
        </w:numPr>
      </w:pPr>
      <w:r>
        <w:t>Alt 1: For the 3 candidate values for the wake-up delay capability report, support {[80ms], [500ms] and [900ms]}.</w:t>
      </w:r>
    </w:p>
    <w:p w14:paraId="45045178" w14:textId="77777777" w:rsidR="0087153E" w:rsidRDefault="00000000">
      <w:pPr>
        <w:pStyle w:val="a2"/>
        <w:numPr>
          <w:ilvl w:val="1"/>
          <w:numId w:val="55"/>
        </w:numPr>
      </w:pPr>
      <w:r>
        <w:t xml:space="preserve">The reported values assume SSB periodicity of 20ms, where [80ms] assumes [3] SSBs needed for synchronization, [500ms] and [900ms] assume [5] SSBs needed for synchronization. </w:t>
      </w:r>
    </w:p>
    <w:p w14:paraId="51B64A13" w14:textId="77777777" w:rsidR="0087153E" w:rsidRDefault="00000000">
      <w:pPr>
        <w:pStyle w:val="a2"/>
        <w:numPr>
          <w:ilvl w:val="1"/>
          <w:numId w:val="55"/>
        </w:numPr>
      </w:pPr>
      <w:r>
        <w:t>FFS: translation of wake-up delay for different SSB periodicities</w:t>
      </w:r>
    </w:p>
    <w:p w14:paraId="5944A0CE" w14:textId="77777777" w:rsidR="0087153E" w:rsidRDefault="00000000">
      <w:pPr>
        <w:pStyle w:val="a2"/>
        <w:numPr>
          <w:ilvl w:val="0"/>
          <w:numId w:val="55"/>
        </w:numPr>
      </w:pPr>
      <w:r>
        <w:t>Alt 2: For the wake-up delay capability report, UE reports a pair of values for main radio ramp up and the number of SSBs needed for synchronization (D, NSSB). Support the following 3 candidate capabilities: {[(20ms, 3), (400ms, 5), (800ms, 5)]}.</w:t>
      </w:r>
    </w:p>
    <w:p w14:paraId="38D9D9E0" w14:textId="77777777" w:rsidR="0087153E" w:rsidRDefault="00000000">
      <w:pPr>
        <w:pStyle w:val="a2"/>
        <w:numPr>
          <w:ilvl w:val="0"/>
          <w:numId w:val="55"/>
        </w:numPr>
      </w:pPr>
      <w: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8883474" w14:textId="77777777" w:rsidR="0087153E" w:rsidRDefault="00000000">
      <w:pPr>
        <w:pStyle w:val="a2"/>
        <w:numPr>
          <w:ilvl w:val="1"/>
          <w:numId w:val="55"/>
        </w:numPr>
      </w:pPr>
      <w:r>
        <w:t>3 candidate values for the main radio ramp up time: {[20ms, 400ms, 800ms]}</w:t>
      </w:r>
    </w:p>
    <w:p w14:paraId="3C5103F5" w14:textId="77777777" w:rsidR="0087153E" w:rsidRDefault="00000000">
      <w:pPr>
        <w:pStyle w:val="a2"/>
        <w:numPr>
          <w:ilvl w:val="1"/>
          <w:numId w:val="55"/>
        </w:numPr>
      </w:pPr>
      <w:r>
        <w:t>The number of SSBs needed for synchronization is defined as [3, 5, 5] for [20ms, 400ms, 800ms] main radio ramp up time, respectively.</w:t>
      </w:r>
    </w:p>
    <w:p w14:paraId="0B11A23A" w14:textId="77777777" w:rsidR="0087153E" w:rsidRDefault="00000000">
      <w:pPr>
        <w:pStyle w:val="a2"/>
        <w:numPr>
          <w:ilvl w:val="0"/>
          <w:numId w:val="55"/>
        </w:numPr>
      </w:pPr>
      <w:r>
        <w:t>Alt 4: Modify the previous agreement on UE capability report on the wake-up delay to UE capability report on the main radio ramp up time. The time needed for synchronization will be defined by RAN4 requirements later.</w:t>
      </w:r>
    </w:p>
    <w:p w14:paraId="3E8944D7" w14:textId="77777777" w:rsidR="0087153E" w:rsidRDefault="0087153E">
      <w:pPr>
        <w:rPr>
          <w:lang w:eastAsia="zh-CN" w:bidi="ar"/>
        </w:rPr>
      </w:pPr>
    </w:p>
    <w:p w14:paraId="3322C7AB" w14:textId="77777777" w:rsidR="0087153E" w:rsidRDefault="00000000">
      <w:pPr>
        <w:rPr>
          <w:b/>
          <w:bCs/>
          <w:lang w:eastAsia="zh-CN" w:bidi="ar"/>
        </w:rPr>
      </w:pPr>
      <w:r>
        <w:rPr>
          <w:b/>
          <w:bCs/>
          <w:highlight w:val="green"/>
          <w:lang w:eastAsia="zh-CN" w:bidi="ar"/>
        </w:rPr>
        <w:t>Agreement</w:t>
      </w:r>
    </w:p>
    <w:p w14:paraId="5852C39C" w14:textId="77777777" w:rsidR="0087153E" w:rsidRDefault="00000000">
      <w:r>
        <w:t>Each LP-WUS or LP-SS is QCLed with an SSB with [select one from ‘typeA’, ‘typeC’], and when applicable, ‘typeD’ with the same SSB.</w:t>
      </w:r>
    </w:p>
    <w:p w14:paraId="7A27255D" w14:textId="77777777" w:rsidR="0087153E" w:rsidRDefault="0087153E"/>
    <w:p w14:paraId="4AD15DFD" w14:textId="77777777" w:rsidR="0087153E" w:rsidRDefault="00000000">
      <w:r>
        <w:rPr>
          <w:b/>
          <w:bCs/>
        </w:rPr>
        <w:t>R1-2410861</w:t>
      </w:r>
      <w:r>
        <w:tab/>
        <w:t>Summary #4 on LP-WUS operation in IDLE/INACTIVE mode</w:t>
      </w:r>
      <w:r>
        <w:tab/>
        <w:t>Moderator (Apple)</w:t>
      </w:r>
    </w:p>
    <w:p w14:paraId="5D0FA0D4" w14:textId="77777777" w:rsidR="0087153E" w:rsidRDefault="0087153E"/>
    <w:p w14:paraId="3B99D0C3" w14:textId="77777777" w:rsidR="0087153E" w:rsidRDefault="00000000">
      <w:pPr>
        <w:rPr>
          <w:b/>
          <w:bCs/>
        </w:rPr>
      </w:pPr>
      <w:r>
        <w:rPr>
          <w:b/>
          <w:bCs/>
          <w:highlight w:val="darkYellow"/>
        </w:rPr>
        <w:t>Working Assumption</w:t>
      </w:r>
    </w:p>
    <w:p w14:paraId="16EAAA53" w14:textId="77777777" w:rsidR="0087153E" w:rsidRDefault="00000000">
      <w:pPr>
        <w:pStyle w:val="a2"/>
        <w:rPr>
          <w:lang w:eastAsia="zh-CN"/>
        </w:rPr>
      </w:pPr>
      <w:r>
        <w:rPr>
          <w:lang w:eastAsia="zh-CN"/>
        </w:rPr>
        <w:t>If LP-WUS design support 32 subgroups within one MO, do not support Option 3 for LO to PO mapping or Option B for MO configuration.</w:t>
      </w:r>
    </w:p>
    <w:p w14:paraId="4394F1B1" w14:textId="77777777" w:rsidR="0087153E" w:rsidRDefault="0087153E">
      <w:pPr>
        <w:rPr>
          <w:lang w:eastAsia="zh-CN" w:bidi="ar"/>
        </w:rPr>
      </w:pPr>
    </w:p>
    <w:p w14:paraId="4408EE57" w14:textId="77777777" w:rsidR="0087153E" w:rsidRDefault="00000000">
      <w:pPr>
        <w:rPr>
          <w:b/>
          <w:bCs/>
        </w:rPr>
      </w:pPr>
      <w:r>
        <w:rPr>
          <w:b/>
          <w:bCs/>
        </w:rPr>
        <w:t>Conclusion</w:t>
      </w:r>
    </w:p>
    <w:p w14:paraId="25AC4DAF" w14:textId="77777777" w:rsidR="0087153E" w:rsidRDefault="00000000">
      <w:r>
        <w:t>From RAN1 perspective, there is no consensus on the following proposal:</w:t>
      </w:r>
    </w:p>
    <w:p w14:paraId="5E2CF063" w14:textId="77777777" w:rsidR="0087153E" w:rsidRDefault="00000000">
      <w:r>
        <w:t>UE monitors the legacy PO (and may monitor PEI) and may stop LP-WUS monitoring if</w:t>
      </w:r>
      <w:r>
        <w:tab/>
        <w:t>the UE has not received LP-WUS for a long time.</w:t>
      </w:r>
    </w:p>
    <w:p w14:paraId="7D0F008B" w14:textId="77777777" w:rsidR="0087153E" w:rsidRDefault="0087153E">
      <w:pPr>
        <w:rPr>
          <w:lang w:eastAsia="zh-CN" w:bidi="ar"/>
        </w:rPr>
      </w:pPr>
    </w:p>
    <w:p w14:paraId="4394DAFE" w14:textId="77777777" w:rsidR="0087153E" w:rsidRDefault="00000000">
      <w:pPr>
        <w:rPr>
          <w:lang w:eastAsia="zh-CN" w:bidi="ar"/>
        </w:rPr>
      </w:pPr>
      <w:r>
        <w:rPr>
          <w:b/>
          <w:bCs/>
          <w:lang w:eastAsia="zh-CN" w:bidi="ar"/>
        </w:rPr>
        <w:t>R1-2410862</w:t>
      </w:r>
      <w:r>
        <w:rPr>
          <w:lang w:eastAsia="zh-CN" w:bidi="ar"/>
        </w:rPr>
        <w:tab/>
        <w:t>Summary #5 on LP-WUS operation in IDLE/INACTIVE mode</w:t>
      </w:r>
      <w:r>
        <w:rPr>
          <w:lang w:eastAsia="zh-CN" w:bidi="ar"/>
        </w:rPr>
        <w:tab/>
        <w:t>Moderator (Apple)</w:t>
      </w:r>
    </w:p>
    <w:p w14:paraId="40A21DE9" w14:textId="77777777" w:rsidR="0087153E" w:rsidRDefault="0087153E">
      <w:pPr>
        <w:rPr>
          <w:lang w:eastAsia="zh-CN" w:bidi="ar"/>
        </w:rPr>
      </w:pPr>
    </w:p>
    <w:p w14:paraId="2662531B" w14:textId="77777777" w:rsidR="0087153E" w:rsidRDefault="00000000">
      <w:pPr>
        <w:rPr>
          <w:b/>
          <w:bCs/>
          <w:lang w:eastAsia="zh-CN" w:bidi="ar"/>
        </w:rPr>
      </w:pPr>
      <w:r>
        <w:rPr>
          <w:b/>
          <w:bCs/>
          <w:lang w:eastAsia="zh-CN" w:bidi="ar"/>
        </w:rPr>
        <w:t>For future meetings:</w:t>
      </w:r>
    </w:p>
    <w:p w14:paraId="251AF605" w14:textId="77777777" w:rsidR="0087153E" w:rsidRDefault="00000000">
      <w:pPr>
        <w:rPr>
          <w:rFonts w:eastAsiaTheme="minorEastAsia"/>
          <w:lang w:eastAsia="zh-CN"/>
        </w:rPr>
      </w:pPr>
      <w:r>
        <w:rPr>
          <w:rFonts w:eastAsiaTheme="minorEastAsia"/>
        </w:rPr>
        <w:t>Companies are encouraged to consider section 3.5 of R1-2410862 for further discussions in future meetings.</w:t>
      </w:r>
    </w:p>
    <w:p w14:paraId="165CF509"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07311E3C" w14:textId="77777777" w:rsidR="0087153E" w:rsidRDefault="00000000">
      <w:pPr>
        <w:rPr>
          <w:lang w:eastAsia="zh-CN" w:bidi="ar"/>
        </w:rPr>
      </w:pPr>
      <w:r>
        <w:rPr>
          <w:b/>
          <w:bCs/>
          <w:lang w:eastAsia="zh-CN" w:bidi="ar"/>
        </w:rPr>
        <w:t>R1-2410699</w:t>
      </w:r>
      <w:r>
        <w:rPr>
          <w:lang w:eastAsia="zh-CN" w:bidi="ar"/>
        </w:rPr>
        <w:tab/>
        <w:t>FL summary #1 on LP-WUS operation in CONNECTED mode</w:t>
      </w:r>
      <w:r>
        <w:rPr>
          <w:lang w:eastAsia="zh-CN" w:bidi="ar"/>
        </w:rPr>
        <w:tab/>
        <w:t>Moderator (NTT DOCOMO)</w:t>
      </w:r>
    </w:p>
    <w:p w14:paraId="02618D9C" w14:textId="77777777" w:rsidR="0087153E" w:rsidRDefault="0087153E">
      <w:pPr>
        <w:rPr>
          <w:szCs w:val="20"/>
          <w:lang w:eastAsia="zh-CN" w:bidi="ar"/>
        </w:rPr>
      </w:pPr>
    </w:p>
    <w:p w14:paraId="73825AC8" w14:textId="77777777" w:rsidR="0087153E" w:rsidRDefault="00000000">
      <w:pPr>
        <w:rPr>
          <w:b/>
          <w:bCs/>
          <w:szCs w:val="20"/>
          <w:lang w:eastAsia="zh-CN" w:bidi="ar"/>
        </w:rPr>
      </w:pPr>
      <w:r>
        <w:rPr>
          <w:b/>
          <w:bCs/>
          <w:szCs w:val="20"/>
          <w:highlight w:val="green"/>
          <w:lang w:eastAsia="zh-CN" w:bidi="ar"/>
        </w:rPr>
        <w:t>Agreement</w:t>
      </w:r>
    </w:p>
    <w:p w14:paraId="6AE1A4F0" w14:textId="77777777" w:rsidR="0087153E" w:rsidRDefault="00000000">
      <w:pPr>
        <w:spacing w:line="252" w:lineRule="auto"/>
        <w:contextualSpacing/>
        <w:jc w:val="both"/>
        <w:rPr>
          <w:b/>
          <w:bCs/>
          <w:szCs w:val="20"/>
        </w:rPr>
      </w:pPr>
      <w:r>
        <w:rPr>
          <w:szCs w:val="20"/>
        </w:rPr>
        <w:t xml:space="preserve">For LP-WUS monitoring in RRC CONNECTED mode, </w:t>
      </w:r>
      <w:r>
        <w:rPr>
          <w:rFonts w:hint="eastAsia"/>
          <w:szCs w:val="20"/>
        </w:rPr>
        <w:t>SSB and/or CSI-RS</w:t>
      </w:r>
      <w:r>
        <w:rPr>
          <w:szCs w:val="20"/>
        </w:rPr>
        <w:t xml:space="preserve"> </w:t>
      </w:r>
      <w:r>
        <w:rPr>
          <w:rFonts w:hint="eastAsia"/>
          <w:szCs w:val="20"/>
        </w:rPr>
        <w:t xml:space="preserve">can be </w:t>
      </w:r>
      <w:r>
        <w:rPr>
          <w:szCs w:val="20"/>
        </w:rPr>
        <w:t>the QCL source of LP-WUS</w:t>
      </w:r>
      <w:r>
        <w:rPr>
          <w:b/>
          <w:bCs/>
          <w:szCs w:val="20"/>
        </w:rPr>
        <w:t xml:space="preserve"> </w:t>
      </w:r>
      <w:r>
        <w:rPr>
          <w:rFonts w:hint="eastAsia"/>
          <w:szCs w:val="20"/>
        </w:rPr>
        <w:t>QCL type(s) is {Type A or Type C</w:t>
      </w:r>
      <w:r>
        <w:rPr>
          <w:szCs w:val="20"/>
        </w:rPr>
        <w:t xml:space="preserve"> – for down-selection</w:t>
      </w:r>
      <w:r>
        <w:rPr>
          <w:rFonts w:hint="eastAsia"/>
          <w:szCs w:val="20"/>
        </w:rPr>
        <w:t>} and Type D, when applicable</w:t>
      </w:r>
    </w:p>
    <w:p w14:paraId="6D818CE3" w14:textId="77777777" w:rsidR="0087153E" w:rsidRDefault="0087153E">
      <w:pPr>
        <w:rPr>
          <w:szCs w:val="20"/>
          <w:lang w:eastAsia="zh-CN" w:bidi="ar"/>
        </w:rPr>
      </w:pPr>
    </w:p>
    <w:p w14:paraId="1E06CA7E" w14:textId="77777777" w:rsidR="0087153E" w:rsidRDefault="00000000">
      <w:pPr>
        <w:rPr>
          <w:b/>
          <w:bCs/>
          <w:szCs w:val="20"/>
          <w:lang w:eastAsia="zh-CN" w:bidi="ar"/>
        </w:rPr>
      </w:pPr>
      <w:r>
        <w:rPr>
          <w:b/>
          <w:bCs/>
          <w:szCs w:val="20"/>
          <w:highlight w:val="green"/>
          <w:lang w:eastAsia="zh-CN" w:bidi="ar"/>
        </w:rPr>
        <w:t>Agreement</w:t>
      </w:r>
    </w:p>
    <w:p w14:paraId="0592F827" w14:textId="77777777" w:rsidR="0087153E" w:rsidRDefault="00000000">
      <w:pPr>
        <w:spacing w:line="252" w:lineRule="auto"/>
        <w:contextualSpacing/>
        <w:jc w:val="both"/>
        <w:rPr>
          <w:szCs w:val="20"/>
        </w:rPr>
      </w:pPr>
      <w:r>
        <w:rPr>
          <w:szCs w:val="20"/>
        </w:rPr>
        <w:lastRenderedPageBreak/>
        <w:t xml:space="preserve">LP-WUS </w:t>
      </w:r>
      <w:r>
        <w:rPr>
          <w:rFonts w:hint="eastAsia"/>
          <w:szCs w:val="20"/>
        </w:rPr>
        <w:t>in RRC CONNECTED mode does not include S</w:t>
      </w:r>
      <w:r>
        <w:rPr>
          <w:szCs w:val="20"/>
        </w:rPr>
        <w:t>cell dormancy</w:t>
      </w:r>
      <w:r>
        <w:rPr>
          <w:rFonts w:hint="eastAsia"/>
          <w:szCs w:val="20"/>
        </w:rPr>
        <w:t xml:space="preserve"> indication</w:t>
      </w:r>
      <w:r>
        <w:rPr>
          <w:szCs w:val="20"/>
        </w:rPr>
        <w:t xml:space="preserve">. </w:t>
      </w:r>
    </w:p>
    <w:p w14:paraId="7246A25E" w14:textId="77777777" w:rsidR="0087153E" w:rsidRDefault="00000000">
      <w:pPr>
        <w:pStyle w:val="affff2"/>
        <w:widowControl/>
        <w:numPr>
          <w:ilvl w:val="0"/>
          <w:numId w:val="28"/>
        </w:numPr>
        <w:spacing w:line="252" w:lineRule="auto"/>
        <w:ind w:firstLineChars="0"/>
        <w:contextualSpacing/>
        <w:rPr>
          <w:szCs w:val="20"/>
        </w:rPr>
      </w:pPr>
      <w:r>
        <w:rPr>
          <w:szCs w:val="20"/>
        </w:rPr>
        <w:t>Note: LP-WUS indication does not impact SCell dormancy behavior</w:t>
      </w:r>
    </w:p>
    <w:p w14:paraId="1ACFE4D0" w14:textId="77777777" w:rsidR="0087153E" w:rsidRDefault="0087153E">
      <w:pPr>
        <w:spacing w:line="252" w:lineRule="auto"/>
        <w:contextualSpacing/>
        <w:jc w:val="both"/>
        <w:rPr>
          <w:b/>
          <w:bCs/>
          <w:szCs w:val="20"/>
        </w:rPr>
      </w:pPr>
    </w:p>
    <w:p w14:paraId="3489D25C" w14:textId="77777777" w:rsidR="0087153E" w:rsidRDefault="00000000">
      <w:pPr>
        <w:contextualSpacing/>
        <w:jc w:val="both"/>
        <w:rPr>
          <w:szCs w:val="20"/>
        </w:rPr>
      </w:pPr>
      <w:r>
        <w:rPr>
          <w:b/>
          <w:bCs/>
          <w:szCs w:val="20"/>
        </w:rPr>
        <w:t>R1-2410804</w:t>
      </w:r>
      <w:r>
        <w:rPr>
          <w:szCs w:val="20"/>
        </w:rPr>
        <w:tab/>
        <w:t>FL summary #2 on LP-WUS operation in CONNECTED mode</w:t>
      </w:r>
      <w:r>
        <w:rPr>
          <w:szCs w:val="20"/>
        </w:rPr>
        <w:tab/>
        <w:t>Moderator (NTT DOCOMO)</w:t>
      </w:r>
    </w:p>
    <w:p w14:paraId="2657E240" w14:textId="77777777" w:rsidR="0087153E" w:rsidRDefault="0087153E">
      <w:pPr>
        <w:contextualSpacing/>
        <w:jc w:val="both"/>
        <w:rPr>
          <w:b/>
          <w:bCs/>
          <w:szCs w:val="20"/>
        </w:rPr>
      </w:pPr>
    </w:p>
    <w:p w14:paraId="148F6807" w14:textId="77777777" w:rsidR="0087153E" w:rsidRDefault="00000000">
      <w:pPr>
        <w:rPr>
          <w:b/>
          <w:bCs/>
          <w:szCs w:val="20"/>
          <w:lang w:eastAsia="zh-CN" w:bidi="ar"/>
        </w:rPr>
      </w:pPr>
      <w:r>
        <w:rPr>
          <w:b/>
          <w:bCs/>
          <w:szCs w:val="20"/>
          <w:highlight w:val="green"/>
          <w:lang w:eastAsia="zh-CN" w:bidi="ar"/>
        </w:rPr>
        <w:t>Agreement</w:t>
      </w:r>
    </w:p>
    <w:p w14:paraId="5C967F8D" w14:textId="77777777" w:rsidR="0087153E" w:rsidRDefault="00000000">
      <w:pPr>
        <w:contextualSpacing/>
        <w:jc w:val="both"/>
        <w:rPr>
          <w:rFonts w:ascii="Times New Roman" w:hAnsi="Times New Roman"/>
          <w:b/>
          <w:bCs/>
          <w:szCs w:val="20"/>
        </w:rPr>
      </w:pPr>
      <w:r>
        <w:rPr>
          <w:szCs w:val="20"/>
        </w:rPr>
        <w:t>For LP-WUS CONNECTED mode operation,</w:t>
      </w:r>
      <w:r>
        <w:rPr>
          <w:rFonts w:hint="eastAsia"/>
          <w:szCs w:val="20"/>
        </w:rPr>
        <w:t xml:space="preserve"> </w:t>
      </w:r>
      <w:r>
        <w:rPr>
          <w:szCs w:val="20"/>
        </w:rPr>
        <w:t xml:space="preserve">the following case is not </w:t>
      </w:r>
      <w:r>
        <w:rPr>
          <w:rFonts w:hint="eastAsia"/>
          <w:szCs w:val="20"/>
        </w:rPr>
        <w:t>supported</w:t>
      </w:r>
      <w:r>
        <w:rPr>
          <w:szCs w:val="20"/>
        </w:rPr>
        <w:t>:</w:t>
      </w:r>
    </w:p>
    <w:p w14:paraId="14A8281B" w14:textId="77777777" w:rsidR="0087153E" w:rsidRDefault="00000000">
      <w:pPr>
        <w:pStyle w:val="affff2"/>
        <w:widowControl/>
        <w:numPr>
          <w:ilvl w:val="0"/>
          <w:numId w:val="28"/>
        </w:numPr>
        <w:ind w:firstLineChars="0"/>
        <w:contextualSpacing/>
        <w:rPr>
          <w:rFonts w:ascii="Times New Roman" w:hAnsi="Times New Roman"/>
          <w:b/>
          <w:bCs/>
          <w:szCs w:val="20"/>
        </w:rPr>
      </w:pPr>
      <w:r>
        <w:rPr>
          <w:szCs w:val="20"/>
        </w:rPr>
        <w:t>B</w:t>
      </w:r>
      <w:r>
        <w:rPr>
          <w:rFonts w:hint="eastAsia"/>
          <w:szCs w:val="20"/>
        </w:rPr>
        <w:t xml:space="preserve">oth </w:t>
      </w:r>
      <w:r>
        <w:rPr>
          <w:szCs w:val="20"/>
        </w:rPr>
        <w:t>Option 1-1</w:t>
      </w:r>
      <w:r>
        <w:rPr>
          <w:rFonts w:hint="eastAsia"/>
          <w:szCs w:val="20"/>
        </w:rPr>
        <w:t xml:space="preserve"> and </w:t>
      </w:r>
      <w:r>
        <w:rPr>
          <w:szCs w:val="20"/>
        </w:rPr>
        <w:t>Option 1-</w:t>
      </w:r>
      <w:r>
        <w:rPr>
          <w:rFonts w:hint="eastAsia"/>
          <w:szCs w:val="20"/>
        </w:rPr>
        <w:t>2 are simultaneously configured for the same UE</w:t>
      </w:r>
      <w:r>
        <w:rPr>
          <w:szCs w:val="20"/>
        </w:rPr>
        <w:t xml:space="preserve"> </w:t>
      </w:r>
      <w:r>
        <w:rPr>
          <w:rFonts w:hint="eastAsia"/>
          <w:szCs w:val="20"/>
        </w:rPr>
        <w:t>in a given</w:t>
      </w:r>
      <w:r>
        <w:rPr>
          <w:szCs w:val="20"/>
        </w:rPr>
        <w:t xml:space="preserve"> cell </w:t>
      </w:r>
    </w:p>
    <w:p w14:paraId="12174C28" w14:textId="77777777" w:rsidR="0087153E" w:rsidRDefault="0087153E">
      <w:pPr>
        <w:spacing w:line="252" w:lineRule="auto"/>
        <w:contextualSpacing/>
        <w:jc w:val="both"/>
        <w:rPr>
          <w:b/>
          <w:bCs/>
          <w:szCs w:val="20"/>
        </w:rPr>
      </w:pPr>
    </w:p>
    <w:p w14:paraId="22D164CA" w14:textId="77777777" w:rsidR="0087153E" w:rsidRDefault="00000000">
      <w:pPr>
        <w:rPr>
          <w:lang w:eastAsia="zh-CN" w:bidi="ar"/>
        </w:rPr>
      </w:pPr>
      <w:r>
        <w:rPr>
          <w:b/>
          <w:bCs/>
          <w:lang w:eastAsia="zh-CN" w:bidi="ar"/>
        </w:rPr>
        <w:t>R1-2410859</w:t>
      </w:r>
      <w:r>
        <w:rPr>
          <w:lang w:eastAsia="zh-CN" w:bidi="ar"/>
        </w:rPr>
        <w:tab/>
        <w:t>FL summary #3 on LP-WUS operation in CONNECTED mode</w:t>
      </w:r>
      <w:r>
        <w:rPr>
          <w:lang w:eastAsia="zh-CN" w:bidi="ar"/>
        </w:rPr>
        <w:tab/>
        <w:t>Moderator (NTT DOCOMO)</w:t>
      </w:r>
    </w:p>
    <w:p w14:paraId="56144D15" w14:textId="77777777" w:rsidR="0087153E" w:rsidRDefault="0087153E">
      <w:pPr>
        <w:rPr>
          <w:lang w:eastAsia="zh-CN" w:bidi="ar"/>
        </w:rPr>
      </w:pPr>
    </w:p>
    <w:p w14:paraId="63DE0534" w14:textId="77777777" w:rsidR="0087153E" w:rsidRDefault="00000000">
      <w:pPr>
        <w:rPr>
          <w:b/>
          <w:bCs/>
          <w:szCs w:val="20"/>
          <w:lang w:eastAsia="zh-CN" w:bidi="ar"/>
        </w:rPr>
      </w:pPr>
      <w:r>
        <w:rPr>
          <w:b/>
          <w:bCs/>
          <w:szCs w:val="20"/>
          <w:highlight w:val="green"/>
          <w:lang w:eastAsia="zh-CN" w:bidi="ar"/>
        </w:rPr>
        <w:t>Agreement</w:t>
      </w:r>
    </w:p>
    <w:p w14:paraId="577A8F47" w14:textId="77777777" w:rsidR="0087153E" w:rsidRDefault="00000000">
      <w:pPr>
        <w:pStyle w:val="affff2"/>
        <w:widowControl/>
        <w:numPr>
          <w:ilvl w:val="0"/>
          <w:numId w:val="28"/>
        </w:numPr>
        <w:ind w:firstLineChars="0"/>
        <w:contextualSpacing/>
        <w:rPr>
          <w:b/>
          <w:bCs/>
          <w:szCs w:val="20"/>
        </w:rPr>
      </w:pPr>
      <w:r>
        <w:rPr>
          <w:szCs w:val="20"/>
        </w:rPr>
        <w:t xml:space="preserve">For LP-WUS </w:t>
      </w:r>
      <w:r>
        <w:rPr>
          <w:rFonts w:hint="eastAsia"/>
          <w:color w:val="FF0000"/>
          <w:szCs w:val="20"/>
        </w:rPr>
        <w:t>MO</w:t>
      </w:r>
      <w:r>
        <w:rPr>
          <w:color w:val="FF0000"/>
          <w:szCs w:val="20"/>
        </w:rPr>
        <w:t xml:space="preserve">s </w:t>
      </w:r>
      <w:r>
        <w:rPr>
          <w:szCs w:val="20"/>
        </w:rPr>
        <w:t>in connected mode</w:t>
      </w:r>
      <w:r>
        <w:rPr>
          <w:rFonts w:hint="eastAsia"/>
          <w:szCs w:val="20"/>
        </w:rPr>
        <w:t xml:space="preserve"> for Option 1-1</w:t>
      </w:r>
      <w:r>
        <w:rPr>
          <w:szCs w:val="20"/>
        </w:rPr>
        <w:t>, following</w:t>
      </w:r>
      <w:r>
        <w:rPr>
          <w:rFonts w:hint="eastAsia"/>
          <w:szCs w:val="20"/>
        </w:rPr>
        <w:t xml:space="preserve"> is considered further</w:t>
      </w:r>
      <w:r>
        <w:rPr>
          <w:szCs w:val="20"/>
        </w:rPr>
        <w:t xml:space="preserve"> discussion and possible down-selection</w:t>
      </w:r>
    </w:p>
    <w:p w14:paraId="13D78C82" w14:textId="77777777" w:rsidR="0087153E" w:rsidRDefault="00000000">
      <w:pPr>
        <w:pStyle w:val="affff2"/>
        <w:widowControl/>
        <w:numPr>
          <w:ilvl w:val="1"/>
          <w:numId w:val="28"/>
        </w:numPr>
        <w:ind w:firstLineChars="0"/>
        <w:contextualSpacing/>
        <w:rPr>
          <w:szCs w:val="20"/>
        </w:rPr>
      </w:pPr>
      <w:r>
        <w:rPr>
          <w:szCs w:val="20"/>
        </w:rPr>
        <w:t>Approach 1:</w:t>
      </w:r>
    </w:p>
    <w:p w14:paraId="4F36186A" w14:textId="77777777" w:rsidR="0087153E" w:rsidRDefault="00000000">
      <w:pPr>
        <w:pStyle w:val="affff2"/>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including periodicity and offset, are configured independently from the C-DRX periodicity/offset by new RRC parameter(s).</w:t>
      </w:r>
    </w:p>
    <w:p w14:paraId="69537565" w14:textId="77777777" w:rsidR="0087153E" w:rsidRDefault="00000000">
      <w:pPr>
        <w:pStyle w:val="affff2"/>
        <w:widowControl/>
        <w:numPr>
          <w:ilvl w:val="2"/>
          <w:numId w:val="28"/>
        </w:numPr>
        <w:ind w:firstLineChars="0"/>
        <w:contextualSpacing/>
        <w:rPr>
          <w:szCs w:val="20"/>
        </w:rPr>
      </w:pPr>
      <w:r>
        <w:rPr>
          <w:szCs w:val="20"/>
        </w:rPr>
        <w:t xml:space="preserve">UE selectively monitors LP-WUS in the LP-WUS </w:t>
      </w:r>
      <w:r>
        <w:rPr>
          <w:rFonts w:hint="eastAsia"/>
          <w:color w:val="FF0000"/>
          <w:szCs w:val="20"/>
        </w:rPr>
        <w:t>MOs</w:t>
      </w:r>
      <w:r>
        <w:rPr>
          <w:szCs w:val="20"/>
        </w:rPr>
        <w:t xml:space="preserve"> identified by other parameters such as </w:t>
      </w:r>
      <w:r>
        <w:rPr>
          <w:rFonts w:hint="eastAsia"/>
          <w:color w:val="FF0000"/>
          <w:szCs w:val="20"/>
        </w:rPr>
        <w:t>time offset</w:t>
      </w:r>
      <w:r>
        <w:rPr>
          <w:color w:val="FF0000"/>
          <w:szCs w:val="20"/>
        </w:rPr>
        <w:t xml:space="preserve"> </w:t>
      </w:r>
      <w:r>
        <w:rPr>
          <w:szCs w:val="20"/>
        </w:rPr>
        <w:t>prior to the start of</w:t>
      </w:r>
      <w:r>
        <w:rPr>
          <w:i/>
          <w:iCs/>
          <w:szCs w:val="20"/>
        </w:rPr>
        <w:t xml:space="preserve"> drx-onDurationTimer</w:t>
      </w:r>
      <w:r>
        <w:rPr>
          <w:szCs w:val="20"/>
        </w:rPr>
        <w:t>.</w:t>
      </w:r>
    </w:p>
    <w:p w14:paraId="41CB8A32" w14:textId="77777777" w:rsidR="0087153E" w:rsidRDefault="00000000">
      <w:pPr>
        <w:pStyle w:val="affff2"/>
        <w:widowControl/>
        <w:numPr>
          <w:ilvl w:val="1"/>
          <w:numId w:val="28"/>
        </w:numPr>
        <w:ind w:firstLineChars="0"/>
        <w:contextualSpacing/>
        <w:rPr>
          <w:szCs w:val="20"/>
        </w:rPr>
      </w:pPr>
      <w:r>
        <w:rPr>
          <w:szCs w:val="20"/>
        </w:rPr>
        <w:t>Approach 2:</w:t>
      </w:r>
    </w:p>
    <w:p w14:paraId="38816639" w14:textId="77777777" w:rsidR="0087153E" w:rsidRDefault="00000000">
      <w:pPr>
        <w:pStyle w:val="affff2"/>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xml:space="preserve">, including periodicity and offset, are identified based on the slot that </w:t>
      </w:r>
      <w:r>
        <w:rPr>
          <w:i/>
          <w:iCs/>
          <w:szCs w:val="20"/>
        </w:rPr>
        <w:t>drx-onDurationTimer</w:t>
      </w:r>
      <w:r>
        <w:rPr>
          <w:szCs w:val="20"/>
        </w:rPr>
        <w:t xml:space="preserve"> would start and a new RRC parameter indicating the time offset until the slot that </w:t>
      </w:r>
      <w:r>
        <w:rPr>
          <w:i/>
          <w:iCs/>
          <w:szCs w:val="20"/>
        </w:rPr>
        <w:t>drx-onDurationTimer</w:t>
      </w:r>
      <w:r>
        <w:rPr>
          <w:szCs w:val="20"/>
        </w:rPr>
        <w:t xml:space="preserve"> would start.</w:t>
      </w:r>
    </w:p>
    <w:p w14:paraId="573B6C2D" w14:textId="77777777" w:rsidR="0087153E" w:rsidRDefault="00000000">
      <w:pPr>
        <w:pStyle w:val="affff2"/>
        <w:widowControl/>
        <w:numPr>
          <w:ilvl w:val="1"/>
          <w:numId w:val="28"/>
        </w:numPr>
        <w:ind w:firstLineChars="0"/>
        <w:contextualSpacing/>
        <w:rPr>
          <w:szCs w:val="20"/>
        </w:rPr>
      </w:pPr>
      <w:r>
        <w:rPr>
          <w:rFonts w:hint="eastAsia"/>
          <w:szCs w:val="20"/>
        </w:rPr>
        <w:t xml:space="preserve">FFS: </w:t>
      </w:r>
      <w:r>
        <w:rPr>
          <w:rFonts w:hint="eastAsia"/>
          <w:color w:val="FF0000"/>
          <w:szCs w:val="20"/>
        </w:rPr>
        <w:t>An</w:t>
      </w:r>
      <w:r>
        <w:rPr>
          <w:rFonts w:hint="eastAsia"/>
          <w:szCs w:val="20"/>
        </w:rPr>
        <w:t xml:space="preserve">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1DB1E187" w14:textId="77777777" w:rsidR="0087153E" w:rsidRDefault="00000000">
      <w:pPr>
        <w:pStyle w:val="affff2"/>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the consecutive LP-WUS </w:t>
      </w:r>
      <w:r>
        <w:rPr>
          <w:rFonts w:hint="eastAsia"/>
          <w:color w:val="FF0000"/>
          <w:szCs w:val="20"/>
        </w:rPr>
        <w:t>MOs</w:t>
      </w:r>
      <w:r>
        <w:rPr>
          <w:szCs w:val="20"/>
        </w:rPr>
        <w:t xml:space="preserve"> in time identified by </w:t>
      </w:r>
      <w:r>
        <w:rPr>
          <w:rFonts w:hint="eastAsia"/>
          <w:color w:val="FF0000"/>
          <w:szCs w:val="20"/>
        </w:rPr>
        <w:t>the RRC parameter</w:t>
      </w:r>
      <w:r>
        <w:rPr>
          <w:rFonts w:hint="eastAsia"/>
          <w:szCs w:val="20"/>
        </w:rPr>
        <w:t xml:space="preserve"> </w:t>
      </w:r>
      <w:r>
        <w:rPr>
          <w:szCs w:val="20"/>
        </w:rPr>
        <w:t>are associated with a same C-DRX cycle;</w:t>
      </w:r>
    </w:p>
    <w:p w14:paraId="4C25B017" w14:textId="77777777" w:rsidR="0087153E" w:rsidRDefault="00000000">
      <w:pPr>
        <w:pStyle w:val="affff2"/>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LP-WUS </w:t>
      </w:r>
      <w:r>
        <w:rPr>
          <w:rFonts w:hint="eastAsia"/>
          <w:color w:val="FF0000"/>
          <w:szCs w:val="20"/>
        </w:rPr>
        <w:t>MOs</w:t>
      </w:r>
      <w:r>
        <w:rPr>
          <w:szCs w:val="20"/>
        </w:rPr>
        <w:t xml:space="preserve"> in time identified by </w:t>
      </w:r>
      <w:r>
        <w:rPr>
          <w:rFonts w:hint="eastAsia"/>
          <w:color w:val="FF0000"/>
          <w:szCs w:val="20"/>
        </w:rPr>
        <w:t>the RRC parameter</w:t>
      </w:r>
      <w:r>
        <w:rPr>
          <w:szCs w:val="20"/>
        </w:rPr>
        <w:t xml:space="preserve"> provides consistent indication for the same C-DRX cycle of the UE, i.e., UE does not expect to detect more than one LP-WUSs with different indications for the UE in the LP-WUS </w:t>
      </w:r>
      <w:r>
        <w:rPr>
          <w:rFonts w:hint="eastAsia"/>
          <w:color w:val="FF0000"/>
          <w:szCs w:val="20"/>
        </w:rPr>
        <w:t>MOs</w:t>
      </w:r>
      <w:r>
        <w:rPr>
          <w:szCs w:val="20"/>
        </w:rPr>
        <w:t xml:space="preserve"> associated with the same C-DRX cycle.</w:t>
      </w:r>
    </w:p>
    <w:p w14:paraId="5CE13719" w14:textId="77777777" w:rsidR="0087153E" w:rsidRDefault="00000000">
      <w:pPr>
        <w:pStyle w:val="affff2"/>
        <w:widowControl/>
        <w:numPr>
          <w:ilvl w:val="0"/>
          <w:numId w:val="28"/>
        </w:numPr>
        <w:ind w:firstLineChars="0"/>
        <w:contextualSpacing/>
        <w:rPr>
          <w:b/>
          <w:bCs/>
          <w:szCs w:val="20"/>
        </w:rPr>
      </w:pPr>
      <w:r>
        <w:rPr>
          <w:szCs w:val="20"/>
        </w:rPr>
        <w:t xml:space="preserve">For LP-WUS </w:t>
      </w:r>
      <w:r>
        <w:rPr>
          <w:color w:val="FF0000"/>
          <w:szCs w:val="20"/>
        </w:rPr>
        <w:t>MOs</w:t>
      </w:r>
      <w:r>
        <w:rPr>
          <w:szCs w:val="20"/>
        </w:rPr>
        <w:t xml:space="preserve"> in connected mode</w:t>
      </w:r>
      <w:r>
        <w:rPr>
          <w:rFonts w:hint="eastAsia"/>
          <w:szCs w:val="20"/>
        </w:rPr>
        <w:t xml:space="preserve"> for Option 1-2</w:t>
      </w:r>
      <w:r>
        <w:rPr>
          <w:szCs w:val="20"/>
        </w:rPr>
        <w:t>, following</w:t>
      </w:r>
      <w:r>
        <w:rPr>
          <w:rFonts w:hint="eastAsia"/>
          <w:szCs w:val="20"/>
        </w:rPr>
        <w:t xml:space="preserve"> is considered further</w:t>
      </w:r>
    </w:p>
    <w:p w14:paraId="470BA4A1" w14:textId="77777777" w:rsidR="0087153E" w:rsidRDefault="00000000">
      <w:pPr>
        <w:pStyle w:val="affff2"/>
        <w:widowControl/>
        <w:numPr>
          <w:ilvl w:val="1"/>
          <w:numId w:val="28"/>
        </w:numPr>
        <w:ind w:firstLineChars="0"/>
        <w:contextualSpacing/>
        <w:rPr>
          <w:szCs w:val="20"/>
        </w:rPr>
      </w:pPr>
      <w:r>
        <w:rPr>
          <w:szCs w:val="20"/>
        </w:rPr>
        <w:t>Approach 1:</w:t>
      </w:r>
    </w:p>
    <w:p w14:paraId="24B79992" w14:textId="77777777" w:rsidR="0087153E" w:rsidRDefault="00000000">
      <w:pPr>
        <w:pStyle w:val="affff2"/>
        <w:widowControl/>
        <w:numPr>
          <w:ilvl w:val="2"/>
          <w:numId w:val="28"/>
        </w:numPr>
        <w:ind w:firstLineChars="0"/>
        <w:contextualSpacing/>
        <w:rPr>
          <w:szCs w:val="20"/>
        </w:rPr>
      </w:pPr>
      <w:r>
        <w:rPr>
          <w:szCs w:val="20"/>
        </w:rPr>
        <w:t xml:space="preserve">LP-WUS </w:t>
      </w:r>
      <w:r>
        <w:rPr>
          <w:color w:val="FF0000"/>
          <w:szCs w:val="20"/>
        </w:rPr>
        <w:t>MOs</w:t>
      </w:r>
      <w:r>
        <w:rPr>
          <w:szCs w:val="20"/>
        </w:rPr>
        <w:t>, including periodicity and offset, are configured independently from the C-DRX periodicity/offset by new RRC parameter(s).</w:t>
      </w:r>
    </w:p>
    <w:p w14:paraId="328B2ACA" w14:textId="77777777" w:rsidR="0087153E" w:rsidRDefault="00000000">
      <w:pPr>
        <w:pStyle w:val="affff2"/>
        <w:widowControl/>
        <w:numPr>
          <w:ilvl w:val="2"/>
          <w:numId w:val="28"/>
        </w:numPr>
        <w:ind w:firstLineChars="0"/>
        <w:contextualSpacing/>
        <w:rPr>
          <w:color w:val="FF0000"/>
          <w:szCs w:val="20"/>
        </w:rPr>
      </w:pPr>
      <w:r>
        <w:rPr>
          <w:szCs w:val="20"/>
        </w:rPr>
        <w:t xml:space="preserve">UE monitors LP-WUS in the LP-WUS </w:t>
      </w:r>
      <w:r>
        <w:rPr>
          <w:color w:val="FF0000"/>
          <w:szCs w:val="20"/>
        </w:rPr>
        <w:t>MOs</w:t>
      </w:r>
      <w:r>
        <w:rPr>
          <w:szCs w:val="20"/>
        </w:rPr>
        <w:t xml:space="preserve"> and starts a new timer for PDCCH monitoring triggered by LP-WUS, after a time offset.</w:t>
      </w:r>
      <w:r>
        <w:rPr>
          <w:rFonts w:hint="eastAsia"/>
          <w:szCs w:val="20"/>
        </w:rPr>
        <w:t xml:space="preserve"> </w:t>
      </w:r>
    </w:p>
    <w:p w14:paraId="1FF55C6E" w14:textId="77777777" w:rsidR="0087153E" w:rsidRDefault="00000000">
      <w:pPr>
        <w:pStyle w:val="affff2"/>
        <w:widowControl/>
        <w:numPr>
          <w:ilvl w:val="1"/>
          <w:numId w:val="28"/>
        </w:numPr>
        <w:ind w:firstLineChars="0"/>
        <w:contextualSpacing/>
        <w:rPr>
          <w:szCs w:val="20"/>
        </w:rPr>
      </w:pPr>
      <w:r>
        <w:rPr>
          <w:szCs w:val="20"/>
        </w:rPr>
        <w:t>Approach 2:</w:t>
      </w:r>
    </w:p>
    <w:p w14:paraId="22E7A1A8" w14:textId="77777777" w:rsidR="0087153E" w:rsidRDefault="00000000">
      <w:pPr>
        <w:pStyle w:val="affff2"/>
        <w:widowControl/>
        <w:numPr>
          <w:ilvl w:val="2"/>
          <w:numId w:val="28"/>
        </w:numPr>
        <w:ind w:firstLineChars="0"/>
        <w:contextualSpacing/>
        <w:rPr>
          <w:szCs w:val="20"/>
        </w:rPr>
      </w:pPr>
      <w:r>
        <w:rPr>
          <w:szCs w:val="20"/>
        </w:rPr>
        <w:t>Periodicity/offset of the slot that the new timer for PDCCH monitoring may be potentially triggered by LP-WUS are configured by RRC parameters.</w:t>
      </w:r>
    </w:p>
    <w:p w14:paraId="2B317EA0" w14:textId="77777777" w:rsidR="0087153E" w:rsidRDefault="00000000">
      <w:pPr>
        <w:pStyle w:val="affff2"/>
        <w:widowControl/>
        <w:numPr>
          <w:ilvl w:val="2"/>
          <w:numId w:val="28"/>
        </w:numPr>
        <w:ind w:firstLineChars="0"/>
        <w:contextualSpacing/>
        <w:rPr>
          <w:szCs w:val="20"/>
        </w:rPr>
      </w:pPr>
      <w:r>
        <w:rPr>
          <w:szCs w:val="20"/>
        </w:rPr>
        <w:t xml:space="preserve">LP-WUS </w:t>
      </w:r>
      <w:r>
        <w:rPr>
          <w:color w:val="FF0000"/>
          <w:szCs w:val="20"/>
        </w:rPr>
        <w:t>MOs</w:t>
      </w:r>
      <w:r>
        <w:rPr>
          <w:szCs w:val="20"/>
        </w:rPr>
        <w:t xml:space="preserve">, including periodicity and offset, are identified based on the slot that </w:t>
      </w:r>
      <w:r>
        <w:rPr>
          <w:rFonts w:hint="eastAsia"/>
          <w:color w:val="FF0000"/>
          <w:szCs w:val="20"/>
        </w:rPr>
        <w:t>new timer</w:t>
      </w:r>
      <w:r>
        <w:rPr>
          <w:szCs w:val="20"/>
        </w:rPr>
        <w:t xml:space="preserve"> would start and a new RRC parameter indicating the time offset until the slot that </w:t>
      </w:r>
      <w:r>
        <w:rPr>
          <w:rFonts w:hint="eastAsia"/>
          <w:color w:val="FF0000"/>
          <w:szCs w:val="20"/>
        </w:rPr>
        <w:t>new timer</w:t>
      </w:r>
      <w:r>
        <w:rPr>
          <w:rFonts w:hint="eastAsia"/>
          <w:szCs w:val="20"/>
        </w:rPr>
        <w:t xml:space="preserve"> </w:t>
      </w:r>
      <w:r>
        <w:rPr>
          <w:szCs w:val="20"/>
        </w:rPr>
        <w:t>would start.</w:t>
      </w:r>
    </w:p>
    <w:p w14:paraId="24D39CBD" w14:textId="77777777" w:rsidR="0087153E" w:rsidRDefault="00000000">
      <w:pPr>
        <w:pStyle w:val="affff2"/>
        <w:widowControl/>
        <w:numPr>
          <w:ilvl w:val="1"/>
          <w:numId w:val="28"/>
        </w:numPr>
        <w:ind w:firstLineChars="0"/>
        <w:contextualSpacing/>
        <w:rPr>
          <w:szCs w:val="20"/>
        </w:rPr>
      </w:pPr>
      <w:r>
        <w:rPr>
          <w:rFonts w:hint="eastAsia"/>
          <w:szCs w:val="20"/>
        </w:rPr>
        <w:t xml:space="preserve">FFS: </w:t>
      </w:r>
      <w:r>
        <w:rPr>
          <w:rFonts w:hint="eastAsia"/>
          <w:color w:val="FF0000"/>
          <w:szCs w:val="20"/>
        </w:rPr>
        <w:t xml:space="preserve">An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6530C59E" w14:textId="77777777" w:rsidR="0087153E" w:rsidRDefault="00000000">
      <w:pPr>
        <w:pStyle w:val="affff2"/>
        <w:widowControl/>
        <w:numPr>
          <w:ilvl w:val="2"/>
          <w:numId w:val="28"/>
        </w:numPr>
        <w:ind w:firstLineChars="0"/>
        <w:contextualSpacing/>
        <w:rPr>
          <w:szCs w:val="20"/>
        </w:rPr>
      </w:pPr>
      <w:r>
        <w:rPr>
          <w:rFonts w:hint="eastAsia"/>
          <w:color w:val="FF0000"/>
          <w:szCs w:val="20"/>
        </w:rPr>
        <w:t xml:space="preserve">FFS: </w:t>
      </w:r>
      <w:r>
        <w:rPr>
          <w:szCs w:val="20"/>
        </w:rPr>
        <w:t xml:space="preserve">the consecutive LP-WUS </w:t>
      </w:r>
      <w:r>
        <w:rPr>
          <w:color w:val="FF0000"/>
          <w:szCs w:val="20"/>
        </w:rPr>
        <w:t>MOs</w:t>
      </w:r>
      <w:r>
        <w:rPr>
          <w:szCs w:val="20"/>
        </w:rPr>
        <w:t xml:space="preserve"> in time identified by </w:t>
      </w:r>
      <w:r>
        <w:rPr>
          <w:rFonts w:hint="eastAsia"/>
          <w:color w:val="FF0000"/>
          <w:szCs w:val="20"/>
        </w:rPr>
        <w:t>the RRC parameter</w:t>
      </w:r>
      <w:r>
        <w:rPr>
          <w:szCs w:val="20"/>
        </w:rPr>
        <w:t xml:space="preserve"> are associated with the same slot that the</w:t>
      </w:r>
      <w:r>
        <w:rPr>
          <w:rFonts w:hint="eastAsia"/>
          <w:szCs w:val="20"/>
        </w:rPr>
        <w:t xml:space="preserve"> </w:t>
      </w:r>
      <w:r>
        <w:rPr>
          <w:rFonts w:hint="eastAsia"/>
          <w:color w:val="FF0000"/>
          <w:szCs w:val="20"/>
        </w:rPr>
        <w:t>new</w:t>
      </w:r>
      <w:r>
        <w:rPr>
          <w:color w:val="FF0000"/>
          <w:szCs w:val="20"/>
        </w:rPr>
        <w:t xml:space="preserve"> </w:t>
      </w:r>
      <w:r>
        <w:rPr>
          <w:szCs w:val="20"/>
        </w:rPr>
        <w:t>timer would start;</w:t>
      </w:r>
    </w:p>
    <w:p w14:paraId="1B1A18C4" w14:textId="77777777" w:rsidR="0087153E" w:rsidRDefault="00000000">
      <w:pPr>
        <w:pStyle w:val="affff2"/>
        <w:widowControl/>
        <w:numPr>
          <w:ilvl w:val="2"/>
          <w:numId w:val="28"/>
        </w:numPr>
        <w:ind w:firstLineChars="0"/>
        <w:contextualSpacing/>
        <w:rPr>
          <w:szCs w:val="20"/>
        </w:rPr>
      </w:pPr>
      <w:r>
        <w:rPr>
          <w:rFonts w:hint="eastAsia"/>
          <w:color w:val="FF0000"/>
          <w:szCs w:val="20"/>
        </w:rPr>
        <w:t xml:space="preserve">FFS: </w:t>
      </w:r>
      <w:r>
        <w:rPr>
          <w:szCs w:val="20"/>
        </w:rPr>
        <w:t xml:space="preserve">LP-WUS </w:t>
      </w:r>
      <w:r>
        <w:rPr>
          <w:color w:val="FF0000"/>
          <w:szCs w:val="20"/>
        </w:rPr>
        <w:t>MOs</w:t>
      </w:r>
      <w:r>
        <w:rPr>
          <w:szCs w:val="20"/>
        </w:rPr>
        <w:t xml:space="preserve"> in time identified by</w:t>
      </w:r>
      <w:r>
        <w:rPr>
          <w:rFonts w:hint="eastAsia"/>
          <w:color w:val="FF0000"/>
          <w:szCs w:val="20"/>
        </w:rPr>
        <w:t xml:space="preserve"> the RRC parameter</w:t>
      </w:r>
      <w:r>
        <w:rPr>
          <w:szCs w:val="20"/>
        </w:rPr>
        <w:t xml:space="preserve"> provides consistent indication for the same slot that the </w:t>
      </w:r>
      <w:r>
        <w:rPr>
          <w:rFonts w:hint="eastAsia"/>
          <w:color w:val="FF0000"/>
          <w:szCs w:val="20"/>
        </w:rPr>
        <w:t xml:space="preserve">new </w:t>
      </w:r>
      <w:r>
        <w:rPr>
          <w:szCs w:val="20"/>
        </w:rPr>
        <w:t xml:space="preserve">timer would start, i.e., UE does not expect to detect more than one LP-WUSs with different indications for the UE in the LP-WUS </w:t>
      </w:r>
      <w:r>
        <w:rPr>
          <w:color w:val="FF0000"/>
          <w:szCs w:val="20"/>
        </w:rPr>
        <w:t>MOs</w:t>
      </w:r>
      <w:r>
        <w:rPr>
          <w:szCs w:val="20"/>
        </w:rPr>
        <w:t xml:space="preserve"> associated with the same slot that the </w:t>
      </w:r>
      <w:r>
        <w:rPr>
          <w:rFonts w:hint="eastAsia"/>
          <w:color w:val="FF0000"/>
          <w:szCs w:val="20"/>
        </w:rPr>
        <w:t xml:space="preserve">new </w:t>
      </w:r>
      <w:r>
        <w:rPr>
          <w:szCs w:val="20"/>
        </w:rPr>
        <w:t>timer would start.</w:t>
      </w:r>
    </w:p>
    <w:p w14:paraId="5334CCED" w14:textId="77777777" w:rsidR="0087153E" w:rsidRDefault="0087153E">
      <w:pPr>
        <w:rPr>
          <w:lang w:eastAsia="zh-CN" w:bidi="ar"/>
        </w:rPr>
      </w:pPr>
    </w:p>
    <w:p w14:paraId="2BA68301" w14:textId="77777777" w:rsidR="0087153E" w:rsidRDefault="00000000">
      <w:pPr>
        <w:rPr>
          <w:lang w:eastAsia="zh-CN" w:bidi="ar"/>
        </w:rPr>
      </w:pPr>
      <w:r>
        <w:rPr>
          <w:b/>
          <w:bCs/>
          <w:lang w:eastAsia="zh-CN" w:bidi="ar"/>
        </w:rPr>
        <w:lastRenderedPageBreak/>
        <w:t>R1-2410906</w:t>
      </w:r>
      <w:r>
        <w:rPr>
          <w:lang w:eastAsia="zh-CN" w:bidi="ar"/>
        </w:rPr>
        <w:tab/>
        <w:t>FL summary #4 on LP-WUS operation in CONNECTED mode</w:t>
      </w:r>
      <w:r>
        <w:rPr>
          <w:lang w:eastAsia="zh-CN" w:bidi="ar"/>
        </w:rPr>
        <w:tab/>
        <w:t>Moderator (NTT DOCOMO)</w:t>
      </w:r>
    </w:p>
    <w:p w14:paraId="2DFC8E36" w14:textId="77777777" w:rsidR="0087153E" w:rsidRDefault="0087153E">
      <w:pPr>
        <w:rPr>
          <w:szCs w:val="20"/>
          <w:lang w:eastAsia="zh-CN" w:bidi="ar"/>
        </w:rPr>
      </w:pPr>
    </w:p>
    <w:p w14:paraId="4CE88715"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0F9305D3" w14:textId="77777777" w:rsidR="0087153E" w:rsidRDefault="00000000">
      <w:pPr>
        <w:spacing w:line="252" w:lineRule="auto"/>
        <w:contextualSpacing/>
        <w:rPr>
          <w:b/>
          <w:bCs/>
          <w:szCs w:val="20"/>
        </w:rPr>
      </w:pPr>
      <w:r>
        <w:rPr>
          <w:rFonts w:hint="eastAsia"/>
          <w:szCs w:val="20"/>
        </w:rPr>
        <w:t>F</w:t>
      </w:r>
      <w:r>
        <w:rPr>
          <w:szCs w:val="20"/>
        </w:rPr>
        <w:t>or Option 1-</w:t>
      </w:r>
      <w:r>
        <w:rPr>
          <w:rFonts w:hint="eastAsia"/>
          <w:szCs w:val="20"/>
        </w:rPr>
        <w:t xml:space="preserve">2 of </w:t>
      </w:r>
      <w:r>
        <w:rPr>
          <w:szCs w:val="20"/>
        </w:rPr>
        <w:t>LP-WUS CONNECTED mode operation, for</w:t>
      </w:r>
      <w:r>
        <w:rPr>
          <w:rFonts w:hint="eastAsia"/>
          <w:szCs w:val="20"/>
        </w:rPr>
        <w:t xml:space="preserve"> </w:t>
      </w:r>
      <w:r>
        <w:rPr>
          <w:szCs w:val="20"/>
        </w:rPr>
        <w:t>explicit indication</w:t>
      </w:r>
      <w:r>
        <w:rPr>
          <w:rFonts w:hint="eastAsia"/>
          <w:szCs w:val="20"/>
        </w:rPr>
        <w:t xml:space="preserve"> to</w:t>
      </w:r>
      <w:r>
        <w:rPr>
          <w:szCs w:val="20"/>
        </w:rPr>
        <w:t xml:space="preserve"> stop the </w:t>
      </w:r>
      <w:r>
        <w:rPr>
          <w:color w:val="FF0000"/>
          <w:szCs w:val="20"/>
        </w:rPr>
        <w:t>new timer for PDCCH monitoring in Option 1-2</w:t>
      </w:r>
      <w:r>
        <w:rPr>
          <w:rFonts w:eastAsia="Yu Mincho" w:hint="eastAsia"/>
          <w:color w:val="FF0000"/>
          <w:szCs w:val="20"/>
          <w:lang w:eastAsia="ja-JP"/>
        </w:rPr>
        <w:t xml:space="preserve"> and</w:t>
      </w:r>
      <w:r>
        <w:rPr>
          <w:szCs w:val="20"/>
        </w:rPr>
        <w:t xml:space="preserve"> </w:t>
      </w:r>
      <w:r>
        <w:rPr>
          <w:i/>
          <w:iCs/>
          <w:szCs w:val="20"/>
        </w:rPr>
        <w:t>drx-InactivityTimer</w:t>
      </w:r>
      <w:r>
        <w:rPr>
          <w:szCs w:val="20"/>
        </w:rPr>
        <w:t xml:space="preserve"> for the DRX group, RAN1 identified the following potential solution</w:t>
      </w:r>
    </w:p>
    <w:p w14:paraId="16533749"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Use e</w:t>
      </w:r>
      <w:r>
        <w:rPr>
          <w:rFonts w:hint="eastAsia"/>
          <w:szCs w:val="20"/>
        </w:rPr>
        <w:t xml:space="preserve">xisting </w:t>
      </w:r>
      <w:r>
        <w:rPr>
          <w:szCs w:val="20"/>
        </w:rPr>
        <w:t>DRX Command MAC CE and Long DRX Command MAC CE</w:t>
      </w:r>
    </w:p>
    <w:p w14:paraId="117CB7E0"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78A6C35F" w14:textId="77777777" w:rsidR="0087153E" w:rsidRDefault="00000000">
      <w:pPr>
        <w:spacing w:line="252" w:lineRule="auto"/>
        <w:contextualSpacing/>
        <w:rPr>
          <w:b/>
          <w:bCs/>
          <w:szCs w:val="20"/>
          <w:lang w:eastAsia="zh-CN"/>
        </w:rPr>
      </w:pPr>
      <w:r>
        <w:rPr>
          <w:rFonts w:hint="eastAsia"/>
          <w:szCs w:val="20"/>
          <w:lang w:eastAsia="zh-CN"/>
        </w:rPr>
        <w:t>Send LS to RAN2 to ask the feasibility of</w:t>
      </w:r>
      <w:r>
        <w:rPr>
          <w:szCs w:val="20"/>
          <w:lang w:eastAsia="zh-CN"/>
        </w:rPr>
        <w:t xml:space="preserve"> the above potential solution</w:t>
      </w:r>
      <w:r>
        <w:rPr>
          <w:rFonts w:hint="eastAsia"/>
          <w:szCs w:val="20"/>
          <w:lang w:eastAsia="zh-CN"/>
        </w:rPr>
        <w:t>.</w:t>
      </w:r>
      <w:r>
        <w:rPr>
          <w:szCs w:val="20"/>
          <w:lang w:eastAsia="zh-CN"/>
        </w:rPr>
        <w:t xml:space="preserve"> </w:t>
      </w:r>
      <w:r>
        <w:rPr>
          <w:szCs w:val="20"/>
          <w:highlight w:val="green"/>
          <w:lang w:eastAsia="zh-CN"/>
        </w:rPr>
        <w:t>LS in R1-</w:t>
      </w:r>
      <w:r>
        <w:rPr>
          <w:rFonts w:eastAsia="Yu Mincho"/>
          <w:szCs w:val="20"/>
          <w:highlight w:val="green"/>
          <w:lang w:eastAsia="ja-JP"/>
        </w:rPr>
        <w:t>241090</w:t>
      </w:r>
      <w:r>
        <w:rPr>
          <w:rFonts w:eastAsia="Yu Mincho" w:hint="eastAsia"/>
          <w:szCs w:val="20"/>
          <w:highlight w:val="green"/>
          <w:lang w:eastAsia="ja-JP"/>
        </w:rPr>
        <w:t>9</w:t>
      </w:r>
      <w:r>
        <w:rPr>
          <w:szCs w:val="20"/>
          <w:lang w:eastAsia="zh-CN"/>
        </w:rPr>
        <w:t>.</w:t>
      </w:r>
    </w:p>
    <w:p w14:paraId="30A1F9CA" w14:textId="77777777" w:rsidR="0087153E" w:rsidRDefault="0087153E">
      <w:pPr>
        <w:rPr>
          <w:szCs w:val="20"/>
          <w:lang w:eastAsia="zh-CN" w:bidi="ar"/>
        </w:rPr>
      </w:pPr>
    </w:p>
    <w:p w14:paraId="50F891F9" w14:textId="77777777" w:rsidR="0087153E" w:rsidRDefault="00000000">
      <w:pPr>
        <w:contextualSpacing/>
        <w:rPr>
          <w:b/>
          <w:bCs/>
          <w:szCs w:val="20"/>
        </w:rPr>
      </w:pPr>
      <w:r>
        <w:rPr>
          <w:b/>
          <w:bCs/>
          <w:szCs w:val="20"/>
        </w:rPr>
        <w:t>Conclusion</w:t>
      </w:r>
    </w:p>
    <w:p w14:paraId="6B04E442" w14:textId="77777777" w:rsidR="0087153E" w:rsidRDefault="00000000">
      <w:pPr>
        <w:spacing w:line="252" w:lineRule="auto"/>
        <w:contextualSpacing/>
        <w:rPr>
          <w:b/>
          <w:bCs/>
          <w:szCs w:val="20"/>
        </w:rPr>
      </w:pPr>
      <w:r>
        <w:rPr>
          <w:szCs w:val="20"/>
        </w:rPr>
        <w:t>For Option 1-1</w:t>
      </w:r>
      <w:r>
        <w:rPr>
          <w:rFonts w:hint="eastAsia"/>
          <w:szCs w:val="20"/>
        </w:rPr>
        <w:t xml:space="preserve"> of </w:t>
      </w:r>
      <w:r>
        <w:rPr>
          <w:szCs w:val="20"/>
        </w:rPr>
        <w:t xml:space="preserve">LP-WUS CONNECTED mode operation, </w:t>
      </w:r>
      <w:r>
        <w:rPr>
          <w:rFonts w:hint="eastAsia"/>
          <w:szCs w:val="20"/>
        </w:rPr>
        <w:t xml:space="preserve">RAN1 assumes existing </w:t>
      </w:r>
      <w:r>
        <w:rPr>
          <w:szCs w:val="20"/>
        </w:rPr>
        <w:t xml:space="preserve">DRX Command MAC CE and Long DRX Command MAC CE can be used </w:t>
      </w:r>
      <w:r>
        <w:rPr>
          <w:rFonts w:hint="eastAsia"/>
          <w:szCs w:val="20"/>
        </w:rPr>
        <w:t xml:space="preserve">to </w:t>
      </w:r>
      <w:r>
        <w:rPr>
          <w:szCs w:val="20"/>
        </w:rPr>
        <w:t xml:space="preserve">stop </w:t>
      </w:r>
      <w:r>
        <w:rPr>
          <w:i/>
          <w:iCs/>
          <w:szCs w:val="20"/>
        </w:rPr>
        <w:t>drx-onDurationTimer</w:t>
      </w:r>
      <w:r>
        <w:rPr>
          <w:szCs w:val="20"/>
        </w:rPr>
        <w:t xml:space="preserve"> and</w:t>
      </w:r>
      <w:r>
        <w:rPr>
          <w:strike/>
          <w:color w:val="FF0000"/>
          <w:szCs w:val="20"/>
        </w:rPr>
        <w:t>/or</w:t>
      </w:r>
      <w:r>
        <w:rPr>
          <w:szCs w:val="20"/>
        </w:rPr>
        <w:t xml:space="preserve"> </w:t>
      </w:r>
      <w:r>
        <w:rPr>
          <w:i/>
          <w:iCs/>
          <w:szCs w:val="20"/>
        </w:rPr>
        <w:t>drx-InactivityTimer</w:t>
      </w:r>
      <w:r>
        <w:rPr>
          <w:szCs w:val="20"/>
        </w:rPr>
        <w:t xml:space="preserve"> for the DRX group</w:t>
      </w:r>
    </w:p>
    <w:p w14:paraId="35B599E9"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12DE42B5" w14:textId="77777777" w:rsidR="0087153E" w:rsidRDefault="00000000">
      <w:pPr>
        <w:spacing w:line="252" w:lineRule="auto"/>
        <w:contextualSpacing/>
        <w:rPr>
          <w:szCs w:val="20"/>
        </w:rPr>
      </w:pPr>
      <w:r>
        <w:rPr>
          <w:rFonts w:hint="eastAsia"/>
          <w:szCs w:val="20"/>
          <w:highlight w:val="green"/>
        </w:rPr>
        <w:t>Send LS to RAN2 to ask whether RAN2 has same understanding or not.</w:t>
      </w:r>
      <w:r>
        <w:rPr>
          <w:szCs w:val="20"/>
          <w:highlight w:val="green"/>
        </w:rPr>
        <w:t xml:space="preserve"> LS in R1-</w:t>
      </w:r>
      <w:r>
        <w:rPr>
          <w:rFonts w:eastAsia="Yu Mincho"/>
          <w:szCs w:val="20"/>
          <w:highlight w:val="green"/>
          <w:lang w:eastAsia="ja-JP"/>
        </w:rPr>
        <w:t>241090</w:t>
      </w:r>
      <w:r>
        <w:rPr>
          <w:rFonts w:eastAsia="Yu Mincho" w:hint="eastAsia"/>
          <w:szCs w:val="20"/>
          <w:highlight w:val="green"/>
          <w:lang w:eastAsia="ja-JP"/>
        </w:rPr>
        <w:t>9</w:t>
      </w:r>
      <w:r>
        <w:rPr>
          <w:szCs w:val="20"/>
          <w:highlight w:val="green"/>
        </w:rPr>
        <w:t>.</w:t>
      </w:r>
    </w:p>
    <w:p w14:paraId="73B1E308" w14:textId="77777777" w:rsidR="0087153E" w:rsidRDefault="0087153E">
      <w:pPr>
        <w:rPr>
          <w:szCs w:val="20"/>
          <w:lang w:eastAsia="zh-CN" w:bidi="ar"/>
        </w:rPr>
      </w:pPr>
    </w:p>
    <w:p w14:paraId="0A5F9C7A"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11029D76" w14:textId="77777777" w:rsidR="0087153E" w:rsidRDefault="00000000">
      <w:pPr>
        <w:pStyle w:val="a2"/>
        <w:overflowPunct w:val="0"/>
        <w:spacing w:line="259" w:lineRule="auto"/>
        <w:rPr>
          <w:szCs w:val="20"/>
        </w:rPr>
      </w:pPr>
      <w:r>
        <w:rPr>
          <w:szCs w:val="20"/>
        </w:rPr>
        <w:t xml:space="preserve">For </w:t>
      </w:r>
      <w:r>
        <w:rPr>
          <w:rFonts w:hint="eastAsia"/>
          <w:szCs w:val="20"/>
        </w:rPr>
        <w:t xml:space="preserve">Option </w:t>
      </w:r>
      <w:r>
        <w:rPr>
          <w:szCs w:val="20"/>
        </w:rPr>
        <w:t>1-2, for LP-WUS CONNECTED mode operation, the periodic CSI/L1-RSRP reporting operation is same as Rel-16 DCP, that is the UE can be configured with a parameter to enable/disable periodic CSI/L1-RSRP reporting, respectively:</w:t>
      </w:r>
    </w:p>
    <w:p w14:paraId="2C5F60A1" w14:textId="77777777" w:rsidR="0087153E" w:rsidRDefault="00000000">
      <w:pPr>
        <w:pStyle w:val="a2"/>
        <w:numPr>
          <w:ilvl w:val="0"/>
          <w:numId w:val="28"/>
        </w:numPr>
        <w:overflowPunct w:val="0"/>
        <w:spacing w:line="259" w:lineRule="auto"/>
        <w:rPr>
          <w:szCs w:val="20"/>
        </w:rPr>
      </w:pPr>
      <w:r>
        <w:rPr>
          <w:szCs w:val="20"/>
        </w:rPr>
        <w:t>If the parameter is NOT configured:</w:t>
      </w:r>
    </w:p>
    <w:p w14:paraId="620AD322" w14:textId="77777777" w:rsidR="0087153E" w:rsidRDefault="00000000">
      <w:pPr>
        <w:pStyle w:val="a2"/>
        <w:numPr>
          <w:ilvl w:val="1"/>
          <w:numId w:val="28"/>
        </w:numPr>
        <w:overflowPunct w:val="0"/>
        <w:spacing w:line="259" w:lineRule="auto"/>
        <w:rPr>
          <w:szCs w:val="20"/>
        </w:rPr>
      </w:pPr>
      <w:r>
        <w:rPr>
          <w:szCs w:val="20"/>
        </w:rPr>
        <w:t>If the UE is not indicated to wake up by LP-WUS, the periodic CSI/L1-RSRP is not reported.</w:t>
      </w:r>
    </w:p>
    <w:p w14:paraId="5452A69A" w14:textId="77777777" w:rsidR="0087153E" w:rsidRDefault="00000000">
      <w:pPr>
        <w:pStyle w:val="a2"/>
        <w:numPr>
          <w:ilvl w:val="1"/>
          <w:numId w:val="28"/>
        </w:numPr>
        <w:overflowPunct w:val="0"/>
        <w:spacing w:line="259" w:lineRule="auto"/>
        <w:rPr>
          <w:szCs w:val="20"/>
        </w:rPr>
      </w:pPr>
      <w:r>
        <w:rPr>
          <w:szCs w:val="20"/>
        </w:rPr>
        <w:t>If the UE is indicated to wake up by LP-WUS, the periodic CSI/L1-RSRP is reported during the DRX active time.</w:t>
      </w:r>
    </w:p>
    <w:p w14:paraId="01CE4754" w14:textId="77777777" w:rsidR="0087153E" w:rsidRDefault="00000000">
      <w:pPr>
        <w:pStyle w:val="a2"/>
        <w:numPr>
          <w:ilvl w:val="0"/>
          <w:numId w:val="28"/>
        </w:numPr>
        <w:overflowPunct w:val="0"/>
        <w:spacing w:line="259" w:lineRule="auto"/>
        <w:rPr>
          <w:szCs w:val="20"/>
        </w:rPr>
      </w:pPr>
      <w:r>
        <w:rPr>
          <w:szCs w:val="20"/>
        </w:rPr>
        <w:t>If the parameter is configured:</w:t>
      </w:r>
    </w:p>
    <w:p w14:paraId="61930BC6" w14:textId="77777777" w:rsidR="0087153E" w:rsidRDefault="00000000">
      <w:pPr>
        <w:pStyle w:val="a2"/>
        <w:numPr>
          <w:ilvl w:val="1"/>
          <w:numId w:val="28"/>
        </w:numPr>
        <w:overflowPunct w:val="0"/>
        <w:spacing w:line="259" w:lineRule="auto"/>
        <w:rPr>
          <w:szCs w:val="20"/>
        </w:rPr>
      </w:pPr>
      <w:r>
        <w:rPr>
          <w:szCs w:val="20"/>
        </w:rPr>
        <w:t xml:space="preserve">If the UE is not indicated to wake up by LP-WUS, the periodic CSI/L1-RSRP is reported during the time given by the configured </w:t>
      </w:r>
      <w:r>
        <w:rPr>
          <w:i/>
          <w:iCs/>
          <w:szCs w:val="20"/>
        </w:rPr>
        <w:t>drx-onDurationTimer</w:t>
      </w:r>
      <w:r>
        <w:rPr>
          <w:szCs w:val="20"/>
        </w:rPr>
        <w:t xml:space="preserve"> in </w:t>
      </w:r>
      <w:r>
        <w:rPr>
          <w:i/>
          <w:iCs/>
          <w:szCs w:val="20"/>
        </w:rPr>
        <w:t>DRX-Config</w:t>
      </w:r>
      <w:r>
        <w:rPr>
          <w:szCs w:val="20"/>
        </w:rPr>
        <w:t xml:space="preserve"> </w:t>
      </w:r>
      <w:r>
        <w:rPr>
          <w:rFonts w:hint="eastAsia"/>
          <w:szCs w:val="20"/>
          <w:lang w:eastAsia="zh-CN"/>
        </w:rPr>
        <w:t>for the case when UE is outside C-DRX active time.</w:t>
      </w:r>
    </w:p>
    <w:p w14:paraId="613795DA" w14:textId="77777777" w:rsidR="0087153E" w:rsidRDefault="00000000">
      <w:pPr>
        <w:pStyle w:val="a2"/>
        <w:numPr>
          <w:ilvl w:val="1"/>
          <w:numId w:val="28"/>
        </w:numPr>
        <w:overflowPunct w:val="0"/>
        <w:spacing w:line="259" w:lineRule="auto"/>
        <w:rPr>
          <w:szCs w:val="20"/>
        </w:rPr>
      </w:pPr>
      <w:r>
        <w:rPr>
          <w:szCs w:val="20"/>
        </w:rPr>
        <w:t>If the UE is indicated to wake up by LP-WUS, the periodic CSI/L1-RSRP is reported during the DRX active time.</w:t>
      </w:r>
    </w:p>
    <w:p w14:paraId="2C7CC4C2" w14:textId="77777777" w:rsidR="0087153E" w:rsidRDefault="00000000">
      <w:pPr>
        <w:pStyle w:val="a2"/>
        <w:numPr>
          <w:ilvl w:val="0"/>
          <w:numId w:val="28"/>
        </w:numPr>
        <w:overflowPunct w:val="0"/>
        <w:spacing w:line="259" w:lineRule="auto"/>
        <w:rPr>
          <w:szCs w:val="20"/>
        </w:rPr>
      </w:pPr>
      <w:r>
        <w:rPr>
          <w:szCs w:val="20"/>
        </w:rPr>
        <w:t>FFS: Whether RAN1 spec impact is required.</w:t>
      </w:r>
    </w:p>
    <w:p w14:paraId="499503EB" w14:textId="77777777" w:rsidR="0087153E" w:rsidRDefault="0087153E">
      <w:pPr>
        <w:pStyle w:val="a2"/>
        <w:rPr>
          <w:szCs w:val="20"/>
          <w:highlight w:val="magenta"/>
        </w:rPr>
      </w:pPr>
    </w:p>
    <w:p w14:paraId="74C4261C" w14:textId="77777777" w:rsidR="0087153E" w:rsidRDefault="00000000">
      <w:pPr>
        <w:rPr>
          <w:b/>
          <w:bCs/>
          <w:szCs w:val="20"/>
          <w:lang w:eastAsia="zh-CN"/>
        </w:rPr>
      </w:pPr>
      <w:r>
        <w:rPr>
          <w:b/>
          <w:bCs/>
          <w:szCs w:val="20"/>
          <w:lang w:eastAsia="zh-CN"/>
        </w:rPr>
        <w:t>For future meetings:</w:t>
      </w:r>
    </w:p>
    <w:p w14:paraId="23F6F4EA" w14:textId="77777777" w:rsidR="0087153E" w:rsidRDefault="00000000">
      <w:pPr>
        <w:rPr>
          <w:rFonts w:eastAsiaTheme="minorEastAsia"/>
          <w:szCs w:val="20"/>
        </w:rPr>
      </w:pPr>
      <w:r>
        <w:rPr>
          <w:rFonts w:eastAsiaTheme="minorEastAsia"/>
          <w:szCs w:val="20"/>
        </w:rPr>
        <w:t xml:space="preserve">Companies are encouraged to consider </w:t>
      </w:r>
      <w:r>
        <w:rPr>
          <w:szCs w:val="20"/>
          <w:lang w:eastAsia="zh-CN" w:bidi="ar"/>
        </w:rPr>
        <w:t>[Fri]Combined Proposal 3.2-1/3.2-2c</w:t>
      </w:r>
      <w:r>
        <w:rPr>
          <w:rFonts w:eastAsiaTheme="minorEastAsia"/>
          <w:szCs w:val="20"/>
        </w:rPr>
        <w:t xml:space="preserve"> of R1-2410906 for further discussions in future meetings.</w:t>
      </w:r>
    </w:p>
    <w:p w14:paraId="541E687C"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20</w:t>
      </w:r>
    </w:p>
    <w:p w14:paraId="2D9B2EB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22" w:name="_Hlk191306309"/>
      <w:r>
        <w:rPr>
          <w:rFonts w:ascii="Times New Roman" w:eastAsia="微软雅黑" w:hAnsi="Times New Roman"/>
          <w:bCs/>
          <w:iCs/>
          <w:sz w:val="28"/>
          <w:szCs w:val="28"/>
          <w:lang w:eastAsia="zh-CN"/>
        </w:rPr>
        <w:t>Agreements in 9.6.1</w:t>
      </w:r>
    </w:p>
    <w:bookmarkEnd w:id="22"/>
    <w:p w14:paraId="355C223C" w14:textId="77777777" w:rsidR="0087153E" w:rsidRDefault="00000000">
      <w:pPr>
        <w:rPr>
          <w:lang w:eastAsia="zh-CN"/>
        </w:rPr>
      </w:pPr>
      <w:r>
        <w:rPr>
          <w:b/>
          <w:bCs/>
          <w:lang w:eastAsia="zh-CN"/>
        </w:rPr>
        <w:t>R1-2501424</w:t>
      </w:r>
      <w:r>
        <w:rPr>
          <w:lang w:eastAsia="zh-CN"/>
        </w:rPr>
        <w:tab/>
        <w:t>Summary #1 of discussions on LP-WUS and LP-SS design</w:t>
      </w:r>
      <w:r>
        <w:rPr>
          <w:lang w:eastAsia="zh-CN"/>
        </w:rPr>
        <w:tab/>
        <w:t>Moderator (vivo)</w:t>
      </w:r>
    </w:p>
    <w:p w14:paraId="2A9A2606" w14:textId="77777777" w:rsidR="0087153E" w:rsidRDefault="0087153E">
      <w:pPr>
        <w:rPr>
          <w:lang w:eastAsia="zh-CN"/>
        </w:rPr>
      </w:pPr>
    </w:p>
    <w:p w14:paraId="76B17FEE" w14:textId="77777777" w:rsidR="0087153E" w:rsidRDefault="00000000">
      <w:pPr>
        <w:rPr>
          <w:b/>
          <w:bCs/>
          <w:lang w:eastAsia="zh-CN"/>
        </w:rPr>
      </w:pPr>
      <w:r>
        <w:rPr>
          <w:b/>
          <w:bCs/>
          <w:highlight w:val="green"/>
          <w:lang w:eastAsia="zh-CN"/>
        </w:rPr>
        <w:t>Agreement</w:t>
      </w:r>
    </w:p>
    <w:p w14:paraId="1285BFCE" w14:textId="77777777" w:rsidR="0087153E" w:rsidRDefault="00000000">
      <w:pPr>
        <w:rPr>
          <w:lang w:eastAsia="zh-CN"/>
        </w:rPr>
      </w:pPr>
      <w:r>
        <w:rPr>
          <w:lang w:eastAsia="zh-CN"/>
        </w:rPr>
        <w:t xml:space="preserve">For LP-WUS information carried by OOK, </w:t>
      </w:r>
      <w:r>
        <w:rPr>
          <w:rFonts w:hint="eastAsia"/>
          <w:lang w:eastAsia="zh-CN"/>
        </w:rPr>
        <w:t xml:space="preserve">select alt 1 </w:t>
      </w:r>
      <w:r>
        <w:rPr>
          <w:lang w:eastAsia="zh-CN"/>
        </w:rPr>
        <w:t>for codepoint to meet FAR and MDR performance.</w:t>
      </w:r>
    </w:p>
    <w:p w14:paraId="301BFC82" w14:textId="77777777" w:rsidR="0087153E" w:rsidRDefault="00000000">
      <w:pPr>
        <w:pStyle w:val="00BodyText"/>
        <w:numPr>
          <w:ilvl w:val="0"/>
          <w:numId w:val="56"/>
        </w:numPr>
        <w:spacing w:after="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 C</w:t>
      </w:r>
      <w:r>
        <w:rPr>
          <w:rFonts w:ascii="Times New Roman" w:hAnsi="Times New Roman"/>
          <w:sz w:val="20"/>
          <w:lang w:eastAsia="zh-CN"/>
        </w:rPr>
        <w:t>oding with rate matching</w:t>
      </w:r>
      <w:r>
        <w:rPr>
          <w:rFonts w:ascii="Times New Roman" w:hAnsi="Times New Roman" w:hint="eastAsia"/>
          <w:sz w:val="20"/>
          <w:lang w:eastAsia="zh-CN"/>
        </w:rPr>
        <w:t xml:space="preserve"> if any</w:t>
      </w:r>
    </w:p>
    <w:p w14:paraId="3CB2C352"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t xml:space="preserve">For more than 2 </w:t>
      </w:r>
      <w:r>
        <w:rPr>
          <w:rFonts w:ascii="Times New Roman" w:eastAsia="宋体" w:hAnsi="Times New Roman"/>
          <w:szCs w:val="20"/>
        </w:rPr>
        <w:t>information</w:t>
      </w:r>
      <w:r>
        <w:rPr>
          <w:rFonts w:ascii="Times New Roman" w:eastAsia="宋体" w:hAnsi="Times New Roman" w:hint="eastAsia"/>
          <w:szCs w:val="20"/>
        </w:rPr>
        <w:t xml:space="preserve"> bits: </w:t>
      </w:r>
      <w:r>
        <w:rPr>
          <w:rFonts w:ascii="Times New Roman" w:eastAsia="宋体" w:hAnsi="Times New Roman"/>
          <w:szCs w:val="20"/>
        </w:rPr>
        <w:t xml:space="preserve">RM coding </w:t>
      </w:r>
      <w:r>
        <w:rPr>
          <w:rFonts w:ascii="Times New Roman" w:eastAsia="宋体" w:hAnsi="Times New Roman" w:hint="eastAsia"/>
          <w:szCs w:val="20"/>
        </w:rPr>
        <w:t xml:space="preserve">as in section 5.3.3.3 of </w:t>
      </w:r>
      <w:r>
        <w:rPr>
          <w:rFonts w:ascii="Times New Roman" w:eastAsia="宋体" w:hAnsi="Times New Roman"/>
          <w:szCs w:val="20"/>
        </w:rPr>
        <w:t>38.</w:t>
      </w:r>
      <w:r>
        <w:rPr>
          <w:rFonts w:ascii="Times New Roman" w:eastAsia="宋体" w:hAnsi="Times New Roman" w:hint="eastAsia"/>
          <w:szCs w:val="20"/>
        </w:rPr>
        <w:t xml:space="preserve">212 </w:t>
      </w:r>
      <w:r>
        <w:rPr>
          <w:rFonts w:ascii="Times New Roman" w:eastAsia="宋体" w:hAnsi="Times New Roman"/>
          <w:szCs w:val="20"/>
        </w:rPr>
        <w:t>(FFS: whether scrambling in the same section is applied or not)</w:t>
      </w:r>
    </w:p>
    <w:p w14:paraId="30FBEE31"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lastRenderedPageBreak/>
        <w:t>2 information bits</w:t>
      </w:r>
      <w:r>
        <w:rPr>
          <w:rFonts w:ascii="Times New Roman" w:eastAsia="宋体" w:hAnsi="Times New Roman"/>
          <w:szCs w:val="20"/>
        </w:rPr>
        <w:t xml:space="preserve"> (if supported)</w:t>
      </w:r>
      <w:r>
        <w:rPr>
          <w:rFonts w:ascii="Times New Roman" w:eastAsia="宋体" w:hAnsi="Times New Roman" w:hint="eastAsia"/>
          <w:szCs w:val="20"/>
        </w:rPr>
        <w:t xml:space="preserve">: coding as in section 5.3.3.2 of </w:t>
      </w:r>
      <w:r>
        <w:rPr>
          <w:rFonts w:ascii="Times New Roman" w:eastAsia="宋体" w:hAnsi="Times New Roman"/>
          <w:szCs w:val="20"/>
        </w:rPr>
        <w:t>38.</w:t>
      </w:r>
      <w:r>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4BED99A1"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t>1 information bit</w:t>
      </w:r>
      <w:r>
        <w:rPr>
          <w:rFonts w:ascii="Times New Roman" w:eastAsia="宋体" w:hAnsi="Times New Roman"/>
          <w:szCs w:val="20"/>
        </w:rPr>
        <w:t xml:space="preserve"> (if supported)</w:t>
      </w:r>
      <w:r>
        <w:rPr>
          <w:rFonts w:ascii="Times New Roman" w:eastAsia="宋体" w:hAnsi="Times New Roman" w:hint="eastAsia"/>
          <w:szCs w:val="20"/>
        </w:rPr>
        <w:t xml:space="preserve">: repetition as in section 5.3.3.1 of </w:t>
      </w:r>
      <w:r>
        <w:rPr>
          <w:rFonts w:ascii="Times New Roman" w:eastAsia="宋体" w:hAnsi="Times New Roman"/>
          <w:szCs w:val="20"/>
        </w:rPr>
        <w:t>38.</w:t>
      </w:r>
      <w:r>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752B886E"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C</w:t>
      </w:r>
      <w:r>
        <w:rPr>
          <w:rFonts w:ascii="Times New Roman" w:eastAsia="宋体" w:hAnsi="Times New Roman" w:hint="eastAsia"/>
          <w:szCs w:val="20"/>
          <w:lang w:eastAsia="zh-CN"/>
        </w:rPr>
        <w:t xml:space="preserve">ode </w:t>
      </w:r>
      <w:r>
        <w:rPr>
          <w:rFonts w:ascii="Times New Roman" w:eastAsia="宋体" w:hAnsi="Times New Roman"/>
          <w:szCs w:val="20"/>
          <w:lang w:eastAsia="zh-CN"/>
        </w:rPr>
        <w:t xml:space="preserve">block </w:t>
      </w:r>
      <w:r>
        <w:rPr>
          <w:rFonts w:ascii="Times New Roman" w:eastAsia="宋体" w:hAnsi="Times New Roman" w:hint="eastAsia"/>
          <w:szCs w:val="20"/>
          <w:lang w:eastAsia="zh-CN"/>
        </w:rPr>
        <w:t>length</w:t>
      </w:r>
    </w:p>
    <w:p w14:paraId="221DE716"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szCs w:val="20"/>
          <w:lang w:eastAsia="zh-CN"/>
        </w:rPr>
        <w:t>FFS: Further repetition before or after Manchester coding</w:t>
      </w:r>
    </w:p>
    <w:p w14:paraId="70370C08" w14:textId="77777777" w:rsidR="0087153E" w:rsidRDefault="0087153E">
      <w:pPr>
        <w:rPr>
          <w:lang w:eastAsia="zh-CN"/>
        </w:rPr>
      </w:pPr>
    </w:p>
    <w:p w14:paraId="0AD59555" w14:textId="77777777" w:rsidR="0087153E" w:rsidRDefault="00000000">
      <w:pPr>
        <w:rPr>
          <w:b/>
          <w:bCs/>
          <w:lang w:eastAsia="zh-CN"/>
        </w:rPr>
      </w:pPr>
      <w:r>
        <w:rPr>
          <w:b/>
          <w:bCs/>
          <w:lang w:eastAsia="zh-CN"/>
        </w:rPr>
        <w:t xml:space="preserve">Conclusion </w:t>
      </w:r>
    </w:p>
    <w:p w14:paraId="3ECE8C43" w14:textId="77777777" w:rsidR="0087153E" w:rsidRDefault="00000000">
      <w:pPr>
        <w:rPr>
          <w:rFonts w:ascii="Times New Roman" w:hAnsi="Times New Roman"/>
          <w:szCs w:val="20"/>
          <w:lang w:eastAsia="zh-CN"/>
        </w:rPr>
      </w:pPr>
      <w:r>
        <w:rPr>
          <w:rFonts w:ascii="Times New Roman" w:hAnsi="Times New Roman"/>
          <w:szCs w:val="20"/>
          <w:lang w:eastAsia="zh-CN"/>
        </w:rPr>
        <w:t>For RRC idle/inactive, LP-WUS is not supported for the case where associated CD-SSB and initial DL BWP have different SCSs</w:t>
      </w:r>
    </w:p>
    <w:p w14:paraId="14E7AA87"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685BBC3"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R1-2501425</w:t>
      </w:r>
      <w:r>
        <w:rPr>
          <w:rFonts w:eastAsiaTheme="minorEastAsia"/>
        </w:rPr>
        <w:tab/>
        <w:t>Summary #2 of discussions on LP-WUS and LP-SS design</w:t>
      </w:r>
      <w:r>
        <w:rPr>
          <w:rFonts w:eastAsiaTheme="minorEastAsia"/>
        </w:rPr>
        <w:tab/>
        <w:t>Moderator (vivo)</w:t>
      </w:r>
    </w:p>
    <w:p w14:paraId="2380DC97"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219B61E7" w14:textId="77777777" w:rsidR="0087153E" w:rsidRDefault="00000000">
      <w:pPr>
        <w:rPr>
          <w:rFonts w:cs="Times"/>
          <w:b/>
          <w:bCs/>
          <w:lang w:eastAsia="zh-CN"/>
        </w:rPr>
      </w:pPr>
      <w:r>
        <w:rPr>
          <w:rFonts w:cs="Times"/>
          <w:b/>
          <w:bCs/>
          <w:highlight w:val="green"/>
          <w:lang w:eastAsia="zh-CN"/>
        </w:rPr>
        <w:t>Agreement</w:t>
      </w:r>
    </w:p>
    <w:p w14:paraId="6107949C" w14:textId="77777777" w:rsidR="0087153E" w:rsidRDefault="00000000">
      <w:pPr>
        <w:rPr>
          <w:rFonts w:cs="Times"/>
          <w:lang w:eastAsia="zh-CN"/>
        </w:rPr>
      </w:pPr>
      <w:r>
        <w:rPr>
          <w:rFonts w:cs="Times"/>
          <w:lang w:eastAsia="zh-CN"/>
        </w:rPr>
        <w:t>At least for M&gt;1, for the overlaid OFDM sequence length, support</w:t>
      </w:r>
    </w:p>
    <w:p w14:paraId="7ADD1FA0" w14:textId="77777777" w:rsidR="0087153E" w:rsidRDefault="00000000">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Alt2:</w:t>
      </w:r>
      <w:r>
        <w:rPr>
          <w:rFonts w:cs="Times"/>
          <w:position w:val="-10"/>
          <w:szCs w:val="20"/>
          <w:lang w:eastAsia="zh-CN"/>
        </w:rPr>
        <w:object w:dxaOrig="1313" w:dyaOrig="315" w14:anchorId="2D4EC956">
          <v:shape id="_x0000_i1067" type="#_x0000_t75" style="width:65.55pt;height:15.85pt" o:ole="">
            <v:imagedata r:id="rId87" o:title=""/>
          </v:shape>
          <o:OLEObject Type="Embed" ProgID="Equation.DSMT4" ShapeID="_x0000_i1067" DrawAspect="Content" ObjectID="_1809527423" r:id="rId93"/>
        </w:object>
      </w:r>
    </w:p>
    <w:p w14:paraId="1013401A" w14:textId="77777777" w:rsidR="0087153E" w:rsidRDefault="00000000">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Note: X is the number of RBs of LP-WUS/LP-SS bandwidth (blanked guard RBs are not included)</w:t>
      </w:r>
    </w:p>
    <w:p w14:paraId="4D8EEC67" w14:textId="77777777" w:rsidR="0087153E" w:rsidRDefault="0087153E">
      <w:pPr>
        <w:tabs>
          <w:tab w:val="left" w:pos="420"/>
        </w:tabs>
        <w:overflowPunct w:val="0"/>
        <w:adjustRightInd w:val="0"/>
        <w:ind w:right="200"/>
        <w:contextualSpacing/>
        <w:textAlignment w:val="baseline"/>
        <w:rPr>
          <w:rFonts w:cs="Times"/>
          <w:szCs w:val="20"/>
          <w:lang w:eastAsia="zh-CN"/>
        </w:rPr>
      </w:pPr>
    </w:p>
    <w:p w14:paraId="7F1005C7" w14:textId="77777777" w:rsidR="0087153E" w:rsidRDefault="00000000">
      <w:pPr>
        <w:rPr>
          <w:rFonts w:cs="Times"/>
          <w:b/>
          <w:bCs/>
          <w:lang w:eastAsia="zh-CN"/>
        </w:rPr>
      </w:pPr>
      <w:r>
        <w:rPr>
          <w:rFonts w:cs="Times"/>
          <w:b/>
          <w:bCs/>
          <w:highlight w:val="green"/>
          <w:lang w:eastAsia="zh-CN"/>
        </w:rPr>
        <w:t>Agreement</w:t>
      </w:r>
    </w:p>
    <w:p w14:paraId="24BAA5B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Proposal 4.3-1: Update the agreements in RAN1 #118bis as below</w:t>
      </w:r>
    </w:p>
    <w:p w14:paraId="27754D01" w14:textId="77777777" w:rsidR="0087153E" w:rsidRDefault="00000000">
      <w:pPr>
        <w:ind w:leftChars="200" w:left="400"/>
        <w:rPr>
          <w:rFonts w:cs="Times"/>
          <w:b/>
          <w:bCs/>
          <w:szCs w:val="20"/>
          <w:lang w:eastAsia="ko-KR" w:bidi="ar"/>
        </w:rPr>
      </w:pPr>
      <w:r>
        <w:rPr>
          <w:rFonts w:cs="Times"/>
          <w:b/>
          <w:bCs/>
          <w:szCs w:val="20"/>
          <w:highlight w:val="green"/>
          <w:lang w:eastAsia="ko-KR" w:bidi="ar"/>
        </w:rPr>
        <w:t>Agreement</w:t>
      </w:r>
    </w:p>
    <w:p w14:paraId="5A17F72E" w14:textId="77777777" w:rsidR="0087153E" w:rsidRDefault="00000000">
      <w:pPr>
        <w:overflowPunct w:val="0"/>
        <w:autoSpaceDE w:val="0"/>
        <w:autoSpaceDN w:val="0"/>
        <w:adjustRightInd w:val="0"/>
        <w:ind w:leftChars="200" w:left="400"/>
        <w:contextualSpacing/>
        <w:jc w:val="both"/>
        <w:textAlignment w:val="baseline"/>
        <w:rPr>
          <w:rFonts w:eastAsia="微软雅黑" w:cs="Times"/>
          <w:szCs w:val="20"/>
          <w:lang w:eastAsia="zh-CN"/>
        </w:rPr>
      </w:pPr>
      <w:r>
        <w:rPr>
          <w:rFonts w:eastAsia="微软雅黑" w:cs="Times"/>
          <w:szCs w:val="20"/>
          <w:lang w:eastAsia="zh-CN"/>
        </w:rPr>
        <w:t>Support overlaid OFDM sequence(s) for LP-SS:</w:t>
      </w:r>
    </w:p>
    <w:p w14:paraId="6472750D" w14:textId="77777777" w:rsidR="0087153E" w:rsidRDefault="00000000">
      <w:pPr>
        <w:numPr>
          <w:ilvl w:val="0"/>
          <w:numId w:val="28"/>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16016FA8" w14:textId="77777777" w:rsidR="0087153E" w:rsidRDefault="00000000">
      <w:pPr>
        <w:numPr>
          <w:ilvl w:val="1"/>
          <w:numId w:val="28"/>
        </w:numPr>
        <w:overflowPunct w:val="0"/>
        <w:autoSpaceDE w:val="0"/>
        <w:autoSpaceDN w:val="0"/>
        <w:adjustRightInd w:val="0"/>
        <w:ind w:leftChars="740" w:left="1840"/>
        <w:contextualSpacing/>
        <w:jc w:val="both"/>
        <w:textAlignment w:val="baseline"/>
        <w:rPr>
          <w:rFonts w:ascii="Times New Roman" w:eastAsia="微软雅黑" w:hAnsi="Times New Roman"/>
          <w:color w:val="FF0000"/>
          <w:szCs w:val="20"/>
          <w:lang w:eastAsia="zh-CN"/>
        </w:rPr>
      </w:pPr>
      <w:r>
        <w:rPr>
          <w:rFonts w:ascii="Times New Roman" w:eastAsia="微软雅黑" w:hAnsi="Times New Roman"/>
          <w:color w:val="FF0000"/>
          <w:szCs w:val="20"/>
          <w:lang w:eastAsia="zh-CN"/>
        </w:rPr>
        <w:t>Applicable to both OOK-1 and OOK-4</w:t>
      </w:r>
    </w:p>
    <w:p w14:paraId="50254424" w14:textId="77777777" w:rsidR="0087153E" w:rsidRDefault="00000000">
      <w:pPr>
        <w:numPr>
          <w:ilvl w:val="0"/>
          <w:numId w:val="28"/>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0B3F730" w14:textId="77777777" w:rsidR="0087153E" w:rsidRDefault="00000000">
      <w:pPr>
        <w:numPr>
          <w:ilvl w:val="1"/>
          <w:numId w:val="28"/>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only </w:t>
      </w:r>
      <w:r>
        <w:rPr>
          <w:rFonts w:ascii="Times New Roman" w:eastAsia="微软雅黑" w:hAnsi="Times New Roman"/>
          <w:strike/>
          <w:color w:val="FF0000"/>
          <w:szCs w:val="20"/>
          <w:lang w:eastAsia="zh-CN"/>
        </w:rPr>
        <w:t>and FFS for OOK-4</w:t>
      </w:r>
    </w:p>
    <w:p w14:paraId="531ECBAC" w14:textId="77777777" w:rsidR="0087153E" w:rsidRDefault="00000000">
      <w:pPr>
        <w:numPr>
          <w:ilvl w:val="0"/>
          <w:numId w:val="28"/>
        </w:numPr>
        <w:overflowPunct w:val="0"/>
        <w:autoSpaceDE w:val="0"/>
        <w:autoSpaceDN w:val="0"/>
        <w:adjustRightInd w:val="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5F785A27"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rPr>
      </w:pPr>
    </w:p>
    <w:p w14:paraId="27276DC0" w14:textId="77777777" w:rsidR="0087153E" w:rsidRDefault="00000000">
      <w:pPr>
        <w:rPr>
          <w:b/>
          <w:bCs/>
          <w:lang w:eastAsia="zh-CN"/>
        </w:rPr>
      </w:pPr>
      <w:r>
        <w:rPr>
          <w:b/>
          <w:bCs/>
          <w:highlight w:val="green"/>
          <w:lang w:eastAsia="zh-CN"/>
        </w:rPr>
        <w:t>Agreement</w:t>
      </w:r>
    </w:p>
    <w:p w14:paraId="2EAA219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For RRC connected, for LP-WUS SCS</w:t>
      </w:r>
      <w:r>
        <w:rPr>
          <w:rFonts w:eastAsiaTheme="minorEastAsia" w:hint="eastAsia"/>
        </w:rPr>
        <w:t>:</w:t>
      </w:r>
    </w:p>
    <w:p w14:paraId="4FD7523B"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rFonts w:eastAsiaTheme="minorEastAsia"/>
        </w:rPr>
      </w:pPr>
      <w:r>
        <w:rPr>
          <w:rFonts w:eastAsiaTheme="minorEastAsia" w:hint="eastAsia"/>
        </w:rPr>
        <w:t>Alt</w:t>
      </w:r>
      <w:r>
        <w:rPr>
          <w:rFonts w:eastAsiaTheme="minorEastAsia"/>
        </w:rPr>
        <w:t xml:space="preserve"> 1: LP-WUS SCS is same as the active DL BWP </w:t>
      </w:r>
    </w:p>
    <w:p w14:paraId="127A7A00" w14:textId="77777777" w:rsidR="0087153E" w:rsidRDefault="0087153E">
      <w:pPr>
        <w:ind w:right="202"/>
        <w:rPr>
          <w:rFonts w:eastAsiaTheme="minorEastAsia" w:cs="Times"/>
          <w:strike/>
          <w:szCs w:val="20"/>
          <w:lang w:eastAsia="zh-CN"/>
        </w:rPr>
      </w:pPr>
    </w:p>
    <w:p w14:paraId="7FA7204C"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Pr>
          <w:rFonts w:eastAsiaTheme="minorEastAsia"/>
          <w:b/>
          <w:bCs/>
          <w:szCs w:val="20"/>
        </w:rPr>
        <w:t>R1-2501519</w:t>
      </w:r>
      <w:r>
        <w:rPr>
          <w:rFonts w:eastAsiaTheme="minorEastAsia"/>
          <w:szCs w:val="20"/>
        </w:rPr>
        <w:tab/>
        <w:t>Summary #3 of discussions on LP-WUS and LP-SS design</w:t>
      </w:r>
      <w:r>
        <w:rPr>
          <w:rFonts w:eastAsiaTheme="minorEastAsia"/>
          <w:szCs w:val="20"/>
        </w:rPr>
        <w:tab/>
        <w:t>Moderator (vivo)</w:t>
      </w:r>
    </w:p>
    <w:p w14:paraId="498EFCB1"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D810086"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Pr>
          <w:b/>
          <w:bCs/>
          <w:color w:val="000000" w:themeColor="text1"/>
          <w:highlight w:val="darkYellow"/>
        </w:rPr>
        <w:t>Working Assumption</w:t>
      </w:r>
      <w:r>
        <w:rPr>
          <w:rFonts w:eastAsiaTheme="minorEastAsia"/>
          <w:b/>
          <w:bCs/>
          <w:szCs w:val="20"/>
        </w:rPr>
        <w:t xml:space="preserve"> </w:t>
      </w:r>
    </w:p>
    <w:p w14:paraId="28FDCF93"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szCs w:val="20"/>
        </w:rPr>
      </w:pPr>
      <w:r>
        <w:rPr>
          <w:rFonts w:eastAsiaTheme="minorEastAsia"/>
          <w:szCs w:val="20"/>
        </w:rPr>
        <w:t>Regarding the LP-WUS information to trigger PDCCH monitoring of RRC connected UEs</w:t>
      </w:r>
      <w:r>
        <w:rPr>
          <w:rFonts w:eastAsiaTheme="minorEastAsia" w:hint="eastAsia"/>
          <w:szCs w:val="20"/>
        </w:rPr>
        <w:t>:</w:t>
      </w:r>
    </w:p>
    <w:p w14:paraId="2C110B67"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C</w:t>
      </w:r>
      <w:r>
        <w:rPr>
          <w:rFonts w:hint="eastAsia"/>
          <w:color w:val="000000" w:themeColor="text1"/>
        </w:rPr>
        <w:t>odepoint</w:t>
      </w:r>
      <w:r>
        <w:rPr>
          <w:color w:val="000000" w:themeColor="text1"/>
        </w:rPr>
        <w:t xml:space="preserve"> based</w:t>
      </w:r>
    </w:p>
    <w:p w14:paraId="24EF2F75" w14:textId="77777777" w:rsidR="0087153E" w:rsidRDefault="00000000">
      <w:pPr>
        <w:pStyle w:val="affff2"/>
        <w:numPr>
          <w:ilvl w:val="1"/>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rFonts w:hint="eastAsia"/>
          <w:color w:val="000000" w:themeColor="text1"/>
        </w:rPr>
        <w:t>T</w:t>
      </w:r>
      <w:r>
        <w:rPr>
          <w:color w:val="000000" w:themeColor="text1"/>
        </w:rPr>
        <w:t xml:space="preserve">he maximum number of codepoints </w:t>
      </w:r>
      <w:r>
        <w:rPr>
          <w:rFonts w:hint="eastAsia"/>
        </w:rPr>
        <w:t xml:space="preserve">checked </w:t>
      </w:r>
      <w:r>
        <w:t>per</w:t>
      </w:r>
      <w:r>
        <w:rPr>
          <w:rFonts w:hint="eastAsia"/>
        </w:rPr>
        <w:t xml:space="preserve"> MO</w:t>
      </w:r>
      <w:r>
        <w:t xml:space="preserve"> </w:t>
      </w:r>
      <w:r>
        <w:rPr>
          <w:rFonts w:hint="eastAsia"/>
        </w:rPr>
        <w:t xml:space="preserve">by </w:t>
      </w:r>
      <w:r>
        <w:t xml:space="preserve">a UE </w:t>
      </w:r>
      <w:r>
        <w:rPr>
          <w:rFonts w:hint="eastAsia"/>
          <w:color w:val="000000" w:themeColor="text1"/>
        </w:rPr>
        <w:t xml:space="preserve">is </w:t>
      </w:r>
      <w:r>
        <w:rPr>
          <w:color w:val="000000" w:themeColor="text1"/>
        </w:rPr>
        <w:t>up to 8</w:t>
      </w:r>
    </w:p>
    <w:p w14:paraId="06FC6876" w14:textId="77777777" w:rsidR="0087153E" w:rsidRDefault="00000000">
      <w:pPr>
        <w:pStyle w:val="affff2"/>
        <w:numPr>
          <w:ilvl w:val="2"/>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Depending on UE capability, a UE may support less than 8</w:t>
      </w:r>
    </w:p>
    <w:p w14:paraId="1C4018E3"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20781C6"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R1-2501520</w:t>
      </w:r>
      <w:r>
        <w:rPr>
          <w:rFonts w:eastAsiaTheme="minorEastAsia"/>
        </w:rPr>
        <w:tab/>
        <w:t>Summary #4 of discussions on LP-WUS and LP-SS design</w:t>
      </w:r>
      <w:r>
        <w:rPr>
          <w:rFonts w:eastAsiaTheme="minorEastAsia"/>
        </w:rPr>
        <w:tab/>
        <w:t>Moderator (vivo)</w:t>
      </w:r>
    </w:p>
    <w:p w14:paraId="550A6371"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0A95D014"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Pr>
          <w:rFonts w:eastAsiaTheme="minorEastAsia"/>
          <w:b/>
          <w:bCs/>
          <w:highlight w:val="green"/>
        </w:rPr>
        <w:t>Agreement</w:t>
      </w:r>
    </w:p>
    <w:p w14:paraId="305C4391"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M=2, 4, </w:t>
      </w:r>
      <w:r>
        <w:rPr>
          <w:position w:val="-10"/>
        </w:rPr>
        <w:object w:dxaOrig="368" w:dyaOrig="323" w14:anchorId="428EA4B6">
          <v:shape id="_x0000_i1068" type="#_x0000_t75" style="width:18.45pt;height:16.3pt" o:ole="">
            <v:imagedata r:id="rId28" o:title=""/>
          </v:shape>
          <o:OLEObject Type="Embed" ProgID="Equation.DSMT4" ShapeID="_x0000_i1068" DrawAspect="Content" ObjectID="_1809527424" r:id="rId94"/>
        </w:object>
      </w:r>
      <w:bookmarkStart w:id="23" w:name="_Hlk190916920"/>
      <w:r>
        <w:rPr>
          <w:rFonts w:cs="Times"/>
        </w:rPr>
        <w:t>is given by the largest prime number such that</w:t>
      </w:r>
      <w:r>
        <w:rPr>
          <w:position w:val="-10"/>
        </w:rPr>
        <w:object w:dxaOrig="840" w:dyaOrig="323" w14:anchorId="7551A3FE">
          <v:shape id="_x0000_i1069" type="#_x0000_t75" style="width:42pt;height:16.3pt" o:ole="">
            <v:imagedata r:id="rId49" o:title=""/>
          </v:shape>
          <o:OLEObject Type="Embed" ProgID="Equation.DSMT4" ShapeID="_x0000_i1069" DrawAspect="Content" ObjectID="_1809527425" r:id="rId95"/>
        </w:object>
      </w:r>
      <w:r>
        <w:rPr>
          <w:rFonts w:cs="Times"/>
        </w:rPr>
        <w:t>,</w:t>
      </w:r>
      <w:r>
        <w:rPr>
          <w:position w:val="-10"/>
        </w:rPr>
        <w:object w:dxaOrig="353" w:dyaOrig="323" w14:anchorId="580D4B39">
          <v:shape id="_x0000_i1070" type="#_x0000_t75" style="width:17.55pt;height:16.3pt" o:ole="">
            <v:imagedata r:id="rId51" o:title=""/>
          </v:shape>
          <o:OLEObject Type="Embed" ProgID="Equation.DSMT4" ShapeID="_x0000_i1070" DrawAspect="Content" ObjectID="_1809527426" r:id="rId96"/>
        </w:object>
      </w:r>
      <w:r>
        <w:rPr>
          <w:rFonts w:cs="Times"/>
        </w:rPr>
        <w:t>is the overlaid OFDM sequence length.</w:t>
      </w:r>
    </w:p>
    <w:bookmarkEnd w:id="23"/>
    <w:p w14:paraId="5E98E345"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The base overlaid sequence</w:t>
      </w:r>
      <w:r>
        <w:rPr>
          <w:rFonts w:cs="Times"/>
          <w:position w:val="-10"/>
        </w:rPr>
        <w:object w:dxaOrig="443" w:dyaOrig="278" w14:anchorId="110B9E9B">
          <v:shape id="_x0000_i1071" type="#_x0000_t75" style="width:22.3pt;height:13.7pt" o:ole="">
            <v:imagedata r:id="rId53" o:title=""/>
          </v:shape>
          <o:OLEObject Type="Embed" ProgID="Equation.DSMT4" ShapeID="_x0000_i1071" DrawAspect="Content" ObjectID="_1809527427" r:id="rId97"/>
        </w:object>
      </w:r>
      <w:r>
        <w:rPr>
          <w:rFonts w:cs="Times"/>
        </w:rPr>
        <w:t>is generated by extension of</w:t>
      </w:r>
      <w:r>
        <w:rPr>
          <w:rFonts w:cs="Times"/>
          <w:b/>
          <w:position w:val="-12"/>
        </w:rPr>
        <w:object w:dxaOrig="323" w:dyaOrig="323" w14:anchorId="05D04C12">
          <v:shape id="_x0000_i1072" type="#_x0000_t75" style="width:16.3pt;height:16.3pt" o:ole="">
            <v:imagedata r:id="rId55" o:title=""/>
          </v:shape>
          <o:OLEObject Type="Embed" ProgID="Equation.DSMT4" ShapeID="_x0000_i1072" DrawAspect="Content" ObjectID="_1809527428" r:id="rId98"/>
        </w:object>
      </w:r>
    </w:p>
    <w:p w14:paraId="2A53C6DA" w14:textId="77777777" w:rsidR="0087153E" w:rsidRDefault="00000000">
      <w:pPr>
        <w:pStyle w:val="affff2"/>
        <w:tabs>
          <w:tab w:val="left" w:pos="0"/>
        </w:tabs>
        <w:overflowPunct w:val="0"/>
        <w:autoSpaceDE w:val="0"/>
        <w:autoSpaceDN w:val="0"/>
        <w:adjustRightInd w:val="0"/>
        <w:ind w:rightChars="101" w:right="202"/>
        <w:contextualSpacing/>
        <w:jc w:val="center"/>
        <w:textAlignment w:val="baseline"/>
        <w:rPr>
          <w:rFonts w:cs="Times"/>
        </w:rPr>
      </w:pPr>
      <w:r>
        <w:rPr>
          <w:rFonts w:eastAsiaTheme="minorEastAsia" w:cs="Times"/>
          <w:position w:val="-12"/>
        </w:rPr>
        <w:object w:dxaOrig="1898" w:dyaOrig="353" w14:anchorId="23030504">
          <v:shape id="_x0000_i1073" type="#_x0000_t75" style="width:94.7pt;height:17.55pt" o:ole="">
            <v:imagedata r:id="rId38" o:title=""/>
          </v:shape>
          <o:OLEObject Type="Embed" ProgID="Equation.DSMT4" ShapeID="_x0000_i1073" DrawAspect="Content" ObjectID="_1809527429" r:id="rId99"/>
        </w:object>
      </w:r>
      <w:r>
        <w:rPr>
          <w:rFonts w:eastAsiaTheme="minorEastAsia" w:cs="Times"/>
        </w:rPr>
        <w:t>,</w:t>
      </w:r>
      <w:r>
        <w:rPr>
          <w:rFonts w:cs="Times"/>
          <w:position w:val="-10"/>
        </w:rPr>
        <w:object w:dxaOrig="1320" w:dyaOrig="323" w14:anchorId="45E41FF4">
          <v:shape id="_x0000_i1074" type="#_x0000_t75" style="width:66pt;height:16.3pt" o:ole="">
            <v:imagedata r:id="rId40" o:title=""/>
          </v:shape>
          <o:OLEObject Type="Embed" ProgID="Equation.DSMT4" ShapeID="_x0000_i1074" DrawAspect="Content" ObjectID="_1809527430" r:id="rId100"/>
        </w:object>
      </w:r>
    </w:p>
    <w:p w14:paraId="6B006B8A"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With CS(s) applied to the base overlaid OFDM sequence if any:</w:t>
      </w:r>
      <w:r>
        <w:rPr>
          <w:rFonts w:cs="Times"/>
          <w:position w:val="-10"/>
        </w:rPr>
        <w:object w:dxaOrig="248" w:dyaOrig="323" w14:anchorId="5BAAA1A4">
          <v:shape id="_x0000_i1075" type="#_x0000_t75" style="width:12.45pt;height:16.3pt" o:ole="">
            <v:imagedata r:id="rId42" o:title=""/>
          </v:shape>
          <o:OLEObject Type="Embed" ProgID="Equation.DSMT4" ShapeID="_x0000_i1075" DrawAspect="Content" ObjectID="_1809527431" r:id="rId101"/>
        </w:object>
      </w:r>
      <w:r>
        <w:rPr>
          <w:rFonts w:eastAsiaTheme="minorEastAsia" w:cs="Times"/>
        </w:rPr>
        <w:t xml:space="preserve">denotes the potential cyclic </w:t>
      </w:r>
      <w:r>
        <w:rPr>
          <w:rFonts w:cs="Times"/>
        </w:rPr>
        <w:t>shift (s)</w:t>
      </w:r>
    </w:p>
    <w:p w14:paraId="0A2A7EE1" w14:textId="77777777" w:rsidR="0087153E" w:rsidRDefault="00000000">
      <w:pPr>
        <w:pStyle w:val="affff2"/>
        <w:tabs>
          <w:tab w:val="left" w:pos="0"/>
        </w:tabs>
        <w:overflowPunct w:val="0"/>
        <w:autoSpaceDE w:val="0"/>
        <w:autoSpaceDN w:val="0"/>
        <w:adjustRightInd w:val="0"/>
        <w:ind w:rightChars="101" w:right="202"/>
        <w:contextualSpacing/>
        <w:jc w:val="center"/>
        <w:textAlignment w:val="baseline"/>
        <w:rPr>
          <w:rFonts w:eastAsiaTheme="minorEastAsia" w:cs="Times"/>
        </w:rPr>
      </w:pPr>
      <w:r>
        <w:rPr>
          <w:rFonts w:eastAsiaTheme="minorEastAsia" w:cs="Times"/>
          <w:position w:val="-12"/>
        </w:rPr>
        <w:object w:dxaOrig="2460" w:dyaOrig="353" w14:anchorId="3C07EDCA">
          <v:shape id="_x0000_i1076" type="#_x0000_t75" style="width:123pt;height:17.55pt" o:ole="">
            <v:imagedata r:id="rId44" o:title=""/>
          </v:shape>
          <o:OLEObject Type="Embed" ProgID="Equation.DSMT4" ShapeID="_x0000_i1076" DrawAspect="Content" ObjectID="_1809527432" r:id="rId102"/>
        </w:object>
      </w:r>
      <w:r>
        <w:rPr>
          <w:rFonts w:eastAsiaTheme="minorEastAsia" w:cs="Times"/>
        </w:rPr>
        <w:t>,</w:t>
      </w:r>
      <w:r>
        <w:rPr>
          <w:rFonts w:cs="Times"/>
          <w:position w:val="-10"/>
        </w:rPr>
        <w:object w:dxaOrig="1320" w:dyaOrig="323" w14:anchorId="173A36BA">
          <v:shape id="_x0000_i1077" type="#_x0000_t75" style="width:66pt;height:16.3pt" o:ole="">
            <v:imagedata r:id="rId40" o:title=""/>
          </v:shape>
          <o:OLEObject Type="Embed" ProgID="Equation.DSMT4" ShapeID="_x0000_i1077" DrawAspect="Content" ObjectID="_1809527433" r:id="rId103"/>
        </w:object>
      </w:r>
    </w:p>
    <w:p w14:paraId="1B522707"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position w:val="-10"/>
        </w:rPr>
      </w:pPr>
      <w:r>
        <w:rPr>
          <w:rFonts w:cs="Times"/>
          <w:position w:val="-10"/>
        </w:rPr>
        <w:t>Note it doesn’t preclude any pulse shaping scheme if any.</w:t>
      </w:r>
    </w:p>
    <w:p w14:paraId="39AFEE3E"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rPr>
      </w:pPr>
    </w:p>
    <w:p w14:paraId="2D538AEE"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9058E18"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lastRenderedPageBreak/>
        <w:t xml:space="preserve">For RRC connected, LP-WUS frequency resource can be outside of active DL BWP but has to be within the same carrier as the active DL BWP </w:t>
      </w:r>
    </w:p>
    <w:p w14:paraId="6529336A" w14:textId="77777777" w:rsidR="0087153E" w:rsidRDefault="00000000">
      <w:pPr>
        <w:pStyle w:val="affff2"/>
        <w:numPr>
          <w:ilvl w:val="0"/>
          <w:numId w:val="28"/>
        </w:numPr>
        <w:tabs>
          <w:tab w:val="left" w:pos="420"/>
        </w:tabs>
        <w:overflowPunct w:val="0"/>
        <w:autoSpaceDE w:val="0"/>
        <w:autoSpaceDN w:val="0"/>
        <w:adjustRightInd w:val="0"/>
        <w:ind w:rightChars="101" w:right="202" w:firstLineChars="0"/>
        <w:contextualSpacing/>
        <w:textAlignment w:val="baseline"/>
        <w:rPr>
          <w:rFonts w:cs="Times"/>
        </w:rPr>
      </w:pPr>
      <w:r>
        <w:rPr>
          <w:rFonts w:eastAsiaTheme="minorEastAsia" w:cs="Times"/>
        </w:rPr>
        <w:t xml:space="preserve">Basic capability is LP-WUS, if present, frequency resource within active DL BWP. LP-WUS frequency resource outside of active DL BWP </w:t>
      </w:r>
      <w:r>
        <w:rPr>
          <w:rFonts w:cs="Times"/>
        </w:rPr>
        <w:t>is subject to separate UE capability</w:t>
      </w:r>
    </w:p>
    <w:p w14:paraId="78A65DB8" w14:textId="77777777" w:rsidR="0087153E" w:rsidRDefault="00000000">
      <w:pPr>
        <w:pStyle w:val="affff2"/>
        <w:numPr>
          <w:ilvl w:val="0"/>
          <w:numId w:val="28"/>
        </w:numPr>
        <w:tabs>
          <w:tab w:val="left" w:pos="420"/>
        </w:tabs>
        <w:overflowPunct w:val="0"/>
        <w:autoSpaceDE w:val="0"/>
        <w:autoSpaceDN w:val="0"/>
        <w:adjustRightInd w:val="0"/>
        <w:ind w:rightChars="101" w:right="202" w:firstLineChars="0"/>
        <w:contextualSpacing/>
        <w:textAlignment w:val="baseline"/>
        <w:rPr>
          <w:rFonts w:cs="Times"/>
        </w:rPr>
      </w:pPr>
      <w:r>
        <w:rPr>
          <w:rFonts w:eastAsiaTheme="minorEastAsia" w:cs="Times"/>
        </w:rPr>
        <w:t>No RAN1 optimization specific to the case where LP-WUS frequency resource is outside of active DL BWP</w:t>
      </w:r>
    </w:p>
    <w:p w14:paraId="2166517C"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D50BC6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b/>
          <w:bCs/>
        </w:rPr>
        <w:t>R1-2501583</w:t>
      </w:r>
      <w:r>
        <w:rPr>
          <w:rFonts w:eastAsiaTheme="minorEastAsia" w:cs="Times"/>
        </w:rPr>
        <w:tab/>
        <w:t>Summary #5 of discussions on LP-WUS and LP-SS design</w:t>
      </w:r>
      <w:r>
        <w:rPr>
          <w:rFonts w:eastAsiaTheme="minorEastAsia" w:cs="Times"/>
        </w:rPr>
        <w:tab/>
        <w:t>Moderator (vivo)</w:t>
      </w:r>
    </w:p>
    <w:p w14:paraId="4D591B74"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E7F0F2C"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1B76099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L=4 (if supported), the set of LP-SS binary sequences is:</w:t>
      </w:r>
    </w:p>
    <w:p w14:paraId="1A5BA4F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w:t>
      </w:r>
    </w:p>
    <w:p w14:paraId="48D4D59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w:t>
      </w:r>
    </w:p>
    <w:p w14:paraId="28133310"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w:t>
      </w:r>
    </w:p>
    <w:p w14:paraId="039AB68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w:t>
      </w:r>
    </w:p>
    <w:p w14:paraId="6159C225"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B79E281"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1DF33945"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L=6 (if supported), the set of LP-SS sequence is:</w:t>
      </w:r>
    </w:p>
    <w:p w14:paraId="16E8CDB5"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1 0]</w:t>
      </w:r>
    </w:p>
    <w:p w14:paraId="7C2850B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0 1]</w:t>
      </w:r>
    </w:p>
    <w:p w14:paraId="31ADBD5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w:t>
      </w:r>
    </w:p>
    <w:p w14:paraId="7145C7C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w:t>
      </w:r>
    </w:p>
    <w:p w14:paraId="1D0E5CAA"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B0595F0"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3055EA2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L=8 (if supported), the set of LP-SS sequence is:</w:t>
      </w:r>
    </w:p>
    <w:p w14:paraId="6B04F5C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 0 1]</w:t>
      </w:r>
    </w:p>
    <w:p w14:paraId="385650D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1 0 0 1]</w:t>
      </w:r>
    </w:p>
    <w:p w14:paraId="6268887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0 1]</w:t>
      </w:r>
    </w:p>
    <w:p w14:paraId="5F4761A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0 1 0 1]</w:t>
      </w:r>
    </w:p>
    <w:p w14:paraId="507AB84F"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EFD8AB7"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2FBF440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L=8 (if supported), the set of LP-SS sequence is:</w:t>
      </w:r>
    </w:p>
    <w:p w14:paraId="57A2A20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1 0 0 1]</w:t>
      </w:r>
    </w:p>
    <w:p w14:paraId="152FCC2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0 1]</w:t>
      </w:r>
    </w:p>
    <w:p w14:paraId="65B8B310"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1 0 0 1]</w:t>
      </w:r>
    </w:p>
    <w:p w14:paraId="79BA490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1 0]</w:t>
      </w:r>
    </w:p>
    <w:p w14:paraId="7A914233"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1A58DA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3737DB2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L=12 (if supported), the set of LP-SS sequence is:</w:t>
      </w:r>
    </w:p>
    <w:p w14:paraId="74DFCD7F"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0 1 1 0 0 1]</w:t>
      </w:r>
    </w:p>
    <w:p w14:paraId="48DB68E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1 0 0 1 1 0 0 1]</w:t>
      </w:r>
    </w:p>
    <w:p w14:paraId="2454A284"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1 0 1 0 0 1]</w:t>
      </w:r>
    </w:p>
    <w:p w14:paraId="5DEB5CB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0 1 1 0 0 1]</w:t>
      </w:r>
    </w:p>
    <w:p w14:paraId="29500217"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D6CF5A2"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58183A6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L=16 (if supported), the set of LP-SS sequence is:</w:t>
      </w:r>
    </w:p>
    <w:p w14:paraId="3485EA5F"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0 1 1 0 0 1 1 0 0 1]</w:t>
      </w:r>
    </w:p>
    <w:p w14:paraId="107D0DA4"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0 1 0 1 1 0 0 1 0 1]</w:t>
      </w:r>
    </w:p>
    <w:p w14:paraId="2880F8DD"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1 0 0 1 0 1 1 0 0 1]</w:t>
      </w:r>
    </w:p>
    <w:p w14:paraId="76D7F72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 1 0 0 1 1 0 0 1 0 1]</w:t>
      </w:r>
    </w:p>
    <w:p w14:paraId="5632385D"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5FA9187B"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51D189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M=4, L=16 (if supported), the set of LP-SS sequence is down-selected between:</w:t>
      </w:r>
    </w:p>
    <w:p w14:paraId="78449CD6"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1</w:t>
      </w:r>
    </w:p>
    <w:p w14:paraId="7B41AB0F"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1 0 0 1 1 0 1 0 1 0 1 0]</w:t>
      </w:r>
    </w:p>
    <w:p w14:paraId="214C5F41"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1 0 1 0 1 0 0 1 1 0 1 0]</w:t>
      </w:r>
    </w:p>
    <w:p w14:paraId="09EEFD6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1 0 0 1 1 0 1 0 1 0 1 0 0 1]</w:t>
      </w:r>
    </w:p>
    <w:p w14:paraId="307B57FE"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1 0 1 0 0 1 1 0 1 0 0 1 1 0]</w:t>
      </w:r>
    </w:p>
    <w:p w14:paraId="06EB7861"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2</w:t>
      </w:r>
    </w:p>
    <w:p w14:paraId="1275D13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1 0 0 0 0 0 0 1 0 0 1 0]</w:t>
      </w:r>
    </w:p>
    <w:p w14:paraId="4CE7283B"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lastRenderedPageBreak/>
        <w:t>[1 0 0 0 0 1 0 0 1 0 0 0 0 0 1 0]</w:t>
      </w:r>
    </w:p>
    <w:p w14:paraId="5AFF3AB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0 1 0 0 1 0 0 0]</w:t>
      </w:r>
    </w:p>
    <w:p w14:paraId="0C7BA1A6"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0 0 0 1 0 0 0 1]</w:t>
      </w:r>
    </w:p>
    <w:p w14:paraId="7DF50EC1"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D43FDD2"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46D36E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M=4, L=32(if supported), the set of LP-SS sequence is down-selected between:</w:t>
      </w:r>
    </w:p>
    <w:p w14:paraId="1CE139E8"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1:</w:t>
      </w:r>
    </w:p>
    <w:p w14:paraId="07772D0F"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1 0 1 0 1 0 1 0 1 0 0 1 1 0 1 0 0 1 1 0 0 1 1 0 0 1 0 1]</w:t>
      </w:r>
    </w:p>
    <w:p w14:paraId="02085FA3"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0 1 0 1 0 1 1 0 0 1 0 1 1 0 0 1 1 0 1 0 1 0 1 0 0 1 0 1]</w:t>
      </w:r>
    </w:p>
    <w:p w14:paraId="164992C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0 1 0 1 1 0 1 0 1 0 0 1 1 0 1 0 1 0 0 1 1 0 1 0 0 1 1 0]</w:t>
      </w:r>
    </w:p>
    <w:p w14:paraId="1F8FEC34"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0 1 1 0 0 1 0 1 1 0 1 0 0 1 1 0 0 1 1 0 1 0 1 0 0 1 0 1]</w:t>
      </w:r>
    </w:p>
    <w:p w14:paraId="6F655B8F"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2</w:t>
      </w:r>
    </w:p>
    <w:p w14:paraId="1E766088"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0 1 1 0 0 0 0 0 0 1 0 0 0 1 1 0 0 0 0 0 0 1 0 0 0 1 0 1 0 0]</w:t>
      </w:r>
    </w:p>
    <w:p w14:paraId="3E620451"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0 1 0 1 0 0 1 0 0 0 1 0 0 0 0 1 0 0 0 1 0 0 0 0 0 1 0 1 0 0]</w:t>
      </w:r>
    </w:p>
    <w:p w14:paraId="514C792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1 0 0 0 1 0 1 0 0 0 0 1 0 0 1 0 0 0 0 0 0 1 0 0 1 0 0 0 1 0]</w:t>
      </w:r>
    </w:p>
    <w:p w14:paraId="7DCFE1CB"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1 0 0 1 0 0 0 0 0 1 1 0 0 0 0 0 1 0 1 0 0 0 0 1 0 0 0 0 1 0]</w:t>
      </w:r>
    </w:p>
    <w:p w14:paraId="2B161DC9"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0A81775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rPr>
      </w:pPr>
      <w:r>
        <w:rPr>
          <w:rFonts w:eastAsiaTheme="minorEastAsia" w:cs="Times"/>
          <w:b/>
          <w:bCs/>
          <w:highlight w:val="green"/>
        </w:rPr>
        <w:t>Agreement</w:t>
      </w:r>
    </w:p>
    <w:p w14:paraId="23CD38B4"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For idle mode, regarding the maximum number of candidates overlaid sequences to carry LP-WUS information per OOK ON chip for one cell:</w:t>
      </w:r>
    </w:p>
    <w:p w14:paraId="130505EB"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16 candidates overlaid sequences for M=1</w:t>
      </w:r>
    </w:p>
    <w:p w14:paraId="42C0C883"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8 candidates overlaid sequences for M=2</w:t>
      </w:r>
    </w:p>
    <w:p w14:paraId="78D90FA5"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 xml:space="preserve">For candidate overlaid sequences across all OOK ON chips of LP-WUS, the number of roots (in specification) is up to [FFS: X], FFS whether the number of roots can be different for different M value. </w:t>
      </w:r>
    </w:p>
    <w:p w14:paraId="3A3A26C7" w14:textId="77777777" w:rsidR="0087153E" w:rsidRDefault="00000000">
      <w:pPr>
        <w:pStyle w:val="affff2"/>
        <w:numPr>
          <w:ilvl w:val="1"/>
          <w:numId w:val="28"/>
        </w:numPr>
        <w:tabs>
          <w:tab w:val="left" w:pos="420"/>
        </w:tabs>
        <w:overflowPunct w:val="0"/>
        <w:autoSpaceDE w:val="0"/>
        <w:autoSpaceDN w:val="0"/>
        <w:adjustRightInd w:val="0"/>
        <w:ind w:left="1069" w:right="202" w:firstLineChars="0"/>
        <w:contextualSpacing/>
        <w:textAlignment w:val="baseline"/>
        <w:rPr>
          <w:rFonts w:cs="Times"/>
        </w:rPr>
      </w:pPr>
      <w:r>
        <w:rPr>
          <w:rFonts w:cs="Times"/>
        </w:rPr>
        <w:t>FFS: The number of overlaid sequences applicable for a UE is no more than 2 per OOK ON chip.</w:t>
      </w:r>
    </w:p>
    <w:p w14:paraId="63EE6141"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4B15E6F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24" w:name="_Hlk190977639"/>
      <w:r>
        <w:rPr>
          <w:rFonts w:eastAsiaTheme="minorEastAsia" w:cs="Times"/>
          <w:b/>
          <w:bCs/>
          <w:highlight w:val="green"/>
        </w:rPr>
        <w:t>Agreement</w:t>
      </w:r>
    </w:p>
    <w:p w14:paraId="224A37D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For WUS information carried by the overlaid OFDM sequence(s), consider at least the following alternatives:</w:t>
      </w:r>
    </w:p>
    <w:bookmarkEnd w:id="24"/>
    <w:p w14:paraId="144E2AF3"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1: Raw information bits are mapped to sequence(s)</w:t>
      </w:r>
    </w:p>
    <w:p w14:paraId="15D263F4"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2: Raw information bits are mapped to sequence(s) after channel coding</w:t>
      </w:r>
    </w:p>
    <w:p w14:paraId="4351398B" w14:textId="77777777" w:rsidR="0087153E" w:rsidRDefault="00000000">
      <w:pPr>
        <w:pStyle w:val="affff2"/>
        <w:numPr>
          <w:ilvl w:val="1"/>
          <w:numId w:val="28"/>
        </w:numPr>
        <w:tabs>
          <w:tab w:val="left" w:pos="420"/>
        </w:tabs>
        <w:overflowPunct w:val="0"/>
        <w:autoSpaceDE w:val="0"/>
        <w:autoSpaceDN w:val="0"/>
        <w:adjustRightInd w:val="0"/>
        <w:ind w:left="1069" w:rightChars="101" w:right="202" w:firstLineChars="0"/>
        <w:contextualSpacing/>
        <w:textAlignment w:val="baseline"/>
        <w:rPr>
          <w:rFonts w:cs="Times"/>
        </w:rPr>
      </w:pPr>
      <w:r>
        <w:rPr>
          <w:rFonts w:cs="Times"/>
        </w:rPr>
        <w:t>Same channel coding scheme(s) as OOK is applied.</w:t>
      </w:r>
    </w:p>
    <w:p w14:paraId="1E19624A" w14:textId="77777777" w:rsidR="0087153E" w:rsidRDefault="00000000">
      <w:pPr>
        <w:pStyle w:val="affff2"/>
        <w:numPr>
          <w:ilvl w:val="2"/>
          <w:numId w:val="28"/>
        </w:numPr>
        <w:tabs>
          <w:tab w:val="left" w:pos="420"/>
        </w:tabs>
        <w:overflowPunct w:val="0"/>
        <w:autoSpaceDE w:val="0"/>
        <w:autoSpaceDN w:val="0"/>
        <w:adjustRightInd w:val="0"/>
        <w:ind w:left="1353" w:rightChars="101" w:right="202" w:firstLineChars="0"/>
        <w:contextualSpacing/>
        <w:textAlignment w:val="baseline"/>
        <w:rPr>
          <w:rFonts w:cs="Times"/>
        </w:rPr>
      </w:pPr>
      <w:r>
        <w:rPr>
          <w:rFonts w:cs="Times"/>
        </w:rPr>
        <w:t>FFS same or different rate matching and/or repetition factor as OOK</w:t>
      </w:r>
    </w:p>
    <w:p w14:paraId="4EDC6DB9"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3: Codepoint/Subgroup is mapped to sequence(s)</w:t>
      </w:r>
    </w:p>
    <w:p w14:paraId="796A3EED"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7BFCF970" w14:textId="77777777" w:rsidR="0087153E" w:rsidRDefault="00000000">
      <w:pPr>
        <w:rPr>
          <w:lang w:eastAsia="zh-CN" w:bidi="ar"/>
        </w:rPr>
      </w:pPr>
      <w:r>
        <w:rPr>
          <w:b/>
          <w:bCs/>
          <w:lang w:eastAsia="zh-CN" w:bidi="ar"/>
        </w:rPr>
        <w:t>R1-2500791</w:t>
      </w:r>
      <w:r>
        <w:rPr>
          <w:lang w:eastAsia="zh-CN" w:bidi="ar"/>
        </w:rPr>
        <w:tab/>
        <w:t>Summary #1 on LP-WUS operation in IDLE/INACTIVE mode</w:t>
      </w:r>
      <w:r>
        <w:rPr>
          <w:lang w:eastAsia="zh-CN" w:bidi="ar"/>
        </w:rPr>
        <w:tab/>
        <w:t>Moderator (Apple)</w:t>
      </w:r>
    </w:p>
    <w:p w14:paraId="32FA3AE5" w14:textId="77777777" w:rsidR="0087153E" w:rsidRDefault="0087153E">
      <w:pPr>
        <w:rPr>
          <w:lang w:eastAsia="zh-CN" w:bidi="ar"/>
        </w:rPr>
      </w:pPr>
    </w:p>
    <w:p w14:paraId="44B22ABF" w14:textId="77777777" w:rsidR="0087153E" w:rsidRDefault="00000000">
      <w:pPr>
        <w:rPr>
          <w:b/>
          <w:bCs/>
          <w:lang w:eastAsia="zh-CN"/>
        </w:rPr>
      </w:pPr>
      <w:r>
        <w:rPr>
          <w:b/>
          <w:bCs/>
          <w:highlight w:val="green"/>
          <w:lang w:eastAsia="zh-CN"/>
        </w:rPr>
        <w:t>Agreement</w:t>
      </w:r>
    </w:p>
    <w:p w14:paraId="021ECD23" w14:textId="77777777" w:rsidR="0087153E" w:rsidRDefault="00000000">
      <w:r>
        <w:t>The EPRE ratio between LP-WUS/LP-SS and SSB can be configured by the gNB.</w:t>
      </w:r>
    </w:p>
    <w:p w14:paraId="72B072D5" w14:textId="77777777" w:rsidR="0087153E" w:rsidRDefault="00000000">
      <w:pPr>
        <w:pStyle w:val="a2"/>
        <w:numPr>
          <w:ilvl w:val="0"/>
          <w:numId w:val="59"/>
        </w:numPr>
        <w:rPr>
          <w:lang w:eastAsia="zh-CN"/>
        </w:rPr>
      </w:pPr>
      <w:r>
        <w:rPr>
          <w:lang w:eastAsia="zh-CN"/>
        </w:rPr>
        <w:t>FFS whether there is a common configuration or separate configuration for LP-WUS and LP-SS</w:t>
      </w:r>
    </w:p>
    <w:p w14:paraId="76323B48" w14:textId="77777777" w:rsidR="0087153E" w:rsidRDefault="00000000">
      <w:pPr>
        <w:pStyle w:val="a2"/>
        <w:numPr>
          <w:ilvl w:val="0"/>
          <w:numId w:val="59"/>
        </w:numPr>
        <w:rPr>
          <w:lang w:eastAsia="zh-CN"/>
        </w:rPr>
      </w:pPr>
      <w:r>
        <w:rPr>
          <w:lang w:eastAsia="zh-CN"/>
        </w:rPr>
        <w:t>Above is not applicable for the case when all the subcarriers for LP-WUS/LP-SS are transmitted with zero power (from baseband perspective)</w:t>
      </w:r>
    </w:p>
    <w:p w14:paraId="00192B47" w14:textId="77777777" w:rsidR="0087153E" w:rsidRDefault="00000000">
      <w:pPr>
        <w:pStyle w:val="a2"/>
        <w:numPr>
          <w:ilvl w:val="0"/>
          <w:numId w:val="59"/>
        </w:numPr>
        <w:rPr>
          <w:lang w:eastAsia="zh-CN"/>
        </w:rPr>
      </w:pPr>
      <w:r>
        <w:rPr>
          <w:lang w:eastAsia="zh-CN"/>
        </w:rPr>
        <w:t>Above does not mandate any UE implementation for different receiver types</w:t>
      </w:r>
    </w:p>
    <w:p w14:paraId="609DE87B" w14:textId="77777777" w:rsidR="0087153E" w:rsidRDefault="00000000">
      <w:pPr>
        <w:pStyle w:val="a2"/>
        <w:numPr>
          <w:ilvl w:val="0"/>
          <w:numId w:val="59"/>
        </w:numPr>
        <w:rPr>
          <w:lang w:eastAsia="zh-CN"/>
        </w:rPr>
      </w:pPr>
      <w:r>
        <w:rPr>
          <w:lang w:eastAsia="zh-CN"/>
        </w:rPr>
        <w:t>FFS: whether/how to support for the case when there are different number of OOK ON symbols in different OFDM symbols (if supported)</w:t>
      </w:r>
    </w:p>
    <w:p w14:paraId="24EC9E8A" w14:textId="77777777" w:rsidR="0087153E" w:rsidRDefault="0087153E">
      <w:pPr>
        <w:rPr>
          <w:lang w:eastAsia="zh-CN" w:bidi="ar"/>
        </w:rPr>
      </w:pPr>
    </w:p>
    <w:p w14:paraId="248ACBCE" w14:textId="77777777" w:rsidR="0087153E" w:rsidRDefault="00000000">
      <w:pPr>
        <w:rPr>
          <w:b/>
          <w:bCs/>
          <w:lang w:eastAsia="zh-CN"/>
        </w:rPr>
      </w:pPr>
      <w:r>
        <w:rPr>
          <w:b/>
          <w:bCs/>
          <w:highlight w:val="green"/>
          <w:lang w:eastAsia="zh-CN"/>
        </w:rPr>
        <w:t>Agreement</w:t>
      </w:r>
    </w:p>
    <w:p w14:paraId="7BB97619" w14:textId="77777777" w:rsidR="0087153E" w:rsidRDefault="00000000">
      <w:pPr>
        <w:jc w:val="both"/>
      </w:pPr>
      <w:r>
        <w:t>For the offset value(s) between an LO and a reference PO/PF, at least a frame-level offset is provided.</w:t>
      </w:r>
    </w:p>
    <w:p w14:paraId="14F49C3D" w14:textId="77777777" w:rsidR="0087153E" w:rsidRDefault="00000000">
      <w:pPr>
        <w:pStyle w:val="a2"/>
        <w:numPr>
          <w:ilvl w:val="0"/>
          <w:numId w:val="59"/>
        </w:numPr>
      </w:pPr>
      <w:r>
        <w:t>The reference point (reference PO/PF) for the frame-level offset is the start of the PF, or the first PF of the PF(s) (if mapping of POs from multiple PFs to one LO is supported), associated with the LO.</w:t>
      </w:r>
    </w:p>
    <w:p w14:paraId="071A8D15" w14:textId="77777777" w:rsidR="0087153E" w:rsidRDefault="00000000">
      <w:pPr>
        <w:pStyle w:val="a2"/>
        <w:numPr>
          <w:ilvl w:val="0"/>
          <w:numId w:val="59"/>
        </w:numPr>
      </w:pPr>
      <w:r>
        <w:lastRenderedPageBreak/>
        <w:t>FFS other offset value(s) to determine the MOs of the LO</w:t>
      </w:r>
    </w:p>
    <w:p w14:paraId="20A30598" w14:textId="77777777" w:rsidR="0087153E" w:rsidRDefault="0087153E">
      <w:pPr>
        <w:rPr>
          <w:lang w:eastAsia="zh-CN" w:bidi="ar"/>
        </w:rPr>
      </w:pPr>
    </w:p>
    <w:p w14:paraId="291A5D14" w14:textId="77777777" w:rsidR="0087153E" w:rsidRDefault="00000000">
      <w:pPr>
        <w:rPr>
          <w:b/>
          <w:bCs/>
          <w:lang w:eastAsia="zh-CN"/>
        </w:rPr>
      </w:pPr>
      <w:r>
        <w:rPr>
          <w:b/>
          <w:bCs/>
          <w:highlight w:val="green"/>
          <w:lang w:eastAsia="zh-CN"/>
        </w:rPr>
        <w:t>Agreement</w:t>
      </w:r>
    </w:p>
    <w:p w14:paraId="73719F54" w14:textId="77777777" w:rsidR="0087153E" w:rsidRDefault="00000000">
      <w:r>
        <w:t>The previous agreement in RAN1#119 is updated as follows:</w:t>
      </w:r>
    </w:p>
    <w:p w14:paraId="68FA5C43" w14:textId="77777777" w:rsidR="0087153E" w:rsidRDefault="00000000">
      <w:pPr>
        <w:pStyle w:val="a2"/>
        <w:numPr>
          <w:ilvl w:val="0"/>
          <w:numId w:val="59"/>
        </w:numPr>
      </w:pPr>
      <w:r>
        <w:t xml:space="preserve">Each LP-WUS or LP-SS is QCLed with an SSB with </w:t>
      </w:r>
      <w:r>
        <w:rPr>
          <w:strike/>
          <w:color w:val="FF0000"/>
        </w:rPr>
        <w:t xml:space="preserve">[select one from </w:t>
      </w:r>
      <w:r>
        <w:rPr>
          <w:strike/>
        </w:rPr>
        <w:t>‘typeA’</w:t>
      </w:r>
      <w:r>
        <w:rPr>
          <w:strike/>
          <w:color w:val="FF0000"/>
        </w:rPr>
        <w:t xml:space="preserve">, </w:t>
      </w:r>
      <w:r>
        <w:rPr>
          <w:color w:val="FF0000"/>
        </w:rPr>
        <w:t>‘typeC’</w:t>
      </w:r>
      <w:r>
        <w:rPr>
          <w:strike/>
          <w:color w:val="FF0000"/>
        </w:rPr>
        <w:t>]</w:t>
      </w:r>
      <w:r>
        <w:t>, and when applicable, ‘typeD’ with the same SSB.</w:t>
      </w:r>
    </w:p>
    <w:p w14:paraId="67B27531" w14:textId="77777777" w:rsidR="0087153E" w:rsidRDefault="0087153E">
      <w:pPr>
        <w:rPr>
          <w:lang w:eastAsia="zh-CN" w:bidi="ar"/>
        </w:rPr>
      </w:pPr>
    </w:p>
    <w:p w14:paraId="4446C67F" w14:textId="77777777" w:rsidR="0087153E" w:rsidRDefault="00000000">
      <w:pPr>
        <w:rPr>
          <w:b/>
          <w:bCs/>
          <w:lang w:eastAsia="zh-CN"/>
        </w:rPr>
      </w:pPr>
      <w:r>
        <w:rPr>
          <w:b/>
          <w:bCs/>
          <w:highlight w:val="green"/>
          <w:lang w:eastAsia="zh-CN"/>
        </w:rPr>
        <w:t>Agreement</w:t>
      </w:r>
    </w:p>
    <w:p w14:paraId="6A39CCFA" w14:textId="77777777" w:rsidR="0087153E" w:rsidRDefault="00000000">
      <w:r>
        <w:t xml:space="preserve">Confirm the following working assumption with the additional text in </w:t>
      </w:r>
      <w:r>
        <w:rPr>
          <w:color w:val="FF0000"/>
        </w:rPr>
        <w:t>red</w:t>
      </w:r>
      <w:r>
        <w:t>:</w:t>
      </w:r>
    </w:p>
    <w:p w14:paraId="467980AA" w14:textId="77777777" w:rsidR="0087153E" w:rsidRDefault="00000000">
      <w:pPr>
        <w:ind w:left="720"/>
        <w:rPr>
          <w:rFonts w:eastAsia="等线"/>
          <w:b/>
          <w:bCs/>
          <w:lang w:bidi="ar"/>
        </w:rPr>
      </w:pPr>
      <w:r>
        <w:rPr>
          <w:rFonts w:eastAsia="等线"/>
          <w:b/>
          <w:bCs/>
          <w:highlight w:val="darkYellow"/>
          <w:lang w:bidi="ar"/>
        </w:rPr>
        <w:t>Working Assumption</w:t>
      </w:r>
    </w:p>
    <w:p w14:paraId="3E49DE89" w14:textId="77777777" w:rsidR="0087153E" w:rsidRDefault="00000000">
      <w:pPr>
        <w:ind w:left="720"/>
        <w:rPr>
          <w:szCs w:val="20"/>
        </w:rPr>
      </w:pPr>
      <w:r>
        <w:rPr>
          <w:szCs w:val="20"/>
        </w:rPr>
        <w:t>From RAN1 perspective, for the RRM measurement metrics based on SSS for OFDM-based LP-WUR, use the same definition of SS-RSRP and SS-RSRQ for LP-SSS-RSRP and LP-SSS-RSRQ, respectively.</w:t>
      </w:r>
    </w:p>
    <w:p w14:paraId="32EB1360" w14:textId="77777777" w:rsidR="0087153E" w:rsidRDefault="00000000">
      <w:pPr>
        <w:numPr>
          <w:ilvl w:val="0"/>
          <w:numId w:val="32"/>
        </w:numPr>
        <w:tabs>
          <w:tab w:val="left" w:pos="1440"/>
        </w:tabs>
        <w:ind w:left="1440"/>
        <w:rPr>
          <w:szCs w:val="20"/>
        </w:rPr>
      </w:pPr>
      <w:r>
        <w:rPr>
          <w:szCs w:val="20"/>
          <w:lang w:eastAsia="ko-KR"/>
        </w:rPr>
        <w:t xml:space="preserve">Above is applicable for both </w:t>
      </w:r>
      <w:r>
        <w:rPr>
          <w:szCs w:val="20"/>
        </w:rPr>
        <w:t>time-domain processing or frequency-domain processing</w:t>
      </w:r>
    </w:p>
    <w:p w14:paraId="7F530909" w14:textId="77777777" w:rsidR="0087153E" w:rsidRDefault="00000000">
      <w:pPr>
        <w:numPr>
          <w:ilvl w:val="0"/>
          <w:numId w:val="32"/>
        </w:numPr>
        <w:tabs>
          <w:tab w:val="left" w:pos="1440"/>
        </w:tabs>
        <w:ind w:left="1440"/>
        <w:rPr>
          <w:sz w:val="21"/>
          <w:szCs w:val="28"/>
        </w:rPr>
      </w:pPr>
      <w:r>
        <w:t>Above does not imply that RAN1 will introduce LP-SSS-RSRP and LP-SSS-RSRQ in the specifications</w:t>
      </w:r>
    </w:p>
    <w:p w14:paraId="2F8EA332" w14:textId="77777777" w:rsidR="0087153E" w:rsidRDefault="00000000">
      <w:pPr>
        <w:ind w:left="720"/>
        <w:rPr>
          <w:color w:val="FF0000"/>
        </w:rPr>
      </w:pPr>
      <w:r>
        <w:rPr>
          <w:color w:val="FF0000"/>
        </w:rPr>
        <w:t>Existing metrics SS-RSRP and SS-RSRQ are reused</w:t>
      </w:r>
      <w:r>
        <w:t xml:space="preserve"> </w:t>
      </w:r>
      <w:r>
        <w:rPr>
          <w:color w:val="FF0000"/>
        </w:rPr>
        <w:t>for OFDM-based LP-WUR. No separate metrics (LP-SSS-RSRP and LP-SSS-RSRQ) will be introduced in the specifications.</w:t>
      </w:r>
    </w:p>
    <w:p w14:paraId="0E1771A2" w14:textId="77777777" w:rsidR="0087153E" w:rsidRDefault="00000000">
      <w:pPr>
        <w:numPr>
          <w:ilvl w:val="0"/>
          <w:numId w:val="32"/>
        </w:numPr>
        <w:tabs>
          <w:tab w:val="left" w:pos="1440"/>
        </w:tabs>
        <w:ind w:left="1440"/>
        <w:rPr>
          <w:color w:val="FF0000"/>
          <w:lang w:eastAsia="zh-CN"/>
        </w:rPr>
      </w:pPr>
      <w:r>
        <w:rPr>
          <w:color w:val="FF0000"/>
          <w:lang w:eastAsia="zh-CN"/>
        </w:rPr>
        <w:t xml:space="preserve">The metrics </w:t>
      </w:r>
      <w:r>
        <w:rPr>
          <w:color w:val="FF0000"/>
        </w:rPr>
        <w:t xml:space="preserve">SS-RSRP and SS-RSRQ are applicable for </w:t>
      </w:r>
      <w:r>
        <w:rPr>
          <w:color w:val="FF0000"/>
          <w:szCs w:val="20"/>
        </w:rPr>
        <w:t>OFDM-based LP-WUR for RRC_IDLE and RRC_INACTIVE serving cell measurement.</w:t>
      </w:r>
    </w:p>
    <w:p w14:paraId="346F1DBB" w14:textId="77777777" w:rsidR="0087153E" w:rsidRDefault="00000000">
      <w:pPr>
        <w:numPr>
          <w:ilvl w:val="0"/>
          <w:numId w:val="32"/>
        </w:numPr>
        <w:tabs>
          <w:tab w:val="left" w:pos="1440"/>
        </w:tabs>
        <w:ind w:left="1440"/>
        <w:rPr>
          <w:color w:val="FF0000"/>
          <w:lang w:eastAsia="zh-CN"/>
        </w:rPr>
      </w:pPr>
      <w:r>
        <w:rPr>
          <w:color w:val="FF0000"/>
          <w:lang w:eastAsia="zh-CN"/>
        </w:rPr>
        <w:t xml:space="preserve">FFS: whether to remove </w:t>
      </w:r>
      <w:r>
        <w:rPr>
          <w:color w:val="FF0000"/>
        </w:rPr>
        <w:t>or modify the restriction of using SMTC window for LP-SSS-RSRP/RSSI measurement.</w:t>
      </w:r>
    </w:p>
    <w:p w14:paraId="25D46C85" w14:textId="77777777" w:rsidR="0087153E" w:rsidRDefault="0087153E">
      <w:pPr>
        <w:rPr>
          <w:lang w:eastAsia="zh-CN" w:bidi="ar"/>
        </w:rPr>
      </w:pPr>
    </w:p>
    <w:p w14:paraId="6153FF22" w14:textId="77777777" w:rsidR="0087153E" w:rsidRDefault="00000000">
      <w:pPr>
        <w:rPr>
          <w:lang w:eastAsia="zh-CN" w:bidi="ar"/>
        </w:rPr>
      </w:pPr>
      <w:r>
        <w:rPr>
          <w:b/>
          <w:bCs/>
          <w:lang w:eastAsia="zh-CN" w:bidi="ar"/>
        </w:rPr>
        <w:t>R1-2500792</w:t>
      </w:r>
      <w:r>
        <w:rPr>
          <w:lang w:eastAsia="zh-CN" w:bidi="ar"/>
        </w:rPr>
        <w:tab/>
        <w:t>Summary #2 on LP-WUS operation in IDLE/INACTIVE mode</w:t>
      </w:r>
      <w:r>
        <w:rPr>
          <w:lang w:eastAsia="zh-CN" w:bidi="ar"/>
        </w:rPr>
        <w:tab/>
        <w:t>Moderator (Apple)</w:t>
      </w:r>
    </w:p>
    <w:p w14:paraId="6E6FACDE" w14:textId="77777777" w:rsidR="0087153E" w:rsidRDefault="0087153E">
      <w:pPr>
        <w:rPr>
          <w:lang w:eastAsia="zh-CN" w:bidi="ar"/>
        </w:rPr>
      </w:pPr>
    </w:p>
    <w:p w14:paraId="4D47A19B" w14:textId="77777777" w:rsidR="0087153E" w:rsidRDefault="00000000">
      <w:pPr>
        <w:rPr>
          <w:b/>
          <w:bCs/>
          <w:highlight w:val="green"/>
          <w:lang w:eastAsia="zh-CN" w:bidi="ar"/>
        </w:rPr>
      </w:pPr>
      <w:r>
        <w:rPr>
          <w:b/>
          <w:bCs/>
          <w:highlight w:val="green"/>
          <w:lang w:eastAsia="zh-CN" w:bidi="ar"/>
        </w:rPr>
        <w:t>Agreement</w:t>
      </w:r>
    </w:p>
    <w:p w14:paraId="500F92F2" w14:textId="77777777" w:rsidR="0087153E" w:rsidRDefault="00000000">
      <w:r>
        <w:t>For the LO to PO mapping from network perspective, support Option 2 (UEs corresponding to different POs monitor the same LO).</w:t>
      </w:r>
    </w:p>
    <w:p w14:paraId="00852D60" w14:textId="77777777" w:rsidR="0087153E" w:rsidRDefault="00000000">
      <w:pPr>
        <w:pStyle w:val="a2"/>
        <w:numPr>
          <w:ilvl w:val="0"/>
          <w:numId w:val="60"/>
        </w:numPr>
        <w:rPr>
          <w:lang w:eastAsia="zh-CN"/>
        </w:rPr>
      </w:pPr>
      <w:r>
        <w:rPr>
          <w:lang w:eastAsia="zh-CN"/>
        </w:rPr>
        <w:t>This should not increase the maximum number of codepoints per LO/LP-WUS compared to Option 1.</w:t>
      </w:r>
    </w:p>
    <w:p w14:paraId="102A7F17" w14:textId="77777777" w:rsidR="0087153E" w:rsidRDefault="00000000">
      <w:pPr>
        <w:pStyle w:val="a2"/>
        <w:numPr>
          <w:ilvl w:val="0"/>
          <w:numId w:val="60"/>
        </w:numPr>
        <w:rPr>
          <w:lang w:eastAsia="zh-CN"/>
        </w:rPr>
      </w:pPr>
      <w:r>
        <w:rPr>
          <w:lang w:eastAsia="zh-CN"/>
        </w:rPr>
        <w:t>FFS conditions/restrictions for mapping multiple POs to one LO</w:t>
      </w:r>
    </w:p>
    <w:p w14:paraId="495A4636" w14:textId="77777777" w:rsidR="0087153E" w:rsidRDefault="00000000">
      <w:pPr>
        <w:pStyle w:val="a2"/>
        <w:numPr>
          <w:ilvl w:val="0"/>
          <w:numId w:val="60"/>
        </w:numPr>
        <w:rPr>
          <w:lang w:eastAsia="zh-CN" w:bidi="ar"/>
        </w:rPr>
      </w:pPr>
      <w:r>
        <w:rPr>
          <w:lang w:eastAsia="zh-CN"/>
        </w:rPr>
        <w:t xml:space="preserve">Down-select between 2 and 4 for max number of POs per LO. </w:t>
      </w:r>
    </w:p>
    <w:p w14:paraId="27445515" w14:textId="77777777" w:rsidR="0087153E" w:rsidRDefault="0087153E">
      <w:pPr>
        <w:pStyle w:val="a2"/>
        <w:rPr>
          <w:lang w:eastAsia="zh-CN"/>
        </w:rPr>
      </w:pPr>
    </w:p>
    <w:p w14:paraId="0380BF21" w14:textId="77777777" w:rsidR="0087153E" w:rsidRDefault="00000000">
      <w:pPr>
        <w:rPr>
          <w:lang w:eastAsia="zh-CN" w:bidi="ar"/>
        </w:rPr>
      </w:pPr>
      <w:r>
        <w:rPr>
          <w:b/>
          <w:bCs/>
          <w:lang w:eastAsia="zh-CN" w:bidi="ar"/>
        </w:rPr>
        <w:t>R1-2500793</w:t>
      </w:r>
      <w:r>
        <w:rPr>
          <w:lang w:eastAsia="zh-CN" w:bidi="ar"/>
        </w:rPr>
        <w:tab/>
        <w:t>Summary #3 on LP-WUS operation in IDLE/INACTIVE mode</w:t>
      </w:r>
      <w:r>
        <w:rPr>
          <w:lang w:eastAsia="zh-CN" w:bidi="ar"/>
        </w:rPr>
        <w:tab/>
        <w:t>Moderator (Apple)</w:t>
      </w:r>
    </w:p>
    <w:p w14:paraId="7D3106D0" w14:textId="77777777" w:rsidR="0087153E" w:rsidRDefault="0087153E">
      <w:pPr>
        <w:rPr>
          <w:lang w:eastAsia="zh-CN" w:bidi="ar"/>
        </w:rPr>
      </w:pPr>
    </w:p>
    <w:p w14:paraId="5CDF51BF" w14:textId="77777777" w:rsidR="0087153E" w:rsidRDefault="00000000">
      <w:pPr>
        <w:rPr>
          <w:b/>
          <w:bCs/>
          <w:lang w:eastAsia="zh-CN"/>
        </w:rPr>
      </w:pPr>
      <w:r>
        <w:rPr>
          <w:b/>
          <w:bCs/>
          <w:highlight w:val="green"/>
          <w:lang w:eastAsia="zh-CN"/>
        </w:rPr>
        <w:t>Agreement</w:t>
      </w:r>
    </w:p>
    <w:p w14:paraId="7E4FF3B6" w14:textId="77777777" w:rsidR="0087153E" w:rsidRDefault="00000000">
      <w:pPr>
        <w:jc w:val="both"/>
      </w:pPr>
      <w:r>
        <w:t>For UE capability report on the wake-up delay:</w:t>
      </w:r>
    </w:p>
    <w:p w14:paraId="5C457976" w14:textId="77777777" w:rsidR="0087153E" w:rsidRDefault="00000000">
      <w:pPr>
        <w:numPr>
          <w:ilvl w:val="0"/>
          <w:numId w:val="55"/>
        </w:numPr>
        <w:jc w:val="both"/>
      </w:pPr>
      <w:r>
        <w:t>Alt 1: For the 3 candidate values for the wake-up delay capability report, support {[70ms], [500ms] and [900ms]}.</w:t>
      </w:r>
    </w:p>
    <w:p w14:paraId="705196E1" w14:textId="77777777" w:rsidR="0087153E" w:rsidRDefault="00000000">
      <w:pPr>
        <w:numPr>
          <w:ilvl w:val="1"/>
          <w:numId w:val="55"/>
        </w:numPr>
        <w:jc w:val="both"/>
      </w:pPr>
      <w:r>
        <w:t xml:space="preserve">The reported values assume SSB periodicity of 20ms, where [70ms] assumes [3] SSBs needed for synchronization, [500ms] and [900ms] assume [5] SSBs needed for synchronization. </w:t>
      </w:r>
    </w:p>
    <w:p w14:paraId="05162EFA" w14:textId="77777777" w:rsidR="0087153E" w:rsidRDefault="00000000">
      <w:pPr>
        <w:numPr>
          <w:ilvl w:val="1"/>
          <w:numId w:val="55"/>
        </w:numPr>
        <w:jc w:val="both"/>
      </w:pPr>
      <w:r>
        <w:t>FFS: translation of wake-up delay for different SSB periodicities</w:t>
      </w:r>
    </w:p>
    <w:p w14:paraId="3F14DC66" w14:textId="77777777" w:rsidR="0087153E" w:rsidRDefault="00000000">
      <w:pPr>
        <w:numPr>
          <w:ilvl w:val="1"/>
          <w:numId w:val="55"/>
        </w:numPr>
        <w:jc w:val="both"/>
      </w:pPr>
      <w:r>
        <w:t>FFS: different sets of 3 candidate value for different SSB periodicities</w:t>
      </w:r>
    </w:p>
    <w:p w14:paraId="1E581C02" w14:textId="77777777" w:rsidR="0087153E" w:rsidRDefault="00000000">
      <w:pPr>
        <w:pStyle w:val="a2"/>
        <w:numPr>
          <w:ilvl w:val="0"/>
          <w:numId w:val="55"/>
        </w:numPr>
        <w:rPr>
          <w:lang w:eastAsia="zh-CN"/>
        </w:rPr>
      </w:pPr>
      <w:r>
        <w:rPr>
          <w:lang w:eastAsia="zh-CN"/>
        </w:rPr>
        <w:t xml:space="preserve">Send an LS to RAN4 after the down-selection to confirm the number of SSBs. </w:t>
      </w:r>
      <w:r>
        <w:rPr>
          <w:highlight w:val="green"/>
          <w:lang w:eastAsia="zh-CN"/>
        </w:rPr>
        <w:t>Final LS in R1-2501624.</w:t>
      </w:r>
    </w:p>
    <w:p w14:paraId="3537423B" w14:textId="77777777" w:rsidR="0087153E" w:rsidRDefault="0087153E">
      <w:pPr>
        <w:rPr>
          <w:lang w:eastAsia="zh-CN" w:bidi="ar"/>
        </w:rPr>
      </w:pPr>
    </w:p>
    <w:p w14:paraId="23F4B28B" w14:textId="77777777" w:rsidR="0087153E" w:rsidRDefault="00000000">
      <w:pPr>
        <w:rPr>
          <w:b/>
          <w:bCs/>
          <w:lang w:eastAsia="zh-CN"/>
        </w:rPr>
      </w:pPr>
      <w:r>
        <w:rPr>
          <w:b/>
          <w:bCs/>
          <w:highlight w:val="green"/>
          <w:lang w:eastAsia="zh-CN"/>
        </w:rPr>
        <w:t>Agreement</w:t>
      </w:r>
    </w:p>
    <w:p w14:paraId="7D72418E" w14:textId="77777777" w:rsidR="0087153E" w:rsidRDefault="00000000">
      <w:r>
        <w:t>For the offset value(s) between an LO and a reference PO/PF, adopt Option 2B-1.</w:t>
      </w:r>
    </w:p>
    <w:p w14:paraId="2349D43B" w14:textId="77777777" w:rsidR="0087153E" w:rsidRDefault="00000000">
      <w:pPr>
        <w:numPr>
          <w:ilvl w:val="0"/>
          <w:numId w:val="55"/>
        </w:numPr>
        <w:jc w:val="both"/>
      </w:pPr>
      <w:r>
        <w:t>gNB can configure 1 or 2 offset values.</w:t>
      </w:r>
    </w:p>
    <w:p w14:paraId="625FA7C9" w14:textId="77777777" w:rsidR="0087153E" w:rsidRDefault="00000000">
      <w:pPr>
        <w:numPr>
          <w:ilvl w:val="1"/>
          <w:numId w:val="55"/>
        </w:numPr>
        <w:jc w:val="both"/>
      </w:pPr>
      <w:r>
        <w:t>FFS whether gNB can configure 3 offset values</w:t>
      </w:r>
    </w:p>
    <w:p w14:paraId="0AB4A762" w14:textId="77777777" w:rsidR="0087153E" w:rsidRDefault="00000000">
      <w:pPr>
        <w:numPr>
          <w:ilvl w:val="0"/>
          <w:numId w:val="55"/>
        </w:numPr>
        <w:jc w:val="both"/>
        <w:rPr>
          <w:rFonts w:eastAsiaTheme="minorEastAsia"/>
        </w:rPr>
      </w:pPr>
      <w: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F861A84" w14:textId="77777777" w:rsidR="0087153E" w:rsidRDefault="00000000">
      <w:pPr>
        <w:numPr>
          <w:ilvl w:val="1"/>
          <w:numId w:val="55"/>
        </w:numPr>
        <w:jc w:val="both"/>
        <w:rPr>
          <w:rFonts w:eastAsiaTheme="minorEastAsia"/>
        </w:rPr>
      </w:pPr>
      <w:r>
        <w:rPr>
          <w:rFonts w:eastAsiaTheme="minorEastAsia"/>
        </w:rPr>
        <w:t xml:space="preserve">Note: if a single offset value is configured, UE behaviour is according to Option 1-1. </w:t>
      </w:r>
    </w:p>
    <w:p w14:paraId="66B41178" w14:textId="77777777" w:rsidR="0087153E" w:rsidRDefault="00000000">
      <w:pPr>
        <w:numPr>
          <w:ilvl w:val="0"/>
          <w:numId w:val="55"/>
        </w:numPr>
        <w:jc w:val="both"/>
        <w:rPr>
          <w:rFonts w:eastAsiaTheme="minorEastAsia"/>
        </w:rPr>
      </w:pPr>
      <w:r>
        <w:rPr>
          <w:rFonts w:eastAsiaTheme="minorEastAsia"/>
        </w:rPr>
        <w:lastRenderedPageBreak/>
        <w:t>All the UEs supporting LP-WUS for idle/inactive mode supports the configuration of 2 offset values (FFS: 3 values).</w:t>
      </w:r>
    </w:p>
    <w:p w14:paraId="250F086E" w14:textId="77777777" w:rsidR="0087153E" w:rsidRDefault="0087153E">
      <w:pPr>
        <w:pStyle w:val="a2"/>
        <w:rPr>
          <w:lang w:eastAsia="zh-CN"/>
        </w:rPr>
      </w:pPr>
    </w:p>
    <w:p w14:paraId="4CC323A6" w14:textId="77777777" w:rsidR="0087153E" w:rsidRDefault="00000000">
      <w:pPr>
        <w:rPr>
          <w:lang w:eastAsia="zh-CN" w:bidi="ar"/>
        </w:rPr>
      </w:pPr>
      <w:r>
        <w:rPr>
          <w:b/>
          <w:bCs/>
          <w:lang w:eastAsia="zh-CN" w:bidi="ar"/>
        </w:rPr>
        <w:t>R1-2500794</w:t>
      </w:r>
      <w:r>
        <w:rPr>
          <w:lang w:eastAsia="zh-CN" w:bidi="ar"/>
        </w:rPr>
        <w:tab/>
        <w:t>Summary #4 on LP-WUS operation in IDLE/INACTIVE mode</w:t>
      </w:r>
      <w:r>
        <w:rPr>
          <w:lang w:eastAsia="zh-CN" w:bidi="ar"/>
        </w:rPr>
        <w:tab/>
        <w:t>Moderator (Apple)</w:t>
      </w:r>
    </w:p>
    <w:p w14:paraId="753B8047" w14:textId="77777777" w:rsidR="0087153E" w:rsidRDefault="0087153E">
      <w:pPr>
        <w:rPr>
          <w:lang w:eastAsia="zh-CN" w:bidi="ar"/>
        </w:rPr>
      </w:pPr>
    </w:p>
    <w:p w14:paraId="06B50FFE" w14:textId="77777777" w:rsidR="0087153E" w:rsidRDefault="00000000">
      <w:pPr>
        <w:rPr>
          <w:b/>
          <w:bCs/>
          <w:lang w:eastAsia="zh-CN"/>
        </w:rPr>
      </w:pPr>
      <w:r>
        <w:rPr>
          <w:b/>
          <w:bCs/>
          <w:highlight w:val="green"/>
          <w:lang w:eastAsia="zh-CN"/>
        </w:rPr>
        <w:t>Agreement</w:t>
      </w:r>
    </w:p>
    <w:p w14:paraId="6B3341D6" w14:textId="77777777" w:rsidR="0087153E" w:rsidRDefault="00000000">
      <w:r>
        <w:t>Confirm the following working assumption with the modification:</w:t>
      </w:r>
    </w:p>
    <w:p w14:paraId="2871A249" w14:textId="77777777" w:rsidR="0087153E" w:rsidRDefault="00000000">
      <w:pPr>
        <w:ind w:left="720"/>
        <w:jc w:val="both"/>
        <w:rPr>
          <w:b/>
          <w:bCs/>
        </w:rPr>
      </w:pPr>
      <w:r>
        <w:rPr>
          <w:b/>
          <w:bCs/>
          <w:highlight w:val="darkYellow"/>
        </w:rPr>
        <w:t>Working Assumption</w:t>
      </w:r>
    </w:p>
    <w:p w14:paraId="2A6B8198" w14:textId="77777777" w:rsidR="0087153E" w:rsidRDefault="00000000">
      <w:pPr>
        <w:ind w:left="720"/>
        <w:jc w:val="both"/>
      </w:pPr>
      <w:r>
        <w:t xml:space="preserve">The maximum number of subgroups per PO supported in Rel-19 is </w:t>
      </w:r>
      <w:r>
        <w:rPr>
          <w:color w:val="FF0000"/>
        </w:rPr>
        <w:t xml:space="preserve">31 </w:t>
      </w:r>
      <w:r>
        <w:rPr>
          <w:strike/>
          <w:color w:val="FF0000"/>
        </w:rPr>
        <w:t>32</w:t>
      </w:r>
      <w:r>
        <w:t xml:space="preserve">. </w:t>
      </w:r>
    </w:p>
    <w:p w14:paraId="79576B19" w14:textId="77777777" w:rsidR="0087153E" w:rsidRDefault="0087153E">
      <w:pPr>
        <w:rPr>
          <w:rFonts w:ascii="Times New Roman" w:eastAsia="微软雅黑" w:hAnsi="Times New Roman"/>
          <w:bCs/>
          <w:iCs/>
          <w:sz w:val="28"/>
          <w:szCs w:val="28"/>
          <w:lang w:eastAsia="zh-CN"/>
        </w:rPr>
      </w:pPr>
    </w:p>
    <w:p w14:paraId="29B497D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1031F364" w14:textId="77777777" w:rsidR="0087153E" w:rsidRDefault="00000000">
      <w:pPr>
        <w:rPr>
          <w:rFonts w:cs="Times"/>
          <w:szCs w:val="20"/>
          <w:lang w:eastAsia="zh-CN" w:bidi="ar"/>
        </w:rPr>
      </w:pPr>
      <w:r>
        <w:rPr>
          <w:rFonts w:cs="Times"/>
          <w:b/>
          <w:bCs/>
          <w:szCs w:val="20"/>
          <w:lang w:eastAsia="zh-CN" w:bidi="ar"/>
        </w:rPr>
        <w:t>R1-2501420</w:t>
      </w:r>
      <w:r>
        <w:rPr>
          <w:rFonts w:cs="Times"/>
          <w:szCs w:val="20"/>
          <w:lang w:eastAsia="zh-CN" w:bidi="ar"/>
        </w:rPr>
        <w:tab/>
        <w:t>FL summary #1 on LP-WUS operation in CONNECTED mode</w:t>
      </w:r>
      <w:r>
        <w:rPr>
          <w:rFonts w:cs="Times"/>
          <w:szCs w:val="20"/>
          <w:lang w:eastAsia="zh-CN" w:bidi="ar"/>
        </w:rPr>
        <w:tab/>
        <w:t>Moderator (NTT DOCOMO)</w:t>
      </w:r>
    </w:p>
    <w:p w14:paraId="67530676" w14:textId="77777777" w:rsidR="0087153E" w:rsidRDefault="0087153E">
      <w:pPr>
        <w:rPr>
          <w:rFonts w:cs="Times"/>
          <w:szCs w:val="20"/>
          <w:lang w:eastAsia="zh-CN" w:bidi="ar"/>
        </w:rPr>
      </w:pPr>
    </w:p>
    <w:p w14:paraId="772BD37A" w14:textId="77777777" w:rsidR="0087153E" w:rsidRDefault="00000000">
      <w:pPr>
        <w:rPr>
          <w:rFonts w:cs="Times"/>
          <w:b/>
          <w:bCs/>
          <w:szCs w:val="20"/>
          <w:lang w:eastAsia="zh-CN" w:bidi="ar"/>
        </w:rPr>
      </w:pPr>
      <w:r>
        <w:rPr>
          <w:rFonts w:cs="Times"/>
          <w:b/>
          <w:bCs/>
          <w:szCs w:val="20"/>
          <w:highlight w:val="green"/>
          <w:lang w:eastAsia="zh-CN" w:bidi="ar"/>
        </w:rPr>
        <w:t>Agreement</w:t>
      </w:r>
    </w:p>
    <w:p w14:paraId="675CDDC3" w14:textId="77777777" w:rsidR="0087153E" w:rsidRDefault="00000000">
      <w:pPr>
        <w:rPr>
          <w:rFonts w:cs="Times"/>
          <w:szCs w:val="20"/>
        </w:rPr>
      </w:pPr>
      <w:r>
        <w:rPr>
          <w:rFonts w:cs="Times"/>
          <w:szCs w:val="20"/>
        </w:rPr>
        <w:t>For RRC connected mode, UE does not monitor LP-WUS during C-DRX active time</w:t>
      </w:r>
    </w:p>
    <w:p w14:paraId="70B47826" w14:textId="77777777" w:rsidR="0087153E" w:rsidRDefault="00000000">
      <w:pPr>
        <w:pStyle w:val="a2"/>
        <w:numPr>
          <w:ilvl w:val="0"/>
          <w:numId w:val="59"/>
        </w:numPr>
        <w:rPr>
          <w:rFonts w:cs="Times"/>
          <w:b/>
          <w:bCs/>
          <w:szCs w:val="20"/>
        </w:rPr>
      </w:pPr>
      <w:r>
        <w:rPr>
          <w:rFonts w:cs="Times"/>
          <w:szCs w:val="20"/>
        </w:rPr>
        <w:t>FFS FAR and MDR impact</w:t>
      </w:r>
    </w:p>
    <w:p w14:paraId="567242BD" w14:textId="77777777" w:rsidR="0087153E" w:rsidRDefault="0087153E">
      <w:pPr>
        <w:pStyle w:val="a2"/>
        <w:rPr>
          <w:rFonts w:cs="Times"/>
          <w:szCs w:val="20"/>
        </w:rPr>
      </w:pPr>
    </w:p>
    <w:p w14:paraId="78772D17" w14:textId="77777777" w:rsidR="0087153E" w:rsidRDefault="00000000">
      <w:pPr>
        <w:rPr>
          <w:rFonts w:cs="Times"/>
          <w:b/>
          <w:bCs/>
          <w:szCs w:val="20"/>
          <w:lang w:eastAsia="zh-CN" w:bidi="ar"/>
        </w:rPr>
      </w:pPr>
      <w:r>
        <w:rPr>
          <w:rFonts w:cs="Times"/>
          <w:b/>
          <w:bCs/>
          <w:szCs w:val="20"/>
          <w:highlight w:val="green"/>
          <w:lang w:eastAsia="zh-CN" w:bidi="ar"/>
        </w:rPr>
        <w:t>Agreement</w:t>
      </w:r>
    </w:p>
    <w:p w14:paraId="0F09C2CB" w14:textId="77777777" w:rsidR="0087153E" w:rsidRDefault="00000000">
      <w:pPr>
        <w:contextualSpacing/>
        <w:jc w:val="both"/>
        <w:rPr>
          <w:rFonts w:cs="Times"/>
          <w:b/>
          <w:bCs/>
          <w:szCs w:val="20"/>
        </w:rPr>
      </w:pPr>
      <w:r>
        <w:rPr>
          <w:rFonts w:cs="Times"/>
          <w:szCs w:val="20"/>
        </w:rPr>
        <w:t>LP-WUS can be configured with legacy PDCCH skipping.</w:t>
      </w:r>
    </w:p>
    <w:p w14:paraId="0482ADE8" w14:textId="77777777" w:rsidR="0087153E" w:rsidRDefault="00000000">
      <w:pPr>
        <w:pStyle w:val="a2"/>
        <w:numPr>
          <w:ilvl w:val="0"/>
          <w:numId w:val="59"/>
        </w:numPr>
        <w:rPr>
          <w:rFonts w:cs="Times"/>
          <w:b/>
          <w:bCs/>
          <w:szCs w:val="20"/>
        </w:rPr>
      </w:pPr>
      <w:r>
        <w:rPr>
          <w:rFonts w:cs="Times"/>
          <w:szCs w:val="20"/>
        </w:rPr>
        <w:t>Note: There is no intention to modify legacy PDCCH skipping</w:t>
      </w:r>
    </w:p>
    <w:p w14:paraId="24564DB0" w14:textId="77777777" w:rsidR="0087153E" w:rsidRDefault="0087153E">
      <w:pPr>
        <w:contextualSpacing/>
        <w:jc w:val="both"/>
        <w:rPr>
          <w:rFonts w:cs="Times"/>
          <w:b/>
          <w:bCs/>
          <w:color w:val="FF0000"/>
          <w:szCs w:val="20"/>
        </w:rPr>
      </w:pPr>
    </w:p>
    <w:p w14:paraId="1DEF1974" w14:textId="77777777" w:rsidR="0087153E" w:rsidRDefault="00000000">
      <w:pPr>
        <w:rPr>
          <w:b/>
          <w:bCs/>
          <w:lang w:eastAsia="zh-CN" w:bidi="ar"/>
        </w:rPr>
      </w:pPr>
      <w:r>
        <w:rPr>
          <w:b/>
          <w:bCs/>
          <w:highlight w:val="green"/>
          <w:lang w:eastAsia="zh-CN" w:bidi="ar"/>
        </w:rPr>
        <w:t>Agreement</w:t>
      </w:r>
    </w:p>
    <w:p w14:paraId="78B039AC" w14:textId="77777777" w:rsidR="0087153E" w:rsidRDefault="00000000">
      <w:pPr>
        <w:pStyle w:val="a2"/>
        <w:rPr>
          <w:rFonts w:cs="Times"/>
          <w:b/>
          <w:bCs/>
          <w:szCs w:val="20"/>
        </w:rPr>
      </w:pPr>
      <w:r>
        <w:rPr>
          <w:rFonts w:cs="Times"/>
          <w:szCs w:val="20"/>
        </w:rPr>
        <w:t>For RRC CONNECTED mode, LP-WUS can be configured with Rel-17 SSSG switching</w:t>
      </w:r>
    </w:p>
    <w:p w14:paraId="1BA18714" w14:textId="77777777" w:rsidR="0087153E" w:rsidRDefault="0087153E">
      <w:pPr>
        <w:rPr>
          <w:rFonts w:cs="Times"/>
          <w:szCs w:val="20"/>
          <w:lang w:eastAsia="zh-CN" w:bidi="ar"/>
        </w:rPr>
      </w:pPr>
    </w:p>
    <w:p w14:paraId="1EC7CD07" w14:textId="77777777" w:rsidR="0087153E" w:rsidRDefault="00000000">
      <w:pPr>
        <w:rPr>
          <w:rFonts w:cs="Times"/>
          <w:szCs w:val="20"/>
          <w:lang w:eastAsia="zh-CN" w:bidi="ar"/>
        </w:rPr>
      </w:pPr>
      <w:r>
        <w:rPr>
          <w:rFonts w:cs="Times"/>
          <w:b/>
          <w:bCs/>
          <w:szCs w:val="20"/>
          <w:lang w:eastAsia="zh-CN" w:bidi="ar"/>
        </w:rPr>
        <w:t>R1-2501487</w:t>
      </w:r>
      <w:r>
        <w:rPr>
          <w:rFonts w:cs="Times"/>
          <w:szCs w:val="20"/>
          <w:lang w:eastAsia="zh-CN" w:bidi="ar"/>
        </w:rPr>
        <w:tab/>
        <w:t>FL summary #2 on LP-WUS operation in CONNECTED mode</w:t>
      </w:r>
      <w:r>
        <w:rPr>
          <w:rFonts w:cs="Times"/>
          <w:szCs w:val="20"/>
          <w:lang w:eastAsia="zh-CN" w:bidi="ar"/>
        </w:rPr>
        <w:tab/>
        <w:t>Moderator (NTT DOCOMO)</w:t>
      </w:r>
    </w:p>
    <w:p w14:paraId="7211594F" w14:textId="77777777" w:rsidR="0087153E" w:rsidRDefault="0087153E">
      <w:pPr>
        <w:rPr>
          <w:rFonts w:cs="Times"/>
          <w:sz w:val="12"/>
          <w:szCs w:val="12"/>
          <w:lang w:eastAsia="zh-CN" w:bidi="ar"/>
        </w:rPr>
      </w:pPr>
    </w:p>
    <w:p w14:paraId="1E9C2EC0" w14:textId="77777777" w:rsidR="0087153E" w:rsidRDefault="0087153E">
      <w:pPr>
        <w:rPr>
          <w:rFonts w:cs="Times"/>
          <w:sz w:val="12"/>
          <w:szCs w:val="12"/>
          <w:lang w:eastAsia="zh-CN" w:bidi="ar"/>
        </w:rPr>
      </w:pPr>
    </w:p>
    <w:p w14:paraId="68BA49C0" w14:textId="77777777" w:rsidR="0087153E" w:rsidRDefault="00000000">
      <w:pPr>
        <w:rPr>
          <w:b/>
          <w:bCs/>
          <w:lang w:eastAsia="zh-CN" w:bidi="ar"/>
        </w:rPr>
      </w:pPr>
      <w:r>
        <w:rPr>
          <w:b/>
          <w:bCs/>
          <w:highlight w:val="green"/>
          <w:lang w:eastAsia="zh-CN" w:bidi="ar"/>
        </w:rPr>
        <w:t>Agreement</w:t>
      </w:r>
    </w:p>
    <w:p w14:paraId="4DAC27F6" w14:textId="77777777" w:rsidR="0087153E" w:rsidRDefault="00000000">
      <w:pPr>
        <w:pStyle w:val="a2"/>
        <w:numPr>
          <w:ilvl w:val="0"/>
          <w:numId w:val="59"/>
        </w:numPr>
        <w:rPr>
          <w:b/>
          <w:bCs/>
          <w:szCs w:val="20"/>
        </w:rPr>
      </w:pPr>
      <w:r>
        <w:rPr>
          <w:rFonts w:hint="eastAsia"/>
          <w:szCs w:val="20"/>
        </w:rPr>
        <w:t xml:space="preserve">For the case when </w:t>
      </w:r>
      <w:r>
        <w:rPr>
          <w:szCs w:val="20"/>
        </w:rPr>
        <w:t xml:space="preserve">UE is configured with </w:t>
      </w:r>
      <w:r>
        <w:rPr>
          <w:rFonts w:hint="eastAsia"/>
          <w:szCs w:val="20"/>
        </w:rPr>
        <w:t xml:space="preserve">CA </w:t>
      </w:r>
      <w:r>
        <w:rPr>
          <w:rFonts w:hint="eastAsia"/>
          <w:szCs w:val="20"/>
          <w:u w:val="single"/>
        </w:rPr>
        <w:t>without</w:t>
      </w:r>
      <w:r>
        <w:rPr>
          <w:rFonts w:hint="eastAsia"/>
          <w:szCs w:val="20"/>
        </w:rPr>
        <w:t xml:space="preserve"> dual DRX groups</w:t>
      </w:r>
      <w:r>
        <w:rPr>
          <w:szCs w:val="20"/>
        </w:rPr>
        <w:t xml:space="preserve"> in RRC CONNECTED mode</w:t>
      </w:r>
      <w:r>
        <w:rPr>
          <w:rFonts w:hint="eastAsia"/>
          <w:szCs w:val="20"/>
        </w:rPr>
        <w:t>,</w:t>
      </w:r>
    </w:p>
    <w:p w14:paraId="6085E0B5" w14:textId="77777777" w:rsidR="0087153E" w:rsidRDefault="00000000">
      <w:pPr>
        <w:pStyle w:val="a2"/>
        <w:numPr>
          <w:ilvl w:val="1"/>
          <w:numId w:val="59"/>
        </w:numPr>
        <w:rPr>
          <w:b/>
          <w:bCs/>
          <w:szCs w:val="20"/>
        </w:rPr>
      </w:pPr>
      <w:r>
        <w:rPr>
          <w:rFonts w:hint="eastAsia"/>
          <w:szCs w:val="20"/>
        </w:rPr>
        <w:t xml:space="preserve">LP-WUS can be configured </w:t>
      </w:r>
      <w:r>
        <w:rPr>
          <w:szCs w:val="20"/>
        </w:rPr>
        <w:t>on a serving cell</w:t>
      </w:r>
    </w:p>
    <w:p w14:paraId="0B0A5F84" w14:textId="77777777" w:rsidR="0087153E" w:rsidRDefault="00000000">
      <w:pPr>
        <w:pStyle w:val="a2"/>
        <w:numPr>
          <w:ilvl w:val="1"/>
          <w:numId w:val="59"/>
        </w:numPr>
        <w:rPr>
          <w:b/>
          <w:bCs/>
          <w:szCs w:val="20"/>
        </w:rPr>
      </w:pPr>
      <w:r>
        <w:rPr>
          <w:rFonts w:hint="eastAsia"/>
          <w:szCs w:val="20"/>
        </w:rPr>
        <w:t xml:space="preserve">LP-WUS indication is applicable to </w:t>
      </w:r>
      <w:r>
        <w:rPr>
          <w:szCs w:val="20"/>
        </w:rPr>
        <w:t>all serving cells</w:t>
      </w:r>
    </w:p>
    <w:p w14:paraId="27FF03AD" w14:textId="77777777" w:rsidR="0087153E" w:rsidRDefault="00000000">
      <w:pPr>
        <w:pStyle w:val="a2"/>
        <w:numPr>
          <w:ilvl w:val="2"/>
          <w:numId w:val="59"/>
        </w:numPr>
        <w:rPr>
          <w:b/>
          <w:bCs/>
          <w:szCs w:val="20"/>
        </w:rPr>
      </w:pPr>
      <w:bookmarkStart w:id="25" w:name="_Hlk190773964"/>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bookmarkEnd w:id="25"/>
    <w:p w14:paraId="7D3CCA94" w14:textId="77777777" w:rsidR="0087153E" w:rsidRDefault="00000000">
      <w:pPr>
        <w:pStyle w:val="a2"/>
        <w:numPr>
          <w:ilvl w:val="0"/>
          <w:numId w:val="59"/>
        </w:numPr>
      </w:pPr>
      <w:r>
        <w:t>FFS: Whether the serving</w:t>
      </w:r>
      <w:r>
        <w:rPr>
          <w:rFonts w:hint="eastAsia"/>
        </w:rPr>
        <w:t xml:space="preserve"> cell</w:t>
      </w:r>
      <w:r>
        <w:t xml:space="preserve"> on which the LP-WUS is configured is only P</w:t>
      </w:r>
      <w:r>
        <w:rPr>
          <w:rFonts w:hint="eastAsia"/>
        </w:rPr>
        <w:t>C</w:t>
      </w:r>
      <w:r>
        <w:t xml:space="preserve">ell </w:t>
      </w:r>
      <w:r>
        <w:rPr>
          <w:rFonts w:hint="eastAsia"/>
        </w:rPr>
        <w:t>or</w:t>
      </w:r>
      <w:r>
        <w:t xml:space="preserve"> can be RRC configured cell other than PCell</w:t>
      </w:r>
    </w:p>
    <w:p w14:paraId="20347B97" w14:textId="77777777" w:rsidR="0087153E" w:rsidRDefault="0087153E">
      <w:pPr>
        <w:rPr>
          <w:rFonts w:cs="Times"/>
          <w:szCs w:val="20"/>
          <w:lang w:eastAsia="zh-CN" w:bidi="ar"/>
        </w:rPr>
      </w:pPr>
    </w:p>
    <w:p w14:paraId="18761205" w14:textId="77777777" w:rsidR="0087153E" w:rsidRDefault="00000000">
      <w:pPr>
        <w:rPr>
          <w:b/>
          <w:bCs/>
          <w:lang w:eastAsia="zh-CN" w:bidi="ar"/>
        </w:rPr>
      </w:pPr>
      <w:r>
        <w:rPr>
          <w:b/>
          <w:bCs/>
          <w:highlight w:val="green"/>
          <w:lang w:eastAsia="zh-CN" w:bidi="ar"/>
        </w:rPr>
        <w:t>Agreement</w:t>
      </w:r>
    </w:p>
    <w:p w14:paraId="049E0C35" w14:textId="77777777" w:rsidR="0087153E" w:rsidRDefault="00000000">
      <w:pPr>
        <w:pStyle w:val="a2"/>
        <w:numPr>
          <w:ilvl w:val="0"/>
          <w:numId w:val="59"/>
        </w:numPr>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with</w:t>
      </w:r>
      <w:r>
        <w:rPr>
          <w:sz w:val="21"/>
          <w:szCs w:val="21"/>
        </w:rPr>
        <w:t xml:space="preserve"> CA </w:t>
      </w:r>
      <w:r>
        <w:rPr>
          <w:rFonts w:hint="eastAsia"/>
          <w:sz w:val="21"/>
          <w:szCs w:val="21"/>
          <w:u w:val="single"/>
        </w:rPr>
        <w:t>without</w:t>
      </w:r>
      <w:r>
        <w:rPr>
          <w:rFonts w:hint="eastAsia"/>
          <w:sz w:val="21"/>
          <w:szCs w:val="21"/>
        </w:rPr>
        <w:t xml:space="preserve"> dual DRX groups</w:t>
      </w:r>
      <w:r>
        <w:rPr>
          <w:sz w:val="21"/>
          <w:szCs w:val="21"/>
        </w:rPr>
        <w:t xml:space="preserve"> or without CA in RRC CONNECTED mode</w:t>
      </w:r>
      <w:r>
        <w:rPr>
          <w:rFonts w:hint="eastAsia"/>
          <w:sz w:val="21"/>
          <w:szCs w:val="21"/>
        </w:rPr>
        <w:t>,</w:t>
      </w:r>
    </w:p>
    <w:p w14:paraId="3E46FE2F" w14:textId="77777777" w:rsidR="0087153E" w:rsidRDefault="00000000">
      <w:pPr>
        <w:pStyle w:val="a2"/>
        <w:numPr>
          <w:ilvl w:val="1"/>
          <w:numId w:val="59"/>
        </w:numPr>
        <w:rPr>
          <w:b/>
          <w:bCs/>
          <w:sz w:val="21"/>
          <w:szCs w:val="21"/>
        </w:rPr>
      </w:pPr>
      <w:r>
        <w:rPr>
          <w:rFonts w:hint="eastAsia"/>
          <w:sz w:val="21"/>
          <w:szCs w:val="21"/>
        </w:rPr>
        <w:t xml:space="preserve">LP-WUS can be configured </w:t>
      </w:r>
      <w:r>
        <w:rPr>
          <w:sz w:val="21"/>
          <w:szCs w:val="21"/>
        </w:rPr>
        <w:t>on a serving cell</w:t>
      </w:r>
      <w:r>
        <w:rPr>
          <w:rFonts w:hint="eastAsia"/>
          <w:sz w:val="21"/>
          <w:szCs w:val="21"/>
        </w:rPr>
        <w:t xml:space="preserve"> </w:t>
      </w:r>
      <w:r>
        <w:rPr>
          <w:sz w:val="21"/>
          <w:szCs w:val="21"/>
        </w:rPr>
        <w:t>per cell-group</w:t>
      </w:r>
    </w:p>
    <w:p w14:paraId="44921C01" w14:textId="77777777" w:rsidR="0087153E" w:rsidRDefault="00000000">
      <w:pPr>
        <w:pStyle w:val="a2"/>
        <w:numPr>
          <w:ilvl w:val="2"/>
          <w:numId w:val="59"/>
        </w:numPr>
        <w:rPr>
          <w:b/>
          <w:bCs/>
          <w:sz w:val="21"/>
          <w:szCs w:val="21"/>
        </w:rPr>
      </w:pPr>
      <w:r>
        <w:rPr>
          <w:sz w:val="21"/>
          <w:szCs w:val="21"/>
        </w:rPr>
        <w:t>This does not imply that LP-WUS has to be configured on both cell groups</w:t>
      </w:r>
    </w:p>
    <w:p w14:paraId="34491E6B" w14:textId="77777777" w:rsidR="0087153E" w:rsidRDefault="00000000">
      <w:pPr>
        <w:pStyle w:val="a2"/>
        <w:numPr>
          <w:ilvl w:val="1"/>
          <w:numId w:val="59"/>
        </w:numPr>
        <w:rPr>
          <w:b/>
          <w:bCs/>
          <w:sz w:val="21"/>
          <w:szCs w:val="21"/>
        </w:rPr>
      </w:pPr>
      <w:r>
        <w:rPr>
          <w:rFonts w:hint="eastAsia"/>
          <w:sz w:val="21"/>
          <w:szCs w:val="21"/>
        </w:rPr>
        <w:t xml:space="preserve">LP-WUS indication is applicable to </w:t>
      </w:r>
      <w:r>
        <w:rPr>
          <w:sz w:val="21"/>
          <w:szCs w:val="21"/>
        </w:rPr>
        <w:t>all serving cells</w:t>
      </w:r>
      <w:r>
        <w:rPr>
          <w:rFonts w:hint="eastAsia"/>
          <w:sz w:val="21"/>
          <w:szCs w:val="21"/>
        </w:rPr>
        <w:t xml:space="preserve"> in the </w:t>
      </w:r>
      <w:r>
        <w:rPr>
          <w:sz w:val="21"/>
          <w:szCs w:val="21"/>
        </w:rPr>
        <w:t>cell-group</w:t>
      </w:r>
    </w:p>
    <w:p w14:paraId="7420B05B" w14:textId="77777777" w:rsidR="0087153E" w:rsidRDefault="00000000">
      <w:pPr>
        <w:pStyle w:val="a2"/>
        <w:numPr>
          <w:ilvl w:val="2"/>
          <w:numId w:val="59"/>
        </w:numPr>
        <w:rPr>
          <w:b/>
          <w:bCs/>
          <w:szCs w:val="20"/>
        </w:rPr>
      </w:pPr>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p w14:paraId="251A89D2" w14:textId="77777777" w:rsidR="0087153E" w:rsidRDefault="00000000">
      <w:pPr>
        <w:pStyle w:val="a2"/>
        <w:numPr>
          <w:ilvl w:val="1"/>
          <w:numId w:val="59"/>
        </w:numPr>
        <w:rPr>
          <w:b/>
          <w:bCs/>
          <w:sz w:val="21"/>
          <w:szCs w:val="21"/>
        </w:rPr>
      </w:pPr>
      <w:r>
        <w:rPr>
          <w:rFonts w:hint="eastAsia"/>
          <w:sz w:val="21"/>
          <w:szCs w:val="21"/>
        </w:rPr>
        <w:t>FFS whether to support this case as separate UE capability from CA case</w:t>
      </w:r>
    </w:p>
    <w:p w14:paraId="06261363" w14:textId="77777777" w:rsidR="0087153E" w:rsidRDefault="00000000">
      <w:pPr>
        <w:pStyle w:val="a2"/>
        <w:numPr>
          <w:ilvl w:val="1"/>
          <w:numId w:val="59"/>
        </w:numPr>
        <w:rPr>
          <w:b/>
          <w:bCs/>
          <w:sz w:val="21"/>
          <w:szCs w:val="21"/>
        </w:rPr>
      </w:pPr>
      <w:r>
        <w:rPr>
          <w:sz w:val="21"/>
          <w:szCs w:val="21"/>
        </w:rPr>
        <w:t>FFS UE capability for monitoring LP-WUS on one cell group or both cell groups</w:t>
      </w:r>
    </w:p>
    <w:p w14:paraId="7DC2651F" w14:textId="77777777" w:rsidR="0087153E" w:rsidRDefault="00000000">
      <w:pPr>
        <w:pStyle w:val="a2"/>
        <w:numPr>
          <w:ilvl w:val="0"/>
          <w:numId w:val="59"/>
        </w:numPr>
      </w:pPr>
      <w:r>
        <w:lastRenderedPageBreak/>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can be RRC configured cell other than Pcell/PSCell</w:t>
      </w:r>
    </w:p>
    <w:p w14:paraId="25AE6441" w14:textId="77777777" w:rsidR="0087153E" w:rsidRDefault="0087153E">
      <w:pPr>
        <w:rPr>
          <w:rFonts w:cs="Times"/>
          <w:szCs w:val="20"/>
          <w:lang w:eastAsia="zh-CN" w:bidi="ar"/>
        </w:rPr>
      </w:pPr>
    </w:p>
    <w:p w14:paraId="2E48CD2F" w14:textId="77777777" w:rsidR="0087153E" w:rsidRDefault="00000000">
      <w:pPr>
        <w:rPr>
          <w:rFonts w:cs="Times"/>
          <w:szCs w:val="20"/>
          <w:lang w:eastAsia="zh-CN" w:bidi="ar"/>
        </w:rPr>
      </w:pPr>
      <w:r>
        <w:rPr>
          <w:rFonts w:cs="Times"/>
          <w:b/>
          <w:bCs/>
          <w:szCs w:val="20"/>
          <w:lang w:eastAsia="zh-CN" w:bidi="ar"/>
        </w:rPr>
        <w:t>R1-2501535</w:t>
      </w:r>
      <w:r>
        <w:rPr>
          <w:rFonts w:cs="Times"/>
          <w:szCs w:val="20"/>
          <w:lang w:eastAsia="zh-CN" w:bidi="ar"/>
        </w:rPr>
        <w:tab/>
        <w:t>FL summary #3 on LP-WUS operation in CONNECTED mode</w:t>
      </w:r>
      <w:r>
        <w:rPr>
          <w:rFonts w:cs="Times"/>
          <w:szCs w:val="20"/>
          <w:lang w:eastAsia="zh-CN" w:bidi="ar"/>
        </w:rPr>
        <w:tab/>
        <w:t>Moderator (NTT DOCOMO)</w:t>
      </w:r>
    </w:p>
    <w:p w14:paraId="39F44710" w14:textId="77777777" w:rsidR="0087153E" w:rsidRDefault="0087153E">
      <w:pPr>
        <w:rPr>
          <w:rFonts w:cs="Times"/>
          <w:szCs w:val="20"/>
          <w:lang w:eastAsia="zh-CN" w:bidi="ar"/>
        </w:rPr>
      </w:pPr>
    </w:p>
    <w:p w14:paraId="6B56F31F" w14:textId="77777777" w:rsidR="0087153E" w:rsidRDefault="00000000">
      <w:pPr>
        <w:rPr>
          <w:b/>
          <w:bCs/>
          <w:szCs w:val="20"/>
          <w:lang w:eastAsia="zh-CN" w:bidi="ar"/>
        </w:rPr>
      </w:pPr>
      <w:r>
        <w:rPr>
          <w:b/>
          <w:bCs/>
          <w:szCs w:val="20"/>
          <w:highlight w:val="green"/>
          <w:lang w:eastAsia="zh-CN" w:bidi="ar"/>
        </w:rPr>
        <w:t>Agreement</w:t>
      </w:r>
    </w:p>
    <w:p w14:paraId="01B9E2F4" w14:textId="77777777" w:rsidR="0087153E" w:rsidRDefault="00000000">
      <w:pPr>
        <w:pStyle w:val="affff2"/>
        <w:widowControl/>
        <w:numPr>
          <w:ilvl w:val="0"/>
          <w:numId w:val="19"/>
        </w:numPr>
        <w:ind w:firstLineChars="0"/>
        <w:contextualSpacing/>
        <w:rPr>
          <w:b/>
          <w:bCs/>
          <w:szCs w:val="20"/>
        </w:rPr>
      </w:pPr>
      <w:r>
        <w:rPr>
          <w:szCs w:val="20"/>
        </w:rPr>
        <w:t>For RRC CONNECTED mode, LP-WUS can be configured</w:t>
      </w:r>
      <w:r>
        <w:rPr>
          <w:rFonts w:hint="eastAsia"/>
          <w:szCs w:val="20"/>
        </w:rPr>
        <w:t xml:space="preserve"> with Cell DTX</w:t>
      </w:r>
    </w:p>
    <w:p w14:paraId="53445353" w14:textId="77777777" w:rsidR="0087153E" w:rsidRDefault="00000000">
      <w:pPr>
        <w:pStyle w:val="affff2"/>
        <w:widowControl/>
        <w:numPr>
          <w:ilvl w:val="0"/>
          <w:numId w:val="19"/>
        </w:numPr>
        <w:ind w:firstLineChars="0"/>
        <w:contextualSpacing/>
        <w:rPr>
          <w:b/>
          <w:bCs/>
          <w:szCs w:val="20"/>
        </w:rPr>
      </w:pPr>
      <w:r>
        <w:rPr>
          <w:rFonts w:hint="eastAsia"/>
          <w:szCs w:val="20"/>
        </w:rPr>
        <w:t>FFS D</w:t>
      </w:r>
      <w:r>
        <w:rPr>
          <w:szCs w:val="20"/>
        </w:rPr>
        <w:t xml:space="preserve">uring </w:t>
      </w:r>
      <w:r>
        <w:rPr>
          <w:rFonts w:hint="eastAsia"/>
          <w:szCs w:val="20"/>
        </w:rPr>
        <w:t>C</w:t>
      </w:r>
      <w:r>
        <w:rPr>
          <w:szCs w:val="20"/>
        </w:rPr>
        <w:t xml:space="preserve">ell </w:t>
      </w:r>
      <w:r>
        <w:rPr>
          <w:rFonts w:hint="eastAsia"/>
          <w:szCs w:val="20"/>
        </w:rPr>
        <w:t>DTX</w:t>
      </w:r>
      <w:r>
        <w:rPr>
          <w:szCs w:val="20"/>
        </w:rPr>
        <w:t xml:space="preserve"> inactive time, </w:t>
      </w:r>
      <w:r>
        <w:rPr>
          <w:rFonts w:hint="eastAsia"/>
          <w:szCs w:val="20"/>
        </w:rPr>
        <w:t xml:space="preserve">whether </w:t>
      </w:r>
      <w:r>
        <w:rPr>
          <w:szCs w:val="20"/>
        </w:rPr>
        <w:t>the UE is expected to monitor LP</w:t>
      </w:r>
      <w:r>
        <w:rPr>
          <w:rFonts w:hint="eastAsia"/>
          <w:szCs w:val="20"/>
        </w:rPr>
        <w:t>-</w:t>
      </w:r>
      <w:r>
        <w:rPr>
          <w:szCs w:val="20"/>
        </w:rPr>
        <w:t>WUS</w:t>
      </w:r>
      <w:r>
        <w:rPr>
          <w:rFonts w:hint="eastAsia"/>
          <w:szCs w:val="20"/>
        </w:rPr>
        <w:t xml:space="preserve"> or not</w:t>
      </w:r>
    </w:p>
    <w:p w14:paraId="7F3D8931" w14:textId="77777777" w:rsidR="0087153E" w:rsidRDefault="0087153E">
      <w:pPr>
        <w:numPr>
          <w:ilvl w:val="1"/>
          <w:numId w:val="0"/>
        </w:numPr>
        <w:contextualSpacing/>
        <w:jc w:val="both"/>
        <w:rPr>
          <w:b/>
          <w:bCs/>
          <w:szCs w:val="20"/>
        </w:rPr>
      </w:pPr>
    </w:p>
    <w:p w14:paraId="76C51F2C" w14:textId="77777777" w:rsidR="0087153E" w:rsidRDefault="00000000">
      <w:pPr>
        <w:rPr>
          <w:rFonts w:cs="Times"/>
          <w:b/>
          <w:bCs/>
          <w:szCs w:val="20"/>
          <w:lang w:eastAsia="zh-CN" w:bidi="ar"/>
        </w:rPr>
      </w:pPr>
      <w:r>
        <w:rPr>
          <w:rFonts w:cs="Times"/>
          <w:b/>
          <w:bCs/>
          <w:szCs w:val="20"/>
          <w:lang w:eastAsia="zh-CN" w:bidi="ar"/>
        </w:rPr>
        <w:t>Conclusion</w:t>
      </w:r>
    </w:p>
    <w:p w14:paraId="0349DD4A" w14:textId="77777777" w:rsidR="0087153E" w:rsidRDefault="00000000">
      <w:pPr>
        <w:contextualSpacing/>
        <w:jc w:val="both"/>
        <w:rPr>
          <w:szCs w:val="20"/>
        </w:rPr>
      </w:pPr>
      <w:r>
        <w:rPr>
          <w:szCs w:val="20"/>
        </w:rPr>
        <w:t>From RAN1 perspective, w</w:t>
      </w:r>
      <w:r>
        <w:rPr>
          <w:rFonts w:hint="eastAsia"/>
          <w:szCs w:val="20"/>
        </w:rPr>
        <w:t>hen</w:t>
      </w:r>
      <w:r>
        <w:rPr>
          <w:szCs w:val="20"/>
        </w:rPr>
        <w:t xml:space="preserve"> LP-WUS monitoring is enabled</w:t>
      </w:r>
      <w:r>
        <w:rPr>
          <w:rFonts w:hint="eastAsia"/>
          <w:szCs w:val="20"/>
        </w:rPr>
        <w:t xml:space="preserve"> for RRC CONNECTED mode, it is supported that </w:t>
      </w:r>
      <w:r>
        <w:rPr>
          <w:szCs w:val="20"/>
        </w:rPr>
        <w:t>SR, PRACH and CG</w:t>
      </w:r>
      <w:r>
        <w:rPr>
          <w:rFonts w:hint="eastAsia"/>
          <w:szCs w:val="20"/>
        </w:rPr>
        <w:t>-</w:t>
      </w:r>
      <w:r>
        <w:rPr>
          <w:szCs w:val="20"/>
        </w:rPr>
        <w:t>PUSCH trigger</w:t>
      </w:r>
      <w:r>
        <w:rPr>
          <w:rFonts w:hint="eastAsia"/>
          <w:szCs w:val="20"/>
        </w:rPr>
        <w:t>s</w:t>
      </w:r>
      <w:r>
        <w:rPr>
          <w:szCs w:val="20"/>
        </w:rPr>
        <w:t xml:space="preserve"> MR PDCCH monitoring according to the legacy UE behaviour</w:t>
      </w:r>
    </w:p>
    <w:p w14:paraId="43BB0E90" w14:textId="77777777" w:rsidR="0087153E" w:rsidRDefault="00000000">
      <w:pPr>
        <w:pStyle w:val="affff2"/>
        <w:widowControl/>
        <w:numPr>
          <w:ilvl w:val="0"/>
          <w:numId w:val="19"/>
        </w:numPr>
        <w:ind w:firstLineChars="0"/>
        <w:contextualSpacing/>
        <w:rPr>
          <w:szCs w:val="20"/>
        </w:rPr>
      </w:pPr>
      <w:r>
        <w:rPr>
          <w:szCs w:val="20"/>
        </w:rPr>
        <w:t>Above applies at least for Option 1-1</w:t>
      </w:r>
    </w:p>
    <w:p w14:paraId="7A2A8A5F" w14:textId="77777777" w:rsidR="0087153E" w:rsidRDefault="0087153E">
      <w:pPr>
        <w:rPr>
          <w:rFonts w:cs="Times"/>
          <w:szCs w:val="20"/>
          <w:lang w:eastAsia="zh-CN" w:bidi="ar"/>
        </w:rPr>
      </w:pPr>
    </w:p>
    <w:p w14:paraId="4D0B4A1C" w14:textId="77777777" w:rsidR="0087153E" w:rsidRDefault="00000000">
      <w:pPr>
        <w:rPr>
          <w:b/>
          <w:bCs/>
          <w:szCs w:val="20"/>
          <w:lang w:eastAsia="zh-CN" w:bidi="ar"/>
        </w:rPr>
      </w:pPr>
      <w:r>
        <w:rPr>
          <w:b/>
          <w:bCs/>
          <w:szCs w:val="20"/>
          <w:highlight w:val="green"/>
          <w:lang w:eastAsia="zh-CN" w:bidi="ar"/>
        </w:rPr>
        <w:t>Agreement</w:t>
      </w:r>
    </w:p>
    <w:p w14:paraId="4526E7B8" w14:textId="77777777" w:rsidR="0087153E" w:rsidRDefault="00000000">
      <w:pPr>
        <w:contextualSpacing/>
        <w:jc w:val="both"/>
        <w:rPr>
          <w:b/>
          <w:bCs/>
          <w:szCs w:val="20"/>
        </w:rPr>
      </w:pPr>
      <w:r>
        <w:rPr>
          <w:szCs w:val="20"/>
        </w:rPr>
        <w:t>For LP-WUS monitoring in RRC CONNECTED mode, select</w:t>
      </w:r>
      <w:r>
        <w:rPr>
          <w:rFonts w:hint="eastAsia"/>
          <w:szCs w:val="20"/>
        </w:rPr>
        <w:t xml:space="preserve"> </w:t>
      </w:r>
      <w:r>
        <w:rPr>
          <w:szCs w:val="20"/>
        </w:rPr>
        <w:t>one of the</w:t>
      </w:r>
      <w:r>
        <w:rPr>
          <w:rFonts w:hint="eastAsia"/>
          <w:szCs w:val="20"/>
        </w:rPr>
        <w:t xml:space="preserve"> options on </w:t>
      </w:r>
      <w:r>
        <w:rPr>
          <w:szCs w:val="20"/>
        </w:rPr>
        <w:t>how to define/configure/indicate QCL source of LP-WUS</w:t>
      </w:r>
    </w:p>
    <w:p w14:paraId="009445A1" w14:textId="77777777" w:rsidR="0087153E" w:rsidRDefault="00000000">
      <w:pPr>
        <w:pStyle w:val="affff2"/>
        <w:widowControl/>
        <w:numPr>
          <w:ilvl w:val="0"/>
          <w:numId w:val="19"/>
        </w:numPr>
        <w:ind w:firstLineChars="0"/>
        <w:contextualSpacing/>
        <w:rPr>
          <w:szCs w:val="20"/>
        </w:rPr>
      </w:pPr>
      <w:r>
        <w:rPr>
          <w:rFonts w:hint="eastAsia"/>
          <w:szCs w:val="20"/>
        </w:rPr>
        <w:t xml:space="preserve">Opt1: </w:t>
      </w:r>
      <w:r>
        <w:rPr>
          <w:szCs w:val="20"/>
        </w:rPr>
        <w:t xml:space="preserve">Separate </w:t>
      </w:r>
      <w:r>
        <w:rPr>
          <w:rFonts w:hint="eastAsia"/>
          <w:szCs w:val="20"/>
        </w:rPr>
        <w:t>indication/configu</w:t>
      </w:r>
      <w:r>
        <w:rPr>
          <w:szCs w:val="20"/>
        </w:rPr>
        <w:t>r</w:t>
      </w:r>
      <w:r>
        <w:rPr>
          <w:rFonts w:hint="eastAsia"/>
          <w:szCs w:val="20"/>
        </w:rPr>
        <w:t xml:space="preserve">ation for </w:t>
      </w:r>
      <w:r>
        <w:rPr>
          <w:szCs w:val="20"/>
        </w:rPr>
        <w:t xml:space="preserve">QCL source </w:t>
      </w:r>
      <w:r>
        <w:rPr>
          <w:rFonts w:hint="eastAsia"/>
          <w:szCs w:val="20"/>
        </w:rPr>
        <w:t>of LP-WUS</w:t>
      </w:r>
    </w:p>
    <w:p w14:paraId="533FE56A" w14:textId="77777777" w:rsidR="0087153E" w:rsidRDefault="00000000">
      <w:pPr>
        <w:pStyle w:val="affff2"/>
        <w:widowControl/>
        <w:numPr>
          <w:ilvl w:val="0"/>
          <w:numId w:val="19"/>
        </w:numPr>
        <w:ind w:firstLineChars="0"/>
        <w:contextualSpacing/>
        <w:rPr>
          <w:szCs w:val="20"/>
        </w:rPr>
      </w:pPr>
      <w:r>
        <w:rPr>
          <w:rFonts w:hint="eastAsia"/>
          <w:szCs w:val="20"/>
        </w:rPr>
        <w:t xml:space="preserve">Opt2: </w:t>
      </w:r>
      <w:r>
        <w:rPr>
          <w:szCs w:val="20"/>
        </w:rPr>
        <w:t>A</w:t>
      </w:r>
      <w:r>
        <w:rPr>
          <w:rFonts w:hint="eastAsia"/>
          <w:szCs w:val="20"/>
        </w:rPr>
        <w:t xml:space="preserve">ssociation of </w:t>
      </w:r>
      <w:r>
        <w:rPr>
          <w:szCs w:val="20"/>
        </w:rPr>
        <w:t xml:space="preserve">QCL source </w:t>
      </w:r>
      <w:r>
        <w:rPr>
          <w:rFonts w:hint="eastAsia"/>
          <w:szCs w:val="20"/>
        </w:rPr>
        <w:t>between LP-WUS and PDCCH/CORESET</w:t>
      </w:r>
    </w:p>
    <w:p w14:paraId="5550E8A0" w14:textId="77777777" w:rsidR="0087153E" w:rsidRDefault="0087153E">
      <w:pPr>
        <w:rPr>
          <w:rFonts w:cs="Times"/>
          <w:szCs w:val="20"/>
          <w:lang w:eastAsia="zh-CN" w:bidi="ar"/>
        </w:rPr>
      </w:pPr>
    </w:p>
    <w:p w14:paraId="1BF9349E" w14:textId="77777777" w:rsidR="0087153E" w:rsidRDefault="00000000">
      <w:pPr>
        <w:pStyle w:val="a2"/>
        <w:rPr>
          <w:lang w:eastAsia="zh-CN"/>
        </w:rPr>
      </w:pPr>
      <w:r>
        <w:rPr>
          <w:b/>
          <w:bCs/>
          <w:lang w:eastAsia="zh-CN"/>
        </w:rPr>
        <w:t>R1-2501561</w:t>
      </w:r>
      <w:r>
        <w:rPr>
          <w:lang w:eastAsia="zh-CN"/>
        </w:rPr>
        <w:tab/>
        <w:t>FL summary #4 on LP-WUS operation in CONNECTED mode</w:t>
      </w:r>
      <w:r>
        <w:rPr>
          <w:lang w:eastAsia="zh-CN"/>
        </w:rPr>
        <w:tab/>
        <w:t>Moderator (NTT DOCOMO)</w:t>
      </w:r>
    </w:p>
    <w:p w14:paraId="426459DB" w14:textId="77777777" w:rsidR="0087153E" w:rsidRDefault="0087153E">
      <w:pPr>
        <w:pStyle w:val="a2"/>
        <w:rPr>
          <w:lang w:eastAsia="zh-CN"/>
        </w:rPr>
      </w:pPr>
    </w:p>
    <w:p w14:paraId="1ED7F2D7" w14:textId="77777777" w:rsidR="0087153E" w:rsidRDefault="00000000">
      <w:pPr>
        <w:rPr>
          <w:b/>
          <w:bCs/>
          <w:szCs w:val="20"/>
          <w:lang w:eastAsia="zh-CN" w:bidi="ar"/>
        </w:rPr>
      </w:pPr>
      <w:r>
        <w:rPr>
          <w:b/>
          <w:bCs/>
          <w:szCs w:val="20"/>
          <w:highlight w:val="green"/>
          <w:lang w:eastAsia="zh-CN" w:bidi="ar"/>
        </w:rPr>
        <w:t>Agreement</w:t>
      </w:r>
    </w:p>
    <w:p w14:paraId="5D8BD222" w14:textId="77777777" w:rsidR="0087153E" w:rsidRDefault="00000000">
      <w:pPr>
        <w:tabs>
          <w:tab w:val="left" w:pos="720"/>
        </w:tabs>
        <w:contextualSpacing/>
        <w:jc w:val="both"/>
        <w:rPr>
          <w:b/>
          <w:bCs/>
          <w:szCs w:val="20"/>
          <w:lang w:eastAsia="zh-CN"/>
        </w:rPr>
      </w:pPr>
      <w:r>
        <w:rPr>
          <w:szCs w:val="20"/>
          <w:lang w:eastAsia="zh-CN"/>
        </w:rPr>
        <w:t xml:space="preserve">For LP-WUS </w:t>
      </w:r>
      <w:r>
        <w:rPr>
          <w:rFonts w:hint="eastAsia"/>
          <w:szCs w:val="20"/>
          <w:lang w:eastAsia="zh-CN"/>
        </w:rPr>
        <w:t>MO</w:t>
      </w:r>
      <w:r>
        <w:rPr>
          <w:szCs w:val="20"/>
          <w:lang w:eastAsia="zh-CN"/>
        </w:rPr>
        <w:t>s in connected mode</w:t>
      </w:r>
      <w:r>
        <w:rPr>
          <w:rFonts w:hint="eastAsia"/>
          <w:szCs w:val="20"/>
          <w:lang w:eastAsia="zh-CN"/>
        </w:rPr>
        <w:t xml:space="preserve"> for Option 1-1</w:t>
      </w:r>
      <w:r>
        <w:rPr>
          <w:szCs w:val="20"/>
          <w:lang w:eastAsia="zh-CN"/>
        </w:rPr>
        <w:t>,</w:t>
      </w:r>
      <w:r>
        <w:rPr>
          <w:rFonts w:eastAsia="Yu Mincho" w:hint="eastAsia"/>
          <w:szCs w:val="20"/>
          <w:lang w:eastAsia="ja-JP"/>
        </w:rPr>
        <w:t xml:space="preserve"> support </w:t>
      </w:r>
      <w:r>
        <w:rPr>
          <w:szCs w:val="20"/>
          <w:lang w:eastAsia="zh-CN"/>
        </w:rPr>
        <w:t>Approach 1:</w:t>
      </w:r>
    </w:p>
    <w:p w14:paraId="58094CC0" w14:textId="77777777" w:rsidR="0087153E" w:rsidRDefault="00000000">
      <w:pPr>
        <w:pStyle w:val="affff2"/>
        <w:widowControl/>
        <w:numPr>
          <w:ilvl w:val="0"/>
          <w:numId w:val="19"/>
        </w:numPr>
        <w:ind w:firstLineChars="0"/>
        <w:contextualSpacing/>
        <w:rPr>
          <w:szCs w:val="20"/>
        </w:rPr>
      </w:pPr>
      <w:r>
        <w:rPr>
          <w:szCs w:val="20"/>
        </w:rPr>
        <w:t xml:space="preserve">LP-WUS </w:t>
      </w:r>
      <w:r>
        <w:rPr>
          <w:rFonts w:hint="eastAsia"/>
          <w:szCs w:val="20"/>
        </w:rPr>
        <w:t>MOs</w:t>
      </w:r>
      <w:r>
        <w:rPr>
          <w:szCs w:val="20"/>
        </w:rPr>
        <w:t>, including periodicity and time offset1, are configured independently from the C-DRX periodicity/offset by new RRC parameter(s).</w:t>
      </w:r>
    </w:p>
    <w:p w14:paraId="77D238E3" w14:textId="77777777" w:rsidR="0087153E" w:rsidRDefault="00000000">
      <w:pPr>
        <w:pStyle w:val="affff2"/>
        <w:widowControl/>
        <w:numPr>
          <w:ilvl w:val="0"/>
          <w:numId w:val="19"/>
        </w:numPr>
        <w:ind w:firstLineChars="0"/>
        <w:contextualSpacing/>
        <w:rPr>
          <w:rFonts w:eastAsia="Yu Mincho"/>
          <w:szCs w:val="20"/>
          <w:lang w:eastAsia="ja-JP"/>
        </w:rPr>
      </w:pPr>
      <w:r>
        <w:rPr>
          <w:rFonts w:eastAsia="Yu Mincho" w:hint="eastAsia"/>
          <w:szCs w:val="20"/>
          <w:lang w:eastAsia="ja-JP"/>
        </w:rPr>
        <w:t>Time</w:t>
      </w:r>
      <w:r>
        <w:rPr>
          <w:szCs w:val="20"/>
        </w:rPr>
        <w:t xml:space="preserve"> offset</w:t>
      </w:r>
      <w:r>
        <w:rPr>
          <w:rFonts w:eastAsia="Yu Mincho" w:hint="eastAsia"/>
          <w:szCs w:val="20"/>
          <w:lang w:eastAsia="ja-JP"/>
        </w:rPr>
        <w:t>2</w:t>
      </w:r>
      <w:r>
        <w:rPr>
          <w:szCs w:val="20"/>
        </w:rPr>
        <w:t xml:space="preserve"> indicat</w:t>
      </w:r>
      <w:r>
        <w:rPr>
          <w:rFonts w:eastAsia="Yu Mincho" w:hint="eastAsia"/>
          <w:szCs w:val="20"/>
          <w:lang w:eastAsia="ja-JP"/>
        </w:rPr>
        <w:t>es</w:t>
      </w:r>
      <w:r>
        <w:rPr>
          <w:szCs w:val="20"/>
        </w:rPr>
        <w:t xml:space="preserve"> a time prior to a slot where the </w:t>
      </w:r>
      <w:r>
        <w:rPr>
          <w:i/>
          <w:iCs/>
          <w:szCs w:val="20"/>
        </w:rPr>
        <w:t>drx-onDurationTimer</w:t>
      </w:r>
      <w:r>
        <w:rPr>
          <w:szCs w:val="20"/>
        </w:rPr>
        <w:t xml:space="preserve"> would start</w:t>
      </w:r>
    </w:p>
    <w:p w14:paraId="56DD662F"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UE monitor</w:t>
      </w:r>
      <w:r>
        <w:rPr>
          <w:rFonts w:eastAsia="Yu Mincho"/>
          <w:szCs w:val="20"/>
          <w:lang w:eastAsia="ja-JP"/>
        </w:rPr>
        <w:t xml:space="preserve">s </w:t>
      </w:r>
      <w:r>
        <w:rPr>
          <w:rFonts w:eastAsia="Yu Mincho" w:hint="eastAsia"/>
          <w:szCs w:val="20"/>
          <w:lang w:eastAsia="ja-JP"/>
        </w:rPr>
        <w:t xml:space="preserve">the first </w:t>
      </w:r>
      <w:r>
        <w:rPr>
          <w:rFonts w:eastAsia="Yu Mincho"/>
          <w:szCs w:val="20"/>
          <w:lang w:eastAsia="ja-JP"/>
        </w:rPr>
        <w:t xml:space="preserve">Z </w:t>
      </w:r>
      <w:r>
        <w:rPr>
          <w:szCs w:val="20"/>
        </w:rPr>
        <w:t xml:space="preserve">LP-WUS </w:t>
      </w:r>
      <w:r>
        <w:rPr>
          <w:rFonts w:hint="eastAsia"/>
          <w:szCs w:val="20"/>
        </w:rPr>
        <w:t>MO</w:t>
      </w:r>
      <w:r>
        <w:rPr>
          <w:szCs w:val="20"/>
        </w:rPr>
        <w:t>(s)</w:t>
      </w:r>
      <w:r>
        <w:rPr>
          <w:rFonts w:eastAsia="Yu Mincho" w:hint="eastAsia"/>
          <w:szCs w:val="20"/>
          <w:lang w:eastAsia="ja-JP"/>
        </w:rPr>
        <w:t xml:space="preserve"> </w:t>
      </w:r>
      <w:r>
        <w:rPr>
          <w:rFonts w:eastAsia="Yu Mincho"/>
          <w:szCs w:val="20"/>
          <w:lang w:eastAsia="ja-JP"/>
        </w:rPr>
        <w:t xml:space="preserve">at or after </w:t>
      </w:r>
      <w:r>
        <w:rPr>
          <w:rFonts w:eastAsia="Yu Mincho" w:hint="eastAsia"/>
          <w:szCs w:val="20"/>
          <w:lang w:eastAsia="ja-JP"/>
        </w:rPr>
        <w:t>Time</w:t>
      </w:r>
      <w:r>
        <w:rPr>
          <w:szCs w:val="20"/>
        </w:rPr>
        <w:t xml:space="preserve"> offset</w:t>
      </w:r>
      <w:r>
        <w:rPr>
          <w:rFonts w:eastAsia="Yu Mincho" w:hint="eastAsia"/>
          <w:szCs w:val="20"/>
          <w:lang w:eastAsia="ja-JP"/>
        </w:rPr>
        <w:t>2</w:t>
      </w:r>
      <w:r>
        <w:rPr>
          <w:rFonts w:eastAsia="Yu Mincho"/>
          <w:szCs w:val="20"/>
          <w:lang w:eastAsia="ja-JP"/>
        </w:rPr>
        <w:t xml:space="preserve">. </w:t>
      </w:r>
    </w:p>
    <w:p w14:paraId="06A5ED86" w14:textId="77777777" w:rsidR="0087153E" w:rsidRDefault="00000000">
      <w:pPr>
        <w:pStyle w:val="affff2"/>
        <w:widowControl/>
        <w:numPr>
          <w:ilvl w:val="2"/>
          <w:numId w:val="19"/>
        </w:numPr>
        <w:ind w:firstLineChars="0"/>
        <w:contextualSpacing/>
        <w:rPr>
          <w:rFonts w:eastAsia="Yu Mincho"/>
          <w:szCs w:val="20"/>
          <w:lang w:eastAsia="ja-JP"/>
        </w:rPr>
      </w:pPr>
      <w:r>
        <w:rPr>
          <w:rFonts w:eastAsia="Yu Mincho"/>
          <w:szCs w:val="20"/>
          <w:lang w:eastAsia="ja-JP"/>
        </w:rPr>
        <w:t>FFS: How to determine the value of Z</w:t>
      </w:r>
    </w:p>
    <w:p w14:paraId="2695D5FE"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Time</w:t>
      </w:r>
      <w:r>
        <w:rPr>
          <w:szCs w:val="20"/>
        </w:rPr>
        <w:t xml:space="preserve"> offset</w:t>
      </w:r>
      <w:r>
        <w:rPr>
          <w:rFonts w:eastAsia="Yu Mincho" w:hint="eastAsia"/>
          <w:szCs w:val="20"/>
          <w:lang w:eastAsia="ja-JP"/>
        </w:rPr>
        <w:t>2</w:t>
      </w:r>
      <w:r>
        <w:rPr>
          <w:rFonts w:eastAsia="Yu Mincho"/>
          <w:szCs w:val="20"/>
          <w:lang w:eastAsia="ja-JP"/>
        </w:rPr>
        <w:t xml:space="preserve"> is RRC configured</w:t>
      </w:r>
    </w:p>
    <w:p w14:paraId="5D3F4079" w14:textId="77777777" w:rsidR="0087153E" w:rsidRDefault="00000000">
      <w:pPr>
        <w:pStyle w:val="affff2"/>
        <w:widowControl/>
        <w:numPr>
          <w:ilvl w:val="0"/>
          <w:numId w:val="19"/>
        </w:numPr>
        <w:ind w:firstLineChars="0"/>
        <w:contextualSpacing/>
        <w:rPr>
          <w:rFonts w:eastAsia="Yu Mincho"/>
          <w:szCs w:val="20"/>
          <w:lang w:eastAsia="ja-JP"/>
        </w:rPr>
      </w:pPr>
      <w:r>
        <w:rPr>
          <w:rFonts w:eastAsia="Yu Mincho"/>
          <w:szCs w:val="20"/>
          <w:lang w:eastAsia="ja-JP"/>
        </w:rPr>
        <w:t xml:space="preserve">UE is not required to monitor </w:t>
      </w:r>
      <w:r>
        <w:rPr>
          <w:rFonts w:eastAsia="Yu Mincho" w:hint="eastAsia"/>
          <w:szCs w:val="20"/>
          <w:lang w:eastAsia="ja-JP"/>
        </w:rPr>
        <w:t>LP-WUS</w:t>
      </w:r>
      <w:r>
        <w:rPr>
          <w:rFonts w:eastAsia="Yu Mincho"/>
          <w:szCs w:val="20"/>
          <w:lang w:eastAsia="ja-JP"/>
        </w:rPr>
        <w:t xml:space="preserve"> during the X [slots/symbols]</w:t>
      </w:r>
      <w:r>
        <w:rPr>
          <w:rFonts w:eastAsia="Yu Mincho" w:hint="eastAsia"/>
          <w:szCs w:val="20"/>
          <w:lang w:eastAsia="ja-JP"/>
        </w:rPr>
        <w:t xml:space="preserve"> </w:t>
      </w:r>
      <w:r>
        <w:rPr>
          <w:rFonts w:eastAsia="Yu Mincho"/>
          <w:szCs w:val="20"/>
          <w:lang w:eastAsia="ja-JP"/>
        </w:rPr>
        <w:t xml:space="preserve">prior to the beginning of a slot where the UE would start the </w:t>
      </w:r>
      <w:r>
        <w:rPr>
          <w:rFonts w:eastAsia="Yu Mincho"/>
          <w:i/>
          <w:szCs w:val="20"/>
          <w:lang w:eastAsia="ja-JP"/>
        </w:rPr>
        <w:t>drx-onDurationTimer</w:t>
      </w:r>
      <w:r>
        <w:rPr>
          <w:rFonts w:eastAsia="Yu Mincho" w:hint="eastAsia"/>
          <w:szCs w:val="20"/>
          <w:lang w:eastAsia="ja-JP"/>
        </w:rPr>
        <w:t xml:space="preserve">. </w:t>
      </w:r>
      <w:r>
        <w:rPr>
          <w:rFonts w:eastAsia="Yu Mincho"/>
          <w:szCs w:val="20"/>
          <w:lang w:eastAsia="ja-JP"/>
        </w:rPr>
        <w:t xml:space="preserve">FFS: How </w:t>
      </w:r>
      <w:r>
        <w:rPr>
          <w:rFonts w:eastAsia="Yu Mincho" w:hint="eastAsia"/>
          <w:szCs w:val="20"/>
          <w:lang w:eastAsia="ja-JP"/>
        </w:rPr>
        <w:t xml:space="preserve">X </w:t>
      </w:r>
      <w:r>
        <w:rPr>
          <w:rFonts w:eastAsia="Yu Mincho"/>
          <w:szCs w:val="20"/>
          <w:lang w:eastAsia="ja-JP"/>
        </w:rPr>
        <w:t>is determined.</w:t>
      </w:r>
    </w:p>
    <w:p w14:paraId="5E993B92" w14:textId="77777777" w:rsidR="0087153E" w:rsidRDefault="0087153E">
      <w:pPr>
        <w:rPr>
          <w:rFonts w:cs="Times"/>
          <w:szCs w:val="20"/>
          <w:lang w:eastAsia="zh-CN" w:bidi="ar"/>
        </w:rPr>
      </w:pPr>
    </w:p>
    <w:p w14:paraId="378F332C" w14:textId="77777777" w:rsidR="0087153E" w:rsidRDefault="0087153E">
      <w:pPr>
        <w:rPr>
          <w:rFonts w:cs="Times"/>
          <w:szCs w:val="20"/>
          <w:lang w:eastAsia="zh-CN" w:bidi="ar"/>
        </w:rPr>
      </w:pPr>
    </w:p>
    <w:p w14:paraId="0BAADE61" w14:textId="77777777" w:rsidR="0087153E" w:rsidRDefault="00000000">
      <w:pPr>
        <w:rPr>
          <w:rFonts w:cs="Times"/>
          <w:szCs w:val="20"/>
          <w:lang w:eastAsia="zh-CN" w:bidi="ar"/>
        </w:rPr>
      </w:pPr>
      <w:r>
        <w:rPr>
          <w:rFonts w:cs="Times"/>
          <w:b/>
          <w:bCs/>
          <w:szCs w:val="20"/>
          <w:lang w:eastAsia="zh-CN" w:bidi="ar"/>
        </w:rPr>
        <w:t>R1-2501586</w:t>
      </w:r>
      <w:r>
        <w:rPr>
          <w:rFonts w:cs="Times"/>
          <w:szCs w:val="20"/>
          <w:lang w:eastAsia="zh-CN" w:bidi="ar"/>
        </w:rPr>
        <w:tab/>
        <w:t>FL summary #5 on LP-WUS operation in CONNECTED mode</w:t>
      </w:r>
      <w:r>
        <w:rPr>
          <w:rFonts w:cs="Times"/>
          <w:szCs w:val="20"/>
          <w:lang w:eastAsia="zh-CN" w:bidi="ar"/>
        </w:rPr>
        <w:tab/>
        <w:t>Moderator (NTT DOCOMO)</w:t>
      </w:r>
    </w:p>
    <w:p w14:paraId="3521D5FA" w14:textId="77777777" w:rsidR="0087153E" w:rsidRDefault="0087153E">
      <w:pPr>
        <w:rPr>
          <w:rFonts w:cs="Times"/>
          <w:szCs w:val="20"/>
          <w:lang w:eastAsia="zh-CN" w:bidi="ar"/>
        </w:rPr>
      </w:pPr>
    </w:p>
    <w:p w14:paraId="6E1AAE23" w14:textId="77777777" w:rsidR="0087153E" w:rsidRDefault="00000000">
      <w:pPr>
        <w:rPr>
          <w:b/>
          <w:bCs/>
          <w:szCs w:val="20"/>
          <w:lang w:eastAsia="zh-CN" w:bidi="ar"/>
        </w:rPr>
      </w:pPr>
      <w:r>
        <w:rPr>
          <w:b/>
          <w:bCs/>
          <w:szCs w:val="20"/>
          <w:highlight w:val="green"/>
          <w:lang w:eastAsia="zh-CN" w:bidi="ar"/>
        </w:rPr>
        <w:t>Agreement</w:t>
      </w:r>
    </w:p>
    <w:p w14:paraId="10975826" w14:textId="77777777" w:rsidR="0087153E" w:rsidRDefault="00000000">
      <w:pPr>
        <w:overflowPunct w:val="0"/>
        <w:contextualSpacing/>
        <w:jc w:val="both"/>
        <w:rPr>
          <w:szCs w:val="20"/>
          <w:lang w:eastAsia="zh-CN"/>
        </w:rPr>
      </w:pPr>
      <w:r>
        <w:rPr>
          <w:szCs w:val="20"/>
          <w:lang w:eastAsia="zh-CN"/>
        </w:rPr>
        <w:t>For LP-WUS MOs in connected mode</w:t>
      </w:r>
      <w:r>
        <w:rPr>
          <w:rFonts w:hint="eastAsia"/>
          <w:szCs w:val="20"/>
          <w:lang w:eastAsia="zh-CN"/>
        </w:rPr>
        <w:t xml:space="preserve"> for Option 1-2</w:t>
      </w:r>
      <w:r>
        <w:rPr>
          <w:szCs w:val="20"/>
          <w:lang w:eastAsia="zh-CN"/>
        </w:rPr>
        <w:t xml:space="preserve">, </w:t>
      </w:r>
      <w:r>
        <w:rPr>
          <w:rFonts w:eastAsia="Yu Mincho" w:hint="eastAsia"/>
          <w:szCs w:val="20"/>
          <w:lang w:eastAsia="ja-JP"/>
        </w:rPr>
        <w:t>support A</w:t>
      </w:r>
      <w:r>
        <w:rPr>
          <w:szCs w:val="20"/>
          <w:lang w:eastAsia="zh-CN"/>
        </w:rPr>
        <w:t>pproach 1:</w:t>
      </w:r>
    </w:p>
    <w:p w14:paraId="191D5EC8" w14:textId="77777777" w:rsidR="0087153E" w:rsidRDefault="00000000">
      <w:pPr>
        <w:pStyle w:val="affff2"/>
        <w:widowControl/>
        <w:numPr>
          <w:ilvl w:val="0"/>
          <w:numId w:val="19"/>
        </w:numPr>
        <w:ind w:firstLineChars="0"/>
        <w:contextualSpacing/>
        <w:rPr>
          <w:szCs w:val="20"/>
        </w:rPr>
      </w:pPr>
      <w:r>
        <w:rPr>
          <w:szCs w:val="20"/>
        </w:rPr>
        <w:t>LP-WUS MOs, including periodicity and time offset</w:t>
      </w:r>
      <w:r>
        <w:rPr>
          <w:rFonts w:eastAsia="Yu Mincho" w:hint="eastAsia"/>
          <w:szCs w:val="20"/>
          <w:lang w:eastAsia="ja-JP"/>
        </w:rPr>
        <w:t>3</w:t>
      </w:r>
      <w:r>
        <w:rPr>
          <w:szCs w:val="20"/>
        </w:rPr>
        <w:t>, are configured independently from the C-DRX periodicity/offset by new RRC parameter(s).</w:t>
      </w:r>
      <w:r>
        <w:rPr>
          <w:rFonts w:eastAsia="Yu Mincho" w:hint="eastAsia"/>
          <w:szCs w:val="20"/>
          <w:lang w:eastAsia="ja-JP"/>
        </w:rPr>
        <w:t xml:space="preserve"> </w:t>
      </w:r>
    </w:p>
    <w:p w14:paraId="16C9E23F" w14:textId="77777777" w:rsidR="0087153E" w:rsidRDefault="00000000">
      <w:pPr>
        <w:pStyle w:val="affff2"/>
        <w:widowControl/>
        <w:numPr>
          <w:ilvl w:val="1"/>
          <w:numId w:val="19"/>
        </w:numPr>
        <w:ind w:firstLineChars="0"/>
        <w:contextualSpacing/>
        <w:rPr>
          <w:szCs w:val="20"/>
        </w:rPr>
      </w:pPr>
      <w:r>
        <w:rPr>
          <w:rFonts w:eastAsia="Yu Mincho" w:hint="eastAsia"/>
          <w:szCs w:val="20"/>
          <w:lang w:eastAsia="ja-JP"/>
        </w:rPr>
        <w:t xml:space="preserve">FFS </w:t>
      </w:r>
      <w:r>
        <w:rPr>
          <w:rFonts w:eastAsia="Yu Mincho"/>
          <w:szCs w:val="20"/>
          <w:lang w:eastAsia="ja-JP"/>
        </w:rPr>
        <w:t>one or multiple MOs per periodicity</w:t>
      </w:r>
    </w:p>
    <w:p w14:paraId="59F93838" w14:textId="77777777" w:rsidR="0087153E" w:rsidRDefault="00000000">
      <w:pPr>
        <w:pStyle w:val="affff2"/>
        <w:widowControl/>
        <w:numPr>
          <w:ilvl w:val="0"/>
          <w:numId w:val="19"/>
        </w:numPr>
        <w:ind w:firstLineChars="0"/>
        <w:contextualSpacing/>
        <w:rPr>
          <w:rFonts w:eastAsia="Yu Mincho"/>
          <w:szCs w:val="20"/>
          <w:lang w:eastAsia="ja-JP"/>
        </w:rPr>
      </w:pPr>
      <w:r>
        <w:rPr>
          <w:szCs w:val="20"/>
        </w:rPr>
        <w:t xml:space="preserve">UE monitors LP-WUS in the LP-WUS </w:t>
      </w:r>
      <w:r>
        <w:rPr>
          <w:rFonts w:eastAsia="Yu Mincho" w:hint="eastAsia"/>
          <w:szCs w:val="20"/>
          <w:lang w:eastAsia="ja-JP"/>
        </w:rPr>
        <w:t xml:space="preserve">MOs </w:t>
      </w:r>
      <w:r>
        <w:rPr>
          <w:szCs w:val="20"/>
        </w:rPr>
        <w:t>and</w:t>
      </w:r>
      <w:r>
        <w:rPr>
          <w:rFonts w:eastAsia="Yu Mincho" w:hint="eastAsia"/>
          <w:szCs w:val="20"/>
          <w:lang w:eastAsia="ja-JP"/>
        </w:rPr>
        <w:t xml:space="preserve">, if triggered to wake up, </w:t>
      </w:r>
      <w:r>
        <w:rPr>
          <w:szCs w:val="20"/>
        </w:rPr>
        <w:t>starts a new timer for PDCCH monitoring triggered by LP-WUS, after a time offset</w:t>
      </w:r>
      <w:r>
        <w:rPr>
          <w:rFonts w:eastAsia="Yu Mincho" w:hint="eastAsia"/>
          <w:szCs w:val="20"/>
          <w:lang w:eastAsia="ja-JP"/>
        </w:rPr>
        <w:t>4</w:t>
      </w:r>
      <w:r>
        <w:rPr>
          <w:szCs w:val="20"/>
        </w:rPr>
        <w:t>.</w:t>
      </w:r>
      <w:r>
        <w:rPr>
          <w:rFonts w:hint="eastAsia"/>
          <w:szCs w:val="20"/>
        </w:rPr>
        <w:t xml:space="preserve"> </w:t>
      </w:r>
    </w:p>
    <w:p w14:paraId="48EE9210"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The</w:t>
      </w:r>
      <w:r>
        <w:rPr>
          <w:szCs w:val="20"/>
        </w:rPr>
        <w:t xml:space="preserve"> time offset</w:t>
      </w:r>
      <w:r>
        <w:rPr>
          <w:rFonts w:eastAsia="Yu Mincho" w:hint="eastAsia"/>
          <w:szCs w:val="20"/>
          <w:lang w:eastAsia="ja-JP"/>
        </w:rPr>
        <w:t>4</w:t>
      </w:r>
      <w:r>
        <w:rPr>
          <w:szCs w:val="20"/>
        </w:rPr>
        <w:t xml:space="preserve"> configured by the network indicating a time, after which the UE starts PDCCH monitoring via starting the new timer. </w:t>
      </w:r>
    </w:p>
    <w:p w14:paraId="036641DD"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szCs w:val="20"/>
          <w:lang w:eastAsia="ja-JP"/>
        </w:rPr>
        <w:t>FFS: Definition of time offset</w:t>
      </w:r>
      <w:r>
        <w:rPr>
          <w:rFonts w:eastAsia="Yu Mincho" w:hint="eastAsia"/>
          <w:szCs w:val="20"/>
          <w:lang w:eastAsia="ja-JP"/>
        </w:rPr>
        <w:t>4</w:t>
      </w:r>
      <w:r>
        <w:rPr>
          <w:rFonts w:eastAsia="Yu Mincho"/>
          <w:szCs w:val="20"/>
          <w:lang w:eastAsia="ja-JP"/>
        </w:rPr>
        <w:t xml:space="preserve"> </w:t>
      </w:r>
    </w:p>
    <w:p w14:paraId="04F96ACB" w14:textId="77777777" w:rsidR="0087153E" w:rsidRDefault="0087153E">
      <w:pPr>
        <w:rPr>
          <w:rFonts w:cs="Times"/>
          <w:szCs w:val="20"/>
          <w:lang w:eastAsia="zh-CN" w:bidi="ar"/>
        </w:rPr>
      </w:pPr>
    </w:p>
    <w:p w14:paraId="6F82A75D" w14:textId="77777777" w:rsidR="0087153E" w:rsidRDefault="00000000">
      <w:pPr>
        <w:rPr>
          <w:b/>
          <w:bCs/>
          <w:szCs w:val="20"/>
          <w:lang w:eastAsia="zh-CN" w:bidi="ar"/>
        </w:rPr>
      </w:pPr>
      <w:r>
        <w:rPr>
          <w:b/>
          <w:bCs/>
          <w:szCs w:val="20"/>
          <w:highlight w:val="green"/>
          <w:lang w:eastAsia="zh-CN" w:bidi="ar"/>
        </w:rPr>
        <w:t>Agreement</w:t>
      </w:r>
    </w:p>
    <w:p w14:paraId="025B8EC7" w14:textId="77777777" w:rsidR="0087153E" w:rsidRDefault="00000000">
      <w:pPr>
        <w:pStyle w:val="affff2"/>
        <w:widowControl/>
        <w:numPr>
          <w:ilvl w:val="0"/>
          <w:numId w:val="19"/>
        </w:numPr>
        <w:ind w:firstLineChars="0"/>
        <w:contextualSpacing/>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0D8122AA" w14:textId="77777777" w:rsidR="0087153E" w:rsidRDefault="00000000">
      <w:pPr>
        <w:pStyle w:val="affff2"/>
        <w:widowControl/>
        <w:numPr>
          <w:ilvl w:val="1"/>
          <w:numId w:val="19"/>
        </w:numPr>
        <w:ind w:firstLineChars="0"/>
        <w:contextualSpacing/>
      </w:pPr>
      <w:r>
        <w:rPr>
          <w:rFonts w:hint="eastAsia"/>
        </w:rPr>
        <w:t xml:space="preserve">Note: </w:t>
      </w:r>
      <w:r>
        <w:t>Other</w:t>
      </w:r>
      <w:r>
        <w:rPr>
          <w:rFonts w:hint="eastAsia"/>
        </w:rPr>
        <w:t xml:space="preserve"> values are not precluded</w:t>
      </w:r>
    </w:p>
    <w:p w14:paraId="2E1B9A58" w14:textId="77777777" w:rsidR="0087153E" w:rsidRDefault="00000000">
      <w:pPr>
        <w:pStyle w:val="affff2"/>
        <w:widowControl/>
        <w:numPr>
          <w:ilvl w:val="1"/>
          <w:numId w:val="19"/>
        </w:numPr>
        <w:ind w:firstLineChars="0"/>
        <w:contextualSpacing/>
      </w:pPr>
      <w:r>
        <w:lastRenderedPageBreak/>
        <w:t>Only for reported value of [20ms,] 30ms and 40ms (if supported), the reported values assume SSB periodicity of 20ms and ensures SSB(s) before PDCCH reception and during time gap</w:t>
      </w:r>
    </w:p>
    <w:p w14:paraId="73FCF07E" w14:textId="77777777" w:rsidR="0087153E" w:rsidRDefault="00000000">
      <w:pPr>
        <w:pStyle w:val="affff2"/>
        <w:widowControl/>
        <w:numPr>
          <w:ilvl w:val="2"/>
          <w:numId w:val="19"/>
        </w:numPr>
        <w:ind w:firstLineChars="0"/>
        <w:contextualSpacing/>
      </w:pPr>
      <w:r>
        <w:t>FFS: translation of minimum time gap for different SSB periodicities including different candidates for different SSB periodicities</w:t>
      </w:r>
    </w:p>
    <w:p w14:paraId="49A2F966" w14:textId="77777777" w:rsidR="0087153E" w:rsidRDefault="00000000">
      <w:pPr>
        <w:pStyle w:val="affff2"/>
        <w:widowControl/>
        <w:numPr>
          <w:ilvl w:val="1"/>
          <w:numId w:val="19"/>
        </w:numPr>
        <w:ind w:firstLineChars="0"/>
        <w:contextualSpacing/>
      </w:pPr>
      <w:r>
        <w:rPr>
          <w:rFonts w:hint="eastAsia"/>
        </w:rPr>
        <w:t>FFS whether the same set of candidates are used for different SCSs</w:t>
      </w:r>
    </w:p>
    <w:p w14:paraId="0C469FFD" w14:textId="77777777" w:rsidR="0087153E" w:rsidRDefault="00000000">
      <w:pPr>
        <w:pStyle w:val="affff2"/>
        <w:widowControl/>
        <w:numPr>
          <w:ilvl w:val="1"/>
          <w:numId w:val="19"/>
        </w:numPr>
        <w:ind w:firstLineChars="0"/>
        <w:contextualSpacing/>
      </w:pPr>
      <w:r>
        <w:rPr>
          <w:rFonts w:cs="Times" w:hint="eastAsia"/>
        </w:rPr>
        <w:t>FFS whether different values are selected for OOK-based WUR and OFDM-based WUR</w:t>
      </w:r>
    </w:p>
    <w:p w14:paraId="0C746FE6" w14:textId="77777777" w:rsidR="0087153E" w:rsidRDefault="00000000">
      <w:pPr>
        <w:pStyle w:val="affff2"/>
        <w:widowControl/>
        <w:numPr>
          <w:ilvl w:val="1"/>
          <w:numId w:val="19"/>
        </w:numPr>
        <w:ind w:firstLineChars="0"/>
        <w:contextualSpacing/>
      </w:pPr>
      <w:r>
        <w:rPr>
          <w:rFonts w:cs="Times" w:hint="eastAsia"/>
        </w:rPr>
        <w:t>FFS whether/how to consider the case of CA</w:t>
      </w:r>
    </w:p>
    <w:p w14:paraId="69F58CDD" w14:textId="77777777" w:rsidR="0087153E" w:rsidRDefault="00000000">
      <w:pPr>
        <w:pStyle w:val="affff2"/>
        <w:widowControl/>
        <w:numPr>
          <w:ilvl w:val="1"/>
          <w:numId w:val="19"/>
        </w:numPr>
        <w:ind w:firstLineChars="0"/>
        <w:contextualSpacing/>
      </w:pPr>
      <w:r>
        <w:rPr>
          <w:rFonts w:hint="eastAsia"/>
        </w:rPr>
        <w:t>FFS: candidate values that can be indicated by UAI</w:t>
      </w:r>
    </w:p>
    <w:p w14:paraId="0C29F0FA"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20</w:t>
      </w:r>
      <w:r>
        <w:rPr>
          <w:rFonts w:ascii="Times New Roman" w:eastAsiaTheme="minorEastAsia" w:hAnsi="Times New Roman" w:hint="eastAsia"/>
          <w:sz w:val="36"/>
          <w:szCs w:val="20"/>
          <w:lang w:eastAsia="zh-CN"/>
        </w:rPr>
        <w:t>bis</w:t>
      </w:r>
    </w:p>
    <w:p w14:paraId="400E4F82"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000CF9E9" w14:textId="77777777" w:rsidR="0087153E" w:rsidRDefault="00000000">
      <w:pPr>
        <w:rPr>
          <w:lang w:eastAsia="zh-CN"/>
        </w:rPr>
      </w:pPr>
      <w:r>
        <w:rPr>
          <w:b/>
          <w:bCs/>
          <w:lang w:eastAsia="zh-CN"/>
        </w:rPr>
        <w:t>R1-2503014</w:t>
      </w:r>
      <w:r>
        <w:rPr>
          <w:lang w:eastAsia="zh-CN"/>
        </w:rPr>
        <w:tab/>
        <w:t>Summary #1 of discussions on LP-WUS and LP-SS design</w:t>
      </w:r>
      <w:r>
        <w:rPr>
          <w:lang w:eastAsia="zh-CN"/>
        </w:rPr>
        <w:tab/>
        <w:t>Moderator (vivo)</w:t>
      </w:r>
    </w:p>
    <w:p w14:paraId="0CDBFE4B" w14:textId="77777777" w:rsidR="0087153E" w:rsidRDefault="0087153E">
      <w:pPr>
        <w:rPr>
          <w:lang w:eastAsia="zh-CN"/>
        </w:rPr>
      </w:pPr>
    </w:p>
    <w:p w14:paraId="6EB741E3" w14:textId="77777777" w:rsidR="0087153E" w:rsidRDefault="00000000">
      <w:pPr>
        <w:rPr>
          <w:b/>
          <w:bCs/>
          <w:lang w:eastAsia="zh-CN"/>
        </w:rPr>
      </w:pPr>
      <w:r>
        <w:rPr>
          <w:b/>
          <w:bCs/>
          <w:highlight w:val="green"/>
          <w:lang w:eastAsia="zh-CN"/>
        </w:rPr>
        <w:t>Agreement</w:t>
      </w:r>
    </w:p>
    <w:p w14:paraId="07678345" w14:textId="77777777" w:rsidR="0087153E" w:rsidRDefault="00000000">
      <w:pPr>
        <w:rPr>
          <w:lang w:eastAsia="zh-CN"/>
        </w:rPr>
      </w:pPr>
      <w:r>
        <w:rPr>
          <w:lang w:eastAsia="zh-CN"/>
        </w:rPr>
        <w:t>From specification design perspective, for both RRC idle/inactive and RRC connected mode, support up to 5 information bits and up to 32 codepoints for a LP-WUS.</w:t>
      </w:r>
    </w:p>
    <w:p w14:paraId="29239B66" w14:textId="77777777" w:rsidR="0087153E" w:rsidRDefault="0087153E">
      <w:pPr>
        <w:rPr>
          <w:lang w:eastAsia="zh-CN"/>
        </w:rPr>
      </w:pPr>
    </w:p>
    <w:p w14:paraId="560D6DC6" w14:textId="77777777" w:rsidR="0087153E" w:rsidRDefault="00000000">
      <w:pPr>
        <w:rPr>
          <w:b/>
          <w:bCs/>
          <w:lang w:eastAsia="zh-CN"/>
        </w:rPr>
      </w:pPr>
      <w:r>
        <w:rPr>
          <w:b/>
          <w:bCs/>
          <w:highlight w:val="green"/>
          <w:lang w:eastAsia="zh-CN"/>
        </w:rPr>
        <w:t>Agreement</w:t>
      </w:r>
    </w:p>
    <w:p w14:paraId="5C3916FA" w14:textId="77777777" w:rsidR="0087153E" w:rsidRDefault="00000000">
      <w:pPr>
        <w:rPr>
          <w:lang w:eastAsia="zh-CN"/>
        </w:rPr>
      </w:pPr>
      <w:r>
        <w:rPr>
          <w:lang w:eastAsia="zh-CN"/>
        </w:rPr>
        <w:t>Support maximum length for a LP-WUS (actual OFDM symbols used) which is larger than one slot</w:t>
      </w:r>
    </w:p>
    <w:p w14:paraId="15334AB1" w14:textId="77777777" w:rsidR="0087153E" w:rsidRDefault="00000000">
      <w:pPr>
        <w:pStyle w:val="affff2"/>
        <w:numPr>
          <w:ilvl w:val="0"/>
          <w:numId w:val="61"/>
        </w:numPr>
        <w:tabs>
          <w:tab w:val="left" w:pos="420"/>
        </w:tabs>
        <w:overflowPunct w:val="0"/>
        <w:autoSpaceDE w:val="0"/>
        <w:autoSpaceDN w:val="0"/>
        <w:adjustRightInd w:val="0"/>
        <w:ind w:right="202" w:firstLine="420"/>
        <w:contextualSpacing/>
        <w:textAlignment w:val="baseline"/>
      </w:pPr>
      <w:r>
        <w:t>Non-consecutive OFDM symbols at least across multiple slots can be used for a LP-WUS transmission</w:t>
      </w:r>
    </w:p>
    <w:p w14:paraId="6BC521EB" w14:textId="77777777" w:rsidR="0087153E" w:rsidRDefault="0087153E">
      <w:pPr>
        <w:rPr>
          <w:lang w:eastAsia="zh-CN"/>
        </w:rPr>
      </w:pPr>
    </w:p>
    <w:p w14:paraId="04B3285D" w14:textId="77777777" w:rsidR="0087153E" w:rsidRDefault="00000000">
      <w:pPr>
        <w:rPr>
          <w:b/>
          <w:bCs/>
          <w:lang w:eastAsia="zh-CN"/>
        </w:rPr>
      </w:pPr>
      <w:r>
        <w:rPr>
          <w:b/>
          <w:bCs/>
          <w:highlight w:val="green"/>
          <w:lang w:eastAsia="zh-CN"/>
        </w:rPr>
        <w:t>Agreement</w:t>
      </w:r>
    </w:p>
    <w:p w14:paraId="68203227" w14:textId="77777777" w:rsidR="0087153E" w:rsidRDefault="00000000">
      <w:pPr>
        <w:rPr>
          <w:lang w:eastAsia="zh-CN"/>
        </w:rPr>
      </w:pPr>
      <w:r>
        <w:rPr>
          <w:lang w:eastAsia="zh-CN"/>
        </w:rPr>
        <w:t xml:space="preserve">For RRC connected mode, maximum number of candidates overlaid sequences to carry LP-WUS information per OOK ON chip for one cell, </w:t>
      </w:r>
    </w:p>
    <w:p w14:paraId="3630EF1D" w14:textId="77777777" w:rsidR="0087153E" w:rsidRDefault="00000000">
      <w:pPr>
        <w:numPr>
          <w:ilvl w:val="0"/>
          <w:numId w:val="28"/>
        </w:numPr>
        <w:jc w:val="both"/>
      </w:pPr>
      <w:r>
        <w:t>support maximum 16 candidates overlaid sequences for M=1</w:t>
      </w:r>
    </w:p>
    <w:p w14:paraId="0E52096C" w14:textId="77777777" w:rsidR="0087153E" w:rsidRDefault="00000000">
      <w:pPr>
        <w:numPr>
          <w:ilvl w:val="0"/>
          <w:numId w:val="28"/>
        </w:numPr>
        <w:jc w:val="both"/>
      </w:pPr>
      <w:r>
        <w:t>support maximum 8 candidates overlaid sequences for M=2</w:t>
      </w:r>
    </w:p>
    <w:p w14:paraId="7C403E8F" w14:textId="77777777" w:rsidR="0087153E" w:rsidRDefault="00000000">
      <w:pPr>
        <w:numPr>
          <w:ilvl w:val="0"/>
          <w:numId w:val="28"/>
        </w:numPr>
        <w:jc w:val="both"/>
      </w:pPr>
      <w:r>
        <w:t>support maximum 4 candidates overlaid sequences for M=4</w:t>
      </w:r>
      <w:r>
        <w:rPr>
          <w:rFonts w:hint="eastAsia"/>
        </w:rPr>
        <w:t xml:space="preserve"> (agreed in RAN1#119)</w:t>
      </w:r>
    </w:p>
    <w:p w14:paraId="47ACFB58" w14:textId="77777777" w:rsidR="0087153E" w:rsidRDefault="00000000">
      <w:pPr>
        <w:numPr>
          <w:ilvl w:val="0"/>
          <w:numId w:val="28"/>
        </w:numPr>
        <w:jc w:val="both"/>
      </w:pPr>
      <w:r>
        <w:t xml:space="preserve">For candidate overlaid sequences across all OOK ON chips of LP-WUS, the number of roots (in specification) is up to [FFS: X], FFS whether the number of roots can be different for different M value. </w:t>
      </w:r>
    </w:p>
    <w:p w14:paraId="52334180" w14:textId="77777777" w:rsidR="0087153E" w:rsidRDefault="00000000">
      <w:pPr>
        <w:numPr>
          <w:ilvl w:val="1"/>
          <w:numId w:val="28"/>
        </w:numPr>
        <w:jc w:val="both"/>
      </w:pPr>
      <w:r>
        <w:t>FFS: The number of overlaid sequences applicable for a UE is no more than 2 per OOK ON chip.</w:t>
      </w:r>
    </w:p>
    <w:p w14:paraId="13649FDF" w14:textId="77777777" w:rsidR="0087153E" w:rsidRDefault="00000000">
      <w:pPr>
        <w:numPr>
          <w:ilvl w:val="0"/>
          <w:numId w:val="28"/>
        </w:numPr>
        <w:jc w:val="both"/>
      </w:pPr>
      <w:r>
        <w:t>FFS: Whether or not the candidate set of overlaid sequences change across OOK ON chips</w:t>
      </w:r>
    </w:p>
    <w:p w14:paraId="1655F5B9" w14:textId="77777777" w:rsidR="0087153E" w:rsidRDefault="0087153E">
      <w:pPr>
        <w:rPr>
          <w:lang w:eastAsia="zh-CN"/>
        </w:rPr>
      </w:pPr>
    </w:p>
    <w:p w14:paraId="7AC06729" w14:textId="77777777" w:rsidR="0087153E" w:rsidRDefault="00000000">
      <w:pPr>
        <w:rPr>
          <w:b/>
          <w:bCs/>
          <w:lang w:eastAsia="zh-CN"/>
        </w:rPr>
      </w:pPr>
      <w:r>
        <w:rPr>
          <w:b/>
          <w:bCs/>
          <w:highlight w:val="green"/>
          <w:lang w:eastAsia="zh-CN"/>
        </w:rPr>
        <w:t>Agreement</w:t>
      </w:r>
    </w:p>
    <w:p w14:paraId="42428F7F" w14:textId="77777777" w:rsidR="0087153E" w:rsidRDefault="00000000">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0E87E1DE" w14:textId="77777777" w:rsidR="0087153E" w:rsidRDefault="00000000">
      <w:pPr>
        <w:numPr>
          <w:ilvl w:val="0"/>
          <w:numId w:val="28"/>
        </w:numPr>
        <w:jc w:val="both"/>
        <w:rPr>
          <w:rFonts w:ascii="Times New Roman" w:hAnsi="Times New Roman"/>
          <w:szCs w:val="20"/>
          <w:lang w:eastAsia="zh-CN"/>
        </w:rPr>
      </w:pPr>
      <w:r>
        <w:rPr>
          <w:rFonts w:ascii="Times New Roman" w:hAnsi="Times New Roman"/>
          <w:szCs w:val="20"/>
          <w:lang w:eastAsia="zh-CN"/>
        </w:rPr>
        <w:t>The agreement overrides previous WA</w:t>
      </w:r>
    </w:p>
    <w:p w14:paraId="0DF0B640" w14:textId="77777777" w:rsidR="0087153E" w:rsidRDefault="0087153E">
      <w:pPr>
        <w:rPr>
          <w:lang w:eastAsia="zh-CN"/>
        </w:rPr>
      </w:pPr>
    </w:p>
    <w:p w14:paraId="668C7C5B" w14:textId="77777777" w:rsidR="0087153E" w:rsidRDefault="00000000">
      <w:pPr>
        <w:rPr>
          <w:lang w:eastAsia="zh-CN"/>
        </w:rPr>
      </w:pPr>
      <w:r>
        <w:rPr>
          <w:b/>
          <w:bCs/>
          <w:lang w:eastAsia="zh-CN"/>
        </w:rPr>
        <w:t>R1-2503082</w:t>
      </w:r>
      <w:r>
        <w:rPr>
          <w:lang w:eastAsia="zh-CN"/>
        </w:rPr>
        <w:tab/>
        <w:t>Summary #3 of discussions on LP-WUS and LP-SS design</w:t>
      </w:r>
      <w:r>
        <w:rPr>
          <w:lang w:eastAsia="zh-CN"/>
        </w:rPr>
        <w:tab/>
        <w:t>Moderator (vivo)</w:t>
      </w:r>
    </w:p>
    <w:p w14:paraId="368B975C" w14:textId="77777777" w:rsidR="0087153E" w:rsidRDefault="0087153E">
      <w:pPr>
        <w:rPr>
          <w:lang w:eastAsia="zh-CN"/>
        </w:rPr>
      </w:pPr>
    </w:p>
    <w:p w14:paraId="243A7845" w14:textId="77777777" w:rsidR="0087153E" w:rsidRDefault="00000000">
      <w:pPr>
        <w:rPr>
          <w:b/>
          <w:bCs/>
          <w:lang w:eastAsia="zh-CN"/>
        </w:rPr>
      </w:pPr>
      <w:r>
        <w:rPr>
          <w:b/>
          <w:bCs/>
          <w:highlight w:val="green"/>
          <w:lang w:eastAsia="zh-CN"/>
        </w:rPr>
        <w:t>Agreement</w:t>
      </w:r>
    </w:p>
    <w:p w14:paraId="7224AC5B" w14:textId="77777777" w:rsidR="0087153E" w:rsidRDefault="00000000">
      <w:pPr>
        <w:rPr>
          <w:lang w:eastAsia="zh-CN"/>
        </w:rPr>
      </w:pPr>
      <w:r>
        <w:rPr>
          <w:lang w:eastAsia="zh-CN"/>
        </w:rPr>
        <w:t>Regarding whether to support additional sync signal to LP-SS, support the following for LP-WUS with M=1, M=2:</w:t>
      </w:r>
    </w:p>
    <w:p w14:paraId="03F50F3B"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B55FAC3"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5C81EABF" w14:textId="77777777" w:rsidR="0087153E" w:rsidRDefault="0087153E">
      <w:pPr>
        <w:rPr>
          <w:lang w:eastAsia="zh-CN"/>
        </w:rPr>
      </w:pPr>
    </w:p>
    <w:p w14:paraId="7F178E67" w14:textId="77777777" w:rsidR="0087153E" w:rsidRDefault="00000000">
      <w:pPr>
        <w:rPr>
          <w:b/>
          <w:bCs/>
          <w:lang w:eastAsia="zh-CN"/>
        </w:rPr>
      </w:pPr>
      <w:r>
        <w:rPr>
          <w:b/>
          <w:bCs/>
          <w:highlight w:val="darkYellow"/>
          <w:lang w:eastAsia="zh-CN"/>
        </w:rPr>
        <w:t>Working Assumption</w:t>
      </w:r>
    </w:p>
    <w:p w14:paraId="45BF10A2" w14:textId="77777777" w:rsidR="0087153E" w:rsidRDefault="00000000">
      <w:r>
        <w:t>At least for FR1, s</w:t>
      </w:r>
      <w:r>
        <w:rPr>
          <w:rFonts w:hint="eastAsia"/>
        </w:rPr>
        <w:t xml:space="preserve">upport </w:t>
      </w:r>
      <w:r>
        <w:t>maximum 2 roots</w:t>
      </w:r>
      <w:r>
        <w:rPr>
          <w:rFonts w:hint="eastAsia"/>
        </w:rPr>
        <w:t xml:space="preserve"> to be </w:t>
      </w:r>
      <w:r>
        <w:t xml:space="preserve">used for overlaid OFDM sequences for M=1/2/4 (max 2 for each M value). </w:t>
      </w:r>
    </w:p>
    <w:p w14:paraId="4DEE0392" w14:textId="77777777" w:rsidR="0087153E" w:rsidRDefault="00000000">
      <w:pPr>
        <w:pStyle w:val="affff2"/>
        <w:numPr>
          <w:ilvl w:val="0"/>
          <w:numId w:val="19"/>
        </w:numPr>
        <w:ind w:firstLine="420"/>
      </w:pPr>
      <w:r>
        <w:t>Different roots can be picked for different M values.</w:t>
      </w:r>
    </w:p>
    <w:p w14:paraId="3F0BE762" w14:textId="77777777" w:rsidR="0087153E" w:rsidRDefault="0087153E">
      <w:pPr>
        <w:rPr>
          <w:lang w:eastAsia="zh-CN"/>
        </w:rPr>
      </w:pPr>
    </w:p>
    <w:p w14:paraId="46B8714B" w14:textId="77777777" w:rsidR="0087153E" w:rsidRDefault="00000000">
      <w:pPr>
        <w:rPr>
          <w:lang w:eastAsia="zh-CN"/>
        </w:rPr>
      </w:pPr>
      <w:r>
        <w:rPr>
          <w:b/>
          <w:bCs/>
          <w:lang w:eastAsia="zh-CN"/>
        </w:rPr>
        <w:t>R1-2503083</w:t>
      </w:r>
      <w:r>
        <w:rPr>
          <w:lang w:eastAsia="zh-CN"/>
        </w:rPr>
        <w:tab/>
        <w:t>Summary #4 of discussions on LP-WUS and LP-SS design</w:t>
      </w:r>
      <w:r>
        <w:rPr>
          <w:lang w:eastAsia="zh-CN"/>
        </w:rPr>
        <w:tab/>
        <w:t>Moderator (vivo)</w:t>
      </w:r>
    </w:p>
    <w:p w14:paraId="2CDF2A28" w14:textId="77777777" w:rsidR="0087153E" w:rsidRDefault="0087153E">
      <w:pPr>
        <w:rPr>
          <w:lang w:eastAsia="zh-CN"/>
        </w:rPr>
      </w:pPr>
    </w:p>
    <w:p w14:paraId="08610731" w14:textId="77777777" w:rsidR="0087153E" w:rsidRDefault="00000000">
      <w:pPr>
        <w:rPr>
          <w:b/>
          <w:bCs/>
          <w:lang w:eastAsia="zh-CN"/>
        </w:rPr>
      </w:pPr>
      <w:r>
        <w:rPr>
          <w:b/>
          <w:bCs/>
          <w:highlight w:val="green"/>
          <w:lang w:eastAsia="zh-CN"/>
        </w:rPr>
        <w:t>Agreement</w:t>
      </w:r>
    </w:p>
    <w:p w14:paraId="0D5DA14B" w14:textId="77777777" w:rsidR="0087153E" w:rsidRDefault="00000000">
      <w:pPr>
        <w:rPr>
          <w:rFonts w:ascii="Times New Roman" w:eastAsia="Malgun Gothic" w:hAnsi="Times New Roman"/>
        </w:rPr>
      </w:pPr>
      <w:r>
        <w:rPr>
          <w:rFonts w:ascii="Times New Roman" w:eastAsia="Malgun Gothic" w:hAnsi="Times New Roman"/>
        </w:rPr>
        <w:t>For &gt; 2 information bits with RM coding, support one of the following alternatives for rate matching after RM coding, when code block</w:t>
      </w:r>
      <w:r>
        <w:rPr>
          <w:rFonts w:ascii="Times New Roman" w:eastAsia="宋体" w:hAnsi="Times New Roman"/>
          <w:lang w:eastAsia="zh-CN"/>
        </w:rPr>
        <w:t xml:space="preserve"> (coded bits)</w:t>
      </w:r>
      <w:r>
        <w:rPr>
          <w:rFonts w:ascii="Times New Roman" w:eastAsia="Malgun Gothic" w:hAnsi="Times New Roman"/>
        </w:rPr>
        <w:t xml:space="preserve"> length after rate matching &lt; 32</w:t>
      </w:r>
    </w:p>
    <w:p w14:paraId="5C018074" w14:textId="77777777" w:rsidR="0087153E" w:rsidRDefault="00000000">
      <w:pPr>
        <w:pStyle w:val="3GPPHeader"/>
        <w:numPr>
          <w:ilvl w:val="0"/>
          <w:numId w:val="62"/>
        </w:numPr>
        <w:spacing w:after="60"/>
        <w:rPr>
          <w:rFonts w:eastAsia="Malgun Gothic"/>
          <w:b w:val="0"/>
          <w:sz w:val="20"/>
          <w:szCs w:val="20"/>
          <w:lang w:val="en-GB" w:eastAsia="en-US"/>
        </w:rPr>
      </w:pPr>
      <w:r>
        <w:rPr>
          <w:rFonts w:eastAsiaTheme="minorEastAsia"/>
          <w:b w:val="0"/>
          <w:sz w:val="20"/>
          <w:szCs w:val="20"/>
          <w:lang w:val="en-GB"/>
        </w:rPr>
        <w:t xml:space="preserve">Alt 1: Rate matching after RM coding is applied, as </w:t>
      </w:r>
      <w:r>
        <w:rPr>
          <w:b w:val="0"/>
          <w:bCs/>
          <w:iCs/>
          <w:sz w:val="20"/>
          <w:szCs w:val="20"/>
        </w:rPr>
        <w:t xml:space="preserve">section </w:t>
      </w:r>
      <w:r>
        <w:rPr>
          <w:rFonts w:eastAsia="Malgun Gothic"/>
          <w:b w:val="0"/>
          <w:sz w:val="20"/>
          <w:szCs w:val="20"/>
          <w:lang w:val="en-GB" w:eastAsia="en-US"/>
        </w:rPr>
        <w:t>5.4.3 in TS 38.212.</w:t>
      </w:r>
    </w:p>
    <w:p w14:paraId="40A9C38C" w14:textId="77777777" w:rsidR="0087153E" w:rsidRDefault="0087153E">
      <w:pPr>
        <w:rPr>
          <w:lang w:eastAsia="zh-CN"/>
        </w:rPr>
      </w:pPr>
    </w:p>
    <w:p w14:paraId="4BBFB0CB" w14:textId="77777777" w:rsidR="0087153E" w:rsidRDefault="00000000">
      <w:pPr>
        <w:rPr>
          <w:b/>
          <w:bCs/>
          <w:lang w:eastAsia="zh-CN"/>
        </w:rPr>
      </w:pPr>
      <w:r>
        <w:rPr>
          <w:b/>
          <w:bCs/>
          <w:highlight w:val="green"/>
          <w:lang w:eastAsia="zh-CN"/>
        </w:rPr>
        <w:t>Agreement</w:t>
      </w:r>
    </w:p>
    <w:p w14:paraId="13EE3AE8" w14:textId="77777777" w:rsidR="0087153E" w:rsidRDefault="00000000">
      <w:pPr>
        <w:rPr>
          <w:lang w:eastAsia="zh-CN"/>
        </w:rPr>
      </w:pPr>
      <w:r>
        <w:rPr>
          <w:lang w:eastAsia="zh-CN"/>
        </w:rPr>
        <w:t xml:space="preserve">For the length L of LP-SS binary sequence, </w:t>
      </w:r>
      <w:r>
        <w:rPr>
          <w:rFonts w:hint="eastAsia"/>
          <w:lang w:eastAsia="zh-CN"/>
        </w:rPr>
        <w:t>supports</w:t>
      </w:r>
    </w:p>
    <w:p w14:paraId="3556A3FC"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{6,8}</w:t>
      </w:r>
    </w:p>
    <w:p w14:paraId="57DDBBE2"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{12,16}</w:t>
      </w:r>
    </w:p>
    <w:p w14:paraId="707DB5EC"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w:t>
      </w:r>
      <w:r>
        <w:rPr>
          <w:rFonts w:ascii="Times New Roman" w:eastAsia="微软雅黑" w:hAnsi="Times New Roman" w:hint="eastAsia"/>
          <w:bCs/>
          <w:iCs/>
          <w:color w:val="000000" w:themeColor="text1"/>
          <w:szCs w:val="20"/>
          <w:lang w:eastAsia="zh-CN"/>
        </w:rPr>
        <w:t>16,</w:t>
      </w:r>
      <w:r>
        <w:rPr>
          <w:rFonts w:ascii="Times New Roman" w:eastAsia="微软雅黑" w:hAnsi="Times New Roman"/>
          <w:bCs/>
          <w:iCs/>
          <w:color w:val="000000" w:themeColor="text1"/>
          <w:szCs w:val="20"/>
          <w:lang w:eastAsia="zh-CN"/>
        </w:rPr>
        <w:t>32}</w:t>
      </w:r>
    </w:p>
    <w:p w14:paraId="21B9235C" w14:textId="77777777" w:rsidR="0087153E" w:rsidRDefault="00000000">
      <w:pPr>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Note: </w:t>
      </w:r>
      <w:r>
        <w:rPr>
          <w:rFonts w:ascii="Times New Roman" w:eastAsia="微软雅黑" w:hAnsi="Times New Roman"/>
          <w:bCs/>
          <w:iCs/>
          <w:color w:val="000000" w:themeColor="text1"/>
          <w:szCs w:val="20"/>
          <w:lang w:eastAsia="zh-CN"/>
        </w:rPr>
        <w:t xml:space="preserve">For each value of M, UE supports both L values – no UE capability. </w:t>
      </w:r>
    </w:p>
    <w:p w14:paraId="568E4761" w14:textId="77777777" w:rsidR="0087153E" w:rsidRDefault="00000000">
      <w:p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There is no consensus in RAN1 that SNR of -3dB can be fulfilled with the smaller value of L for each M. Definition of the proper requirements for different values of L is up to RAN4.</w:t>
      </w:r>
    </w:p>
    <w:p w14:paraId="2B552E9A" w14:textId="77777777" w:rsidR="0087153E" w:rsidRDefault="0087153E">
      <w:pPr>
        <w:rPr>
          <w:lang w:eastAsia="zh-CN"/>
        </w:rPr>
      </w:pPr>
    </w:p>
    <w:p w14:paraId="7DE9A607" w14:textId="77777777" w:rsidR="0087153E" w:rsidRDefault="00000000">
      <w:pPr>
        <w:rPr>
          <w:b/>
          <w:bCs/>
          <w:lang w:eastAsia="zh-CN"/>
        </w:rPr>
      </w:pPr>
      <w:r>
        <w:rPr>
          <w:b/>
          <w:bCs/>
          <w:highlight w:val="green"/>
          <w:lang w:eastAsia="zh-CN"/>
        </w:rPr>
        <w:t>Agreement</w:t>
      </w:r>
    </w:p>
    <w:p w14:paraId="079363D1" w14:textId="77777777" w:rsidR="0087153E" w:rsidRDefault="00000000">
      <w:pPr>
        <w:rPr>
          <w:lang w:eastAsia="zh-CN"/>
        </w:rPr>
      </w:pPr>
      <w:r>
        <w:rPr>
          <w:lang w:eastAsia="zh-CN"/>
        </w:rPr>
        <w:t>For LP-SS with M=4, supports set1 (balanced).</w:t>
      </w:r>
    </w:p>
    <w:p w14:paraId="3C68F369" w14:textId="77777777" w:rsidR="0087153E" w:rsidRDefault="0087153E">
      <w:pPr>
        <w:rPr>
          <w:lang w:eastAsia="zh-CN"/>
        </w:rPr>
      </w:pPr>
    </w:p>
    <w:p w14:paraId="214EDC9C" w14:textId="77777777" w:rsidR="0087153E" w:rsidRDefault="00000000">
      <w:pPr>
        <w:rPr>
          <w:lang w:eastAsia="zh-CN"/>
        </w:rPr>
      </w:pPr>
      <w:r>
        <w:rPr>
          <w:b/>
          <w:bCs/>
          <w:lang w:eastAsia="zh-CN"/>
        </w:rPr>
        <w:t>R1-2503097</w:t>
      </w:r>
      <w:r>
        <w:rPr>
          <w:lang w:eastAsia="zh-CN"/>
        </w:rPr>
        <w:tab/>
        <w:t>Summary #5 of discussions on LP-WUS and LP-SS design</w:t>
      </w:r>
      <w:r>
        <w:rPr>
          <w:lang w:eastAsia="zh-CN"/>
        </w:rPr>
        <w:tab/>
        <w:t>Moderator (vivo)</w:t>
      </w:r>
    </w:p>
    <w:p w14:paraId="697221DD" w14:textId="77777777" w:rsidR="0087153E" w:rsidRDefault="0087153E">
      <w:pPr>
        <w:rPr>
          <w:lang w:eastAsia="zh-CN"/>
        </w:rPr>
      </w:pPr>
    </w:p>
    <w:p w14:paraId="5A8A0947" w14:textId="77777777" w:rsidR="0087153E" w:rsidRDefault="00000000">
      <w:pPr>
        <w:rPr>
          <w:b/>
          <w:bCs/>
          <w:lang w:eastAsia="zh-CN"/>
        </w:rPr>
      </w:pPr>
      <w:r>
        <w:rPr>
          <w:b/>
          <w:bCs/>
          <w:highlight w:val="green"/>
          <w:lang w:eastAsia="zh-CN"/>
        </w:rPr>
        <w:t>Agreement</w:t>
      </w:r>
    </w:p>
    <w:p w14:paraId="7C92DB81" w14:textId="77777777" w:rsidR="0087153E" w:rsidRDefault="00000000">
      <w:pPr>
        <w:rPr>
          <w:rFonts w:ascii="Times New Roman" w:hAnsi="Times New Roman"/>
          <w:lang w:eastAsia="zh-CN"/>
        </w:rPr>
      </w:pPr>
      <w:r>
        <w:rPr>
          <w:rFonts w:ascii="Times New Roman" w:eastAsia="微软雅黑" w:hAnsi="Times New Roman"/>
          <w:iCs/>
          <w:szCs w:val="20"/>
          <w:lang w:eastAsia="zh-CN"/>
        </w:rPr>
        <w:t xml:space="preserve">For the root(s) </w:t>
      </w:r>
      <w:r>
        <w:rPr>
          <w:rFonts w:ascii="Times New Roman" w:eastAsiaTheme="minorEastAsia" w:hAnsi="Times New Roman"/>
          <w:iCs/>
          <w:lang w:eastAsia="zh-CN"/>
        </w:rPr>
        <w:t xml:space="preserve">used for overlaid OFDM sequences, gNB can configure any value from </w:t>
      </w:r>
      <w:r>
        <w:rPr>
          <w:rFonts w:ascii="Times New Roman" w:eastAsia="微软雅黑" w:hAnsi="Times New Roman"/>
          <w:iCs/>
          <w:szCs w:val="20"/>
          <w:lang w:eastAsia="zh-CN"/>
        </w:rPr>
        <w:t>1 ~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w:t>
      </w:r>
      <w:r>
        <w:rPr>
          <w:rFonts w:ascii="Times New Roman" w:hAnsi="Times New Roman"/>
          <w:lang w:eastAsia="zh-C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lang w:eastAsia="zh-CN"/>
        </w:rPr>
        <w:t xml:space="preserve"> is the overlaid OFDM sequence length.</w:t>
      </w:r>
    </w:p>
    <w:p w14:paraId="28FBE797" w14:textId="77777777" w:rsidR="0087153E" w:rsidRDefault="0087153E">
      <w:pPr>
        <w:rPr>
          <w:lang w:eastAsia="zh-CN"/>
        </w:rPr>
      </w:pPr>
    </w:p>
    <w:p w14:paraId="62F04BEB" w14:textId="77777777" w:rsidR="0087153E" w:rsidRDefault="00000000">
      <w:pPr>
        <w:rPr>
          <w:b/>
          <w:bCs/>
          <w:lang w:eastAsia="zh-CN"/>
        </w:rPr>
      </w:pPr>
      <w:r>
        <w:rPr>
          <w:b/>
          <w:bCs/>
          <w:highlight w:val="green"/>
          <w:lang w:eastAsia="zh-CN"/>
        </w:rPr>
        <w:t>Agreement</w:t>
      </w:r>
    </w:p>
    <w:p w14:paraId="379D5BD3" w14:textId="77777777" w:rsidR="0087153E" w:rsidRDefault="00000000">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eastAsia="zh-CN"/>
        </w:rPr>
        <w:t xml:space="preserve"> </w:t>
      </w:r>
      <w:r>
        <w:rPr>
          <w:rFonts w:ascii="Times New Roman" w:eastAsiaTheme="minorEastAsia" w:hAnsi="Times New Roman"/>
          <w:lang w:eastAsia="zh-CN"/>
        </w:rPr>
        <w:t>and Alt2:</w:t>
      </w:r>
    </w:p>
    <w:p w14:paraId="2AD8853F" w14:textId="77777777" w:rsidR="0087153E" w:rsidRDefault="00000000">
      <w:pPr>
        <w:pStyle w:val="affff2"/>
        <w:numPr>
          <w:ilvl w:val="0"/>
          <w:numId w:val="58"/>
        </w:numPr>
        <w:overflowPunct w:val="0"/>
        <w:autoSpaceDE w:val="0"/>
        <w:autoSpaceDN w:val="0"/>
        <w:ind w:firstLine="420"/>
        <w:contextualSpacing/>
        <w:rPr>
          <w:color w:val="000000" w:themeColor="text1"/>
        </w:rPr>
      </w:pPr>
      <w:r>
        <w:t>A</w:t>
      </w:r>
      <w:r>
        <w:rPr>
          <w:color w:val="000000" w:themeColor="text1"/>
        </w:rPr>
        <w:t>lt 1: Raw information bits are mapped to sequence(s)</w:t>
      </w:r>
    </w:p>
    <w:p w14:paraId="4F7C8253"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color w:val="000000" w:themeColor="text1"/>
        </w:rPr>
      </w:pPr>
      <w:r>
        <w:rPr>
          <w:color w:val="000000" w:themeColor="text1"/>
        </w:rPr>
        <w:t>N raw information bits are divided into K segments from MSB</w:t>
      </w:r>
      <w:r>
        <w:rPr>
          <w:rFonts w:hint="eastAsia"/>
          <w:color w:val="000000" w:themeColor="text1"/>
        </w:rPr>
        <w:t xml:space="preserve"> </w:t>
      </w:r>
      <w:r>
        <w:rPr>
          <w:color w:val="000000" w:themeColor="text1"/>
        </w:rPr>
        <w:t>to LSB, where K= ceil (N/log</w:t>
      </w:r>
      <w:r>
        <w:rPr>
          <w:color w:val="000000" w:themeColor="text1"/>
          <w:vertAlign w:val="subscript"/>
        </w:rPr>
        <w:t>2</w:t>
      </w:r>
      <w:r>
        <w:rPr>
          <w:color w:val="000000" w:themeColor="text1"/>
        </w:rPr>
        <w:t xml:space="preserve">L), L is the number of </w:t>
      </w:r>
      <w:proofErr w:type="gramStart"/>
      <w:r>
        <w:rPr>
          <w:rFonts w:hint="eastAsia"/>
          <w:color w:val="000000" w:themeColor="text1"/>
        </w:rPr>
        <w:t>candidate</w:t>
      </w:r>
      <w:proofErr w:type="gramEnd"/>
      <w:r>
        <w:rPr>
          <w:rFonts w:hint="eastAsia"/>
          <w:color w:val="000000" w:themeColor="text1"/>
        </w:rPr>
        <w:t xml:space="preserve"> </w:t>
      </w:r>
      <w:r>
        <w:rPr>
          <w:color w:val="000000" w:themeColor="text1"/>
        </w:rPr>
        <w:t>overlaid OFDM sequences for one OOK ON chip.</w:t>
      </w:r>
    </w:p>
    <w:p w14:paraId="76A08C15"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color w:val="000000" w:themeColor="text1"/>
        </w:rPr>
      </w:pPr>
      <w:r>
        <w:rPr>
          <w:color w:val="000000" w:themeColor="text1"/>
        </w:rPr>
        <w:t xml:space="preserve">In one OOK ON chip, a segment of information bits is mapped to one sequence sequentially, e.g., for a segment of 2 information bits, 00 is mapped to sequence #1, 01 is mapped to seq #2. </w:t>
      </w:r>
    </w:p>
    <w:p w14:paraId="082AEAFB" w14:textId="77777777" w:rsidR="0087153E" w:rsidRDefault="00000000">
      <w:pPr>
        <w:pStyle w:val="affff2"/>
        <w:numPr>
          <w:ilvl w:val="1"/>
          <w:numId w:val="28"/>
        </w:numPr>
        <w:ind w:firstLine="420"/>
        <w:rPr>
          <w:color w:val="000000" w:themeColor="text1"/>
        </w:rPr>
      </w:pPr>
      <w:r>
        <w:rPr>
          <w:color w:val="000000" w:themeColor="text1"/>
        </w:rPr>
        <w:t>In case N/log</w:t>
      </w:r>
      <w:r>
        <w:rPr>
          <w:color w:val="000000" w:themeColor="text1"/>
          <w:vertAlign w:val="subscript"/>
        </w:rPr>
        <w:t>2</w:t>
      </w:r>
      <w:r>
        <w:rPr>
          <w:color w:val="000000" w:themeColor="text1"/>
        </w:rPr>
        <w:t>L is not an integer, Bit 0 as MSB is used for padding</w:t>
      </w:r>
    </w:p>
    <w:p w14:paraId="718561A4" w14:textId="77777777" w:rsidR="0087153E" w:rsidRDefault="0087153E">
      <w:pPr>
        <w:rPr>
          <w:lang w:eastAsia="zh-CN"/>
        </w:rPr>
      </w:pPr>
    </w:p>
    <w:p w14:paraId="24FFD534" w14:textId="77777777" w:rsidR="0087153E" w:rsidRDefault="00000000">
      <w:pPr>
        <w:rPr>
          <w:b/>
          <w:bCs/>
          <w:lang w:eastAsia="zh-CN"/>
        </w:rPr>
      </w:pPr>
      <w:r>
        <w:rPr>
          <w:b/>
          <w:bCs/>
          <w:highlight w:val="green"/>
          <w:lang w:eastAsia="zh-CN"/>
        </w:rPr>
        <w:t>Agreement</w:t>
      </w:r>
    </w:p>
    <w:p w14:paraId="05A2F2DA" w14:textId="77777777" w:rsidR="0087153E" w:rsidRDefault="00000000">
      <w:pPr>
        <w:rPr>
          <w:rFonts w:eastAsia="宋体" w:cs="Times"/>
          <w:szCs w:val="20"/>
        </w:rPr>
      </w:pPr>
      <w:r>
        <w:rPr>
          <w:rFonts w:eastAsia="Malgun Gothic" w:cs="Times"/>
          <w:szCs w:val="20"/>
        </w:rPr>
        <w:t>For &gt; 2 information bits with RM coding, support candidate code block</w:t>
      </w:r>
      <w:r>
        <w:rPr>
          <w:rFonts w:eastAsia="宋体" w:cs="Times"/>
          <w:szCs w:val="20"/>
          <w:lang w:eastAsia="zh-CN"/>
        </w:rPr>
        <w:t xml:space="preserve"> </w:t>
      </w:r>
      <w:r>
        <w:rPr>
          <w:rFonts w:eastAsiaTheme="minorEastAsia" w:cs="Times"/>
          <w:szCs w:val="20"/>
        </w:rPr>
        <w:t>(coded bits)</w:t>
      </w:r>
      <w:r>
        <w:rPr>
          <w:rFonts w:eastAsiaTheme="minorEastAsia" w:cs="Times"/>
          <w:szCs w:val="20"/>
          <w:lang w:eastAsia="zh-CN"/>
        </w:rPr>
        <w:t xml:space="preserve"> </w:t>
      </w:r>
      <w:r>
        <w:rPr>
          <w:rFonts w:eastAsia="Malgun Gothic" w:cs="Times"/>
          <w:szCs w:val="20"/>
        </w:rPr>
        <w:t>length after rate matching</w:t>
      </w:r>
      <w:r>
        <w:rPr>
          <w:rFonts w:eastAsia="宋体" w:cs="Times"/>
          <w:szCs w:val="20"/>
          <w:lang w:eastAsia="zh-CN"/>
        </w:rPr>
        <w:t xml:space="preserve"> within the below range:</w:t>
      </w:r>
    </w:p>
    <w:p w14:paraId="574B4932" w14:textId="77777777" w:rsidR="0087153E" w:rsidRDefault="00000000">
      <w:pPr>
        <w:pStyle w:val="3GPPHeader"/>
        <w:numPr>
          <w:ilvl w:val="0"/>
          <w:numId w:val="62"/>
        </w:numPr>
        <w:spacing w:after="60"/>
        <w:jc w:val="left"/>
        <w:rPr>
          <w:rFonts w:ascii="Times" w:eastAsiaTheme="minorEastAsia" w:hAnsi="Times" w:cs="Times"/>
          <w:b w:val="0"/>
          <w:sz w:val="20"/>
          <w:szCs w:val="20"/>
          <w:lang w:val="en-GB"/>
        </w:rPr>
      </w:pPr>
      <w:r>
        <w:rPr>
          <w:rFonts w:ascii="Times" w:eastAsiaTheme="minorEastAsia" w:hAnsi="Times" w:cs="Times"/>
          <w:b w:val="0"/>
          <w:sz w:val="20"/>
          <w:szCs w:val="20"/>
        </w:rPr>
        <w:t xml:space="preserve">Alt 1a: </w:t>
      </w:r>
      <w:r>
        <w:rPr>
          <w:rFonts w:ascii="Times" w:eastAsiaTheme="minorEastAsia" w:hAnsi="Times" w:cs="Times"/>
          <w:b w:val="0"/>
          <w:sz w:val="20"/>
          <w:szCs w:val="20"/>
          <w:lang w:val="en-GB"/>
        </w:rPr>
        <w:t>code block</w:t>
      </w:r>
      <w:r>
        <w:rPr>
          <w:rFonts w:ascii="Times" w:eastAsiaTheme="minorEastAsia" w:hAnsi="Times" w:cs="Times"/>
          <w:b w:val="0"/>
          <w:sz w:val="20"/>
          <w:szCs w:val="20"/>
        </w:rPr>
        <w:t xml:space="preserve"> (coded bits)</w:t>
      </w:r>
      <w:r>
        <w:rPr>
          <w:rFonts w:ascii="Times" w:eastAsiaTheme="minorEastAsia" w:hAnsi="Times" w:cs="Times"/>
          <w:b w:val="0"/>
          <w:sz w:val="20"/>
          <w:szCs w:val="20"/>
          <w:lang w:val="en-GB"/>
        </w:rPr>
        <w:t xml:space="preserve"> length</w:t>
      </w:r>
      <w:r>
        <w:rPr>
          <w:rFonts w:ascii="Times" w:eastAsiaTheme="minorEastAsia" w:hAnsi="Times" w:cs="Times"/>
          <w:b w:val="0"/>
          <w:sz w:val="20"/>
          <w:szCs w:val="20"/>
        </w:rPr>
        <w:t>: [3,</w:t>
      </w:r>
      <w:proofErr w:type="gramStart"/>
      <w:r>
        <w:rPr>
          <w:rFonts w:ascii="Times" w:eastAsiaTheme="minorEastAsia" w:hAnsi="Times" w:cs="Times"/>
          <w:b w:val="0"/>
          <w:sz w:val="20"/>
          <w:szCs w:val="20"/>
        </w:rPr>
        <w:t>4]~</w:t>
      </w:r>
      <w:proofErr w:type="gramEnd"/>
      <w:r>
        <w:rPr>
          <w:rFonts w:ascii="Times" w:eastAsiaTheme="minorEastAsia" w:hAnsi="Times" w:cs="Times"/>
          <w:b w:val="0"/>
          <w:sz w:val="20"/>
          <w:szCs w:val="20"/>
        </w:rPr>
        <w:t>[32,64]</w:t>
      </w:r>
    </w:p>
    <w:p w14:paraId="7E43DF3F"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rFonts w:cs="Times"/>
          <w:szCs w:val="20"/>
        </w:rPr>
      </w:pPr>
      <w:r>
        <w:rPr>
          <w:rFonts w:cs="Times"/>
          <w:szCs w:val="20"/>
        </w:rPr>
        <w:t>FFS whether all or a subset of lengths is selected.</w:t>
      </w:r>
    </w:p>
    <w:p w14:paraId="0CD87D29"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rFonts w:cs="Times"/>
          <w:szCs w:val="20"/>
        </w:rPr>
      </w:pPr>
      <w:r>
        <w:rPr>
          <w:rFonts w:cs="Times"/>
          <w:szCs w:val="20"/>
        </w:rPr>
        <w:t>FFS whether same range applies to all M values</w:t>
      </w:r>
    </w:p>
    <w:p w14:paraId="68463860" w14:textId="77777777" w:rsidR="0087153E" w:rsidRDefault="00000000">
      <w:pPr>
        <w:pStyle w:val="affff2"/>
        <w:numPr>
          <w:ilvl w:val="1"/>
          <w:numId w:val="28"/>
        </w:numPr>
        <w:ind w:firstLine="420"/>
        <w:rPr>
          <w:rFonts w:cs="Times"/>
          <w:szCs w:val="20"/>
        </w:rPr>
      </w:pPr>
      <w:r>
        <w:rPr>
          <w:rFonts w:cs="Times"/>
          <w:szCs w:val="20"/>
        </w:rPr>
        <w:t>FFS: above lengths do not consider repetition (if supported) after rate matching</w:t>
      </w:r>
    </w:p>
    <w:p w14:paraId="68EDBAB3" w14:textId="77777777" w:rsidR="0087153E" w:rsidRDefault="0087153E">
      <w:pPr>
        <w:rPr>
          <w:lang w:eastAsia="zh-CN"/>
        </w:rPr>
      </w:pPr>
    </w:p>
    <w:p w14:paraId="03206097" w14:textId="77777777" w:rsidR="0087153E" w:rsidRDefault="00000000">
      <w:pPr>
        <w:rPr>
          <w:lang w:eastAsia="zh-CN"/>
        </w:rPr>
      </w:pPr>
      <w:r>
        <w:rPr>
          <w:b/>
          <w:bCs/>
          <w:lang w:eastAsia="zh-CN"/>
        </w:rPr>
        <w:t>R1-2503098</w:t>
      </w:r>
      <w:r>
        <w:rPr>
          <w:lang w:eastAsia="zh-CN"/>
        </w:rPr>
        <w:tab/>
        <w:t>Summary #6 of discussions on LP-WUS and LP-SS design</w:t>
      </w:r>
      <w:r>
        <w:rPr>
          <w:lang w:eastAsia="zh-CN"/>
        </w:rPr>
        <w:tab/>
        <w:t>Moderator (vivo)</w:t>
      </w:r>
    </w:p>
    <w:p w14:paraId="0C262221" w14:textId="77777777" w:rsidR="0087153E" w:rsidRDefault="0087153E">
      <w:pPr>
        <w:rPr>
          <w:lang w:eastAsia="zh-CN"/>
        </w:rPr>
      </w:pPr>
    </w:p>
    <w:p w14:paraId="2DF7F1FB" w14:textId="77777777" w:rsidR="0087153E" w:rsidRDefault="00000000">
      <w:pPr>
        <w:rPr>
          <w:b/>
          <w:bCs/>
          <w:lang w:eastAsia="zh-CN"/>
        </w:rPr>
      </w:pPr>
      <w:r>
        <w:rPr>
          <w:b/>
          <w:bCs/>
          <w:highlight w:val="green"/>
          <w:lang w:eastAsia="zh-CN"/>
        </w:rPr>
        <w:t>Agreement</w:t>
      </w:r>
    </w:p>
    <w:p w14:paraId="1C0AF82D" w14:textId="77777777" w:rsidR="0087153E" w:rsidRDefault="00000000">
      <w:pPr>
        <w:rPr>
          <w:lang w:eastAsia="zh-CN"/>
        </w:rPr>
      </w:pPr>
      <w:r>
        <w:rPr>
          <w:lang w:eastAsia="zh-CN"/>
        </w:rPr>
        <w:t>For RRC idle/inactive, support Alt 1</w:t>
      </w:r>
      <w:r>
        <w:rPr>
          <w:rFonts w:hint="eastAsia"/>
          <w:lang w:eastAsia="zh-CN"/>
        </w:rPr>
        <w:t xml:space="preserve"> for both Redcap and non-redcap UEs</w:t>
      </w:r>
      <w:r>
        <w:rPr>
          <w:lang w:eastAsia="zh-CN"/>
        </w:rPr>
        <w:t>:</w:t>
      </w:r>
    </w:p>
    <w:p w14:paraId="6BDFA44F" w14:textId="77777777" w:rsidR="0087153E" w:rsidRDefault="00000000">
      <w:pPr>
        <w:numPr>
          <w:ilvl w:val="0"/>
          <w:numId w:val="28"/>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w:t>
      </w:r>
      <w:r>
        <w:rPr>
          <w:rFonts w:ascii="Times New Roman" w:eastAsia="Malgun Gothic" w:hAnsi="Times New Roman" w:hint="eastAsia"/>
          <w:color w:val="000000"/>
          <w:kern w:val="24"/>
          <w:lang w:eastAsia="zh-CN"/>
        </w:rPr>
        <w:t xml:space="preserve"> where UE receives paging but within the same carrier</w:t>
      </w:r>
      <w:r>
        <w:rPr>
          <w:rFonts w:ascii="Times New Roman" w:eastAsia="Malgun Gothic" w:hAnsi="Times New Roman"/>
          <w:color w:val="000000"/>
          <w:kern w:val="24"/>
          <w:lang w:eastAsia="zh-CN"/>
        </w:rPr>
        <w:t>.</w:t>
      </w:r>
    </w:p>
    <w:p w14:paraId="7DAF579B" w14:textId="77777777" w:rsidR="0087153E" w:rsidRDefault="00000000">
      <w:pPr>
        <w:numPr>
          <w:ilvl w:val="2"/>
          <w:numId w:val="28"/>
        </w:numPr>
        <w:tabs>
          <w:tab w:val="left" w:pos="320"/>
        </w:tabs>
        <w:overflowPunct w:val="0"/>
        <w:autoSpaceDE w:val="0"/>
        <w:autoSpaceDN w:val="0"/>
        <w:adjustRightInd w:val="0"/>
        <w:spacing w:afterLines="100" w:after="240"/>
        <w:contextualSpacing/>
        <w:jc w:val="both"/>
        <w:textAlignment w:val="baseline"/>
        <w:rPr>
          <w:rFonts w:ascii="Times New Roman" w:hAnsi="Times New Roman"/>
        </w:rPr>
      </w:pPr>
      <w:r>
        <w:rPr>
          <w:rFonts w:ascii="Times New Roman" w:eastAsia="Malgun Gothic" w:hAnsi="Times New Roman" w:hint="eastAsia"/>
          <w:color w:val="000000"/>
          <w:kern w:val="24"/>
          <w:lang w:eastAsia="zh-CN"/>
        </w:rPr>
        <w:t xml:space="preserve">FFS whether to define the maximum frequency gap between </w:t>
      </w:r>
      <w:r>
        <w:rPr>
          <w:rFonts w:ascii="Times New Roman" w:eastAsia="Malgun Gothic" w:hAnsi="Times New Roman"/>
          <w:color w:val="000000"/>
          <w:kern w:val="24"/>
          <w:lang w:eastAsia="zh-CN"/>
        </w:rPr>
        <w:t xml:space="preserve">LP-WUS/LP-SS </w:t>
      </w:r>
      <w:r>
        <w:rPr>
          <w:rFonts w:ascii="Times New Roman" w:eastAsia="Malgun Gothic" w:hAnsi="Times New Roman" w:hint="eastAsia"/>
          <w:color w:val="000000"/>
          <w:kern w:val="24"/>
          <w:lang w:eastAsia="zh-CN"/>
        </w:rPr>
        <w:t xml:space="preserve">and SSB </w:t>
      </w:r>
    </w:p>
    <w:p w14:paraId="4AC0C2EE" w14:textId="77777777" w:rsidR="0087153E" w:rsidRDefault="0087153E">
      <w:pPr>
        <w:rPr>
          <w:lang w:eastAsia="zh-CN"/>
        </w:rPr>
      </w:pPr>
    </w:p>
    <w:p w14:paraId="6002F468" w14:textId="77777777" w:rsidR="0087153E" w:rsidRDefault="00000000">
      <w:pPr>
        <w:rPr>
          <w:b/>
          <w:bCs/>
          <w:lang w:eastAsia="zh-CN"/>
        </w:rPr>
      </w:pPr>
      <w:r>
        <w:rPr>
          <w:b/>
          <w:bCs/>
          <w:highlight w:val="darkYellow"/>
          <w:lang w:eastAsia="zh-CN"/>
        </w:rPr>
        <w:t>Working Assumption</w:t>
      </w:r>
    </w:p>
    <w:p w14:paraId="6C6732B7" w14:textId="77777777" w:rsidR="0087153E" w:rsidRDefault="00000000">
      <w:pPr>
        <w:rPr>
          <w:lang w:eastAsia="zh-CN"/>
        </w:rPr>
      </w:pPr>
      <w:r>
        <w:rPr>
          <w:lang w:eastAsia="zh-CN"/>
        </w:rPr>
        <w:t>Support 1 &amp; 2 information bits for LP-WUS. No additional restriction is introduced on the supported number of subgroups/codepoints by LP-WUS.</w:t>
      </w:r>
    </w:p>
    <w:p w14:paraId="4E1176C3" w14:textId="77777777" w:rsidR="0087153E" w:rsidRDefault="00000000">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2 information bits: coding is done as described in the first row in the table in section 5.3.3.2 of 38.212 (scrambling is not applied)</w:t>
      </w:r>
    </w:p>
    <w:p w14:paraId="0F06006B" w14:textId="77777777" w:rsidR="0087153E" w:rsidRDefault="00000000">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1 information bit: repetition is done as described in the first row in the table in section 5.3.3.1 of 38.212 (scrambling is not applied)</w:t>
      </w:r>
    </w:p>
    <w:p w14:paraId="744AB9B9" w14:textId="77777777" w:rsidR="0087153E" w:rsidRDefault="0087153E">
      <w:pPr>
        <w:rPr>
          <w:lang w:eastAsia="zh-CN"/>
        </w:rPr>
      </w:pPr>
    </w:p>
    <w:p w14:paraId="71C3D887" w14:textId="77777777" w:rsidR="0087153E" w:rsidRDefault="00000000">
      <w:pPr>
        <w:rPr>
          <w:b/>
          <w:bCs/>
          <w:lang w:eastAsia="zh-CN"/>
        </w:rPr>
      </w:pPr>
      <w:r>
        <w:rPr>
          <w:b/>
          <w:bCs/>
          <w:highlight w:val="green"/>
          <w:lang w:eastAsia="zh-CN"/>
        </w:rPr>
        <w:lastRenderedPageBreak/>
        <w:t>Agreement</w:t>
      </w:r>
    </w:p>
    <w:p w14:paraId="0156A9A9" w14:textId="77777777" w:rsidR="0087153E" w:rsidRDefault="00000000">
      <w:pPr>
        <w:rPr>
          <w:lang w:eastAsia="zh-CN"/>
        </w:rPr>
      </w:pPr>
      <w:r>
        <w:rPr>
          <w:lang w:eastAsia="zh-CN"/>
        </w:rPr>
        <w:t>For the M value for LP-WUS and LP-SS, supports:</w:t>
      </w:r>
    </w:p>
    <w:p w14:paraId="74B75A2F"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r>
        <w:rPr>
          <w:rFonts w:ascii="Times New Roman" w:eastAsia="微软雅黑" w:hAnsi="Times New Roman" w:hint="eastAsia"/>
          <w:bCs/>
          <w:iCs/>
          <w:color w:val="000000" w:themeColor="text1"/>
          <w:szCs w:val="20"/>
          <w:lang w:eastAsia="zh-CN"/>
        </w:rPr>
        <w:t xml:space="preserve"> </w:t>
      </w:r>
    </w:p>
    <w:p w14:paraId="390BBA35"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At least for M values larger than 1</w:t>
      </w:r>
      <w:r>
        <w:rPr>
          <w:rFonts w:ascii="Times New Roman" w:eastAsia="微软雅黑" w:hAnsi="Times New Roman"/>
          <w:bCs/>
          <w:iCs/>
          <w:color w:val="000000" w:themeColor="text1"/>
          <w:szCs w:val="20"/>
          <w:lang w:eastAsia="zh-CN"/>
        </w:rPr>
        <w:t xml:space="preserve"> (applies to both LP-WUS and LP-SS)</w:t>
      </w:r>
    </w:p>
    <w:p w14:paraId="11F34F4F"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If M=1 is configured for either of LP-WUS or LP-SS, M=1 is configured for both</w:t>
      </w:r>
    </w:p>
    <w:p w14:paraId="3E364B30"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43EF40D6" w14:textId="77777777" w:rsidR="0087153E" w:rsidRDefault="00000000">
      <w:pPr>
        <w:rPr>
          <w:lang w:eastAsia="zh-CN" w:bidi="ar"/>
        </w:rPr>
      </w:pPr>
      <w:r>
        <w:rPr>
          <w:b/>
          <w:bCs/>
          <w:lang w:eastAsia="zh-CN" w:bidi="ar"/>
        </w:rPr>
        <w:t>R1-2502618</w:t>
      </w:r>
      <w:r>
        <w:rPr>
          <w:lang w:eastAsia="zh-CN" w:bidi="ar"/>
        </w:rPr>
        <w:tab/>
        <w:t>Summary #1 on LP-WUS operation in IDLE/INACTIVE mode</w:t>
      </w:r>
      <w:r>
        <w:rPr>
          <w:lang w:eastAsia="zh-CN" w:bidi="ar"/>
        </w:rPr>
        <w:tab/>
        <w:t>Moderator (Apple)</w:t>
      </w:r>
    </w:p>
    <w:p w14:paraId="4C9727C2" w14:textId="77777777" w:rsidR="0087153E" w:rsidRDefault="0087153E">
      <w:pPr>
        <w:rPr>
          <w:lang w:eastAsia="zh-CN" w:bidi="ar"/>
        </w:rPr>
      </w:pPr>
    </w:p>
    <w:p w14:paraId="5DDD2B65" w14:textId="77777777" w:rsidR="0087153E" w:rsidRDefault="00000000">
      <w:pPr>
        <w:rPr>
          <w:b/>
          <w:bCs/>
          <w:lang w:eastAsia="zh-CN"/>
        </w:rPr>
      </w:pPr>
      <w:r>
        <w:rPr>
          <w:b/>
          <w:bCs/>
          <w:highlight w:val="green"/>
          <w:lang w:eastAsia="zh-CN"/>
        </w:rPr>
        <w:t>Agreement</w:t>
      </w:r>
    </w:p>
    <w:p w14:paraId="08D6AD71" w14:textId="77777777" w:rsidR="0087153E" w:rsidRDefault="00000000">
      <w:r>
        <w:t xml:space="preserve">Confirm the following working assumption with modifications in </w:t>
      </w:r>
      <w:r>
        <w:rPr>
          <w:color w:val="FF0000"/>
        </w:rPr>
        <w:t>red</w:t>
      </w:r>
      <w:r>
        <w:t>:</w:t>
      </w:r>
    </w:p>
    <w:p w14:paraId="2EC8832C" w14:textId="77777777" w:rsidR="0087153E" w:rsidRDefault="00000000">
      <w:pPr>
        <w:rPr>
          <w:b/>
          <w:bCs/>
        </w:rPr>
      </w:pPr>
      <w:r>
        <w:rPr>
          <w:b/>
          <w:bCs/>
          <w:highlight w:val="darkYellow"/>
        </w:rPr>
        <w:t>Working Assumption</w:t>
      </w:r>
    </w:p>
    <w:p w14:paraId="5D5CEE86" w14:textId="77777777" w:rsidR="0087153E" w:rsidRDefault="00000000">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513765B8" w14:textId="77777777" w:rsidR="0087153E" w:rsidRDefault="0087153E">
      <w:pPr>
        <w:pStyle w:val="a2"/>
        <w:spacing w:after="0"/>
        <w:rPr>
          <w:lang w:eastAsia="zh-CN"/>
        </w:rPr>
      </w:pPr>
    </w:p>
    <w:p w14:paraId="554611EB" w14:textId="77777777" w:rsidR="0087153E" w:rsidRDefault="00000000">
      <w:pPr>
        <w:rPr>
          <w:b/>
          <w:bCs/>
          <w:lang w:eastAsia="zh-CN"/>
        </w:rPr>
      </w:pPr>
      <w:r>
        <w:rPr>
          <w:b/>
          <w:bCs/>
          <w:highlight w:val="green"/>
          <w:lang w:eastAsia="zh-CN"/>
        </w:rPr>
        <w:t>Agreement</w:t>
      </w:r>
    </w:p>
    <w:p w14:paraId="7C2A488C" w14:textId="77777777" w:rsidR="0087153E" w:rsidRDefault="00000000">
      <w:pPr>
        <w:rPr>
          <w:lang w:eastAsia="zh-CN" w:bidi="ar"/>
        </w:rPr>
      </w:pPr>
      <w:r>
        <w:rPr>
          <w:lang w:eastAsia="zh-CN" w:bidi="ar"/>
        </w:rPr>
        <w:t>Option A for MO configuration is supported.</w:t>
      </w:r>
    </w:p>
    <w:p w14:paraId="7D2E1D70" w14:textId="77777777" w:rsidR="0087153E" w:rsidRDefault="0087153E">
      <w:pPr>
        <w:rPr>
          <w:lang w:eastAsia="zh-CN" w:bidi="ar"/>
        </w:rPr>
      </w:pPr>
    </w:p>
    <w:p w14:paraId="6D2C582E" w14:textId="77777777" w:rsidR="0087153E" w:rsidRDefault="00000000">
      <w:pPr>
        <w:rPr>
          <w:b/>
          <w:bCs/>
          <w:lang w:eastAsia="zh-CN"/>
        </w:rPr>
      </w:pPr>
      <w:r>
        <w:rPr>
          <w:b/>
          <w:bCs/>
          <w:highlight w:val="green"/>
          <w:lang w:eastAsia="zh-CN"/>
        </w:rPr>
        <w:t>Agreement</w:t>
      </w:r>
    </w:p>
    <w:p w14:paraId="593FDEB6" w14:textId="77777777" w:rsidR="0087153E" w:rsidRDefault="00000000">
      <w:r>
        <w:t xml:space="preserve">A LP-WUS MO can span across multiple slots. </w:t>
      </w:r>
    </w:p>
    <w:p w14:paraId="024FCBA8" w14:textId="77777777" w:rsidR="0087153E" w:rsidRDefault="00000000">
      <w:pPr>
        <w:pStyle w:val="a2"/>
        <w:numPr>
          <w:ilvl w:val="0"/>
          <w:numId w:val="63"/>
        </w:numPr>
        <w:spacing w:after="0"/>
        <w:rPr>
          <w:lang w:eastAsia="zh-CN"/>
        </w:rPr>
      </w:pPr>
      <w:r>
        <w:rPr>
          <w:lang w:eastAsia="zh-CN"/>
        </w:rPr>
        <w:t>FFS the limitation on the maximum length for an LP-WUS MO</w:t>
      </w:r>
    </w:p>
    <w:p w14:paraId="4A448FD9" w14:textId="77777777" w:rsidR="0087153E" w:rsidRDefault="0087153E">
      <w:pPr>
        <w:rPr>
          <w:lang w:eastAsia="zh-CN" w:bidi="ar"/>
        </w:rPr>
      </w:pPr>
    </w:p>
    <w:p w14:paraId="434F4AEE" w14:textId="77777777" w:rsidR="0087153E" w:rsidRDefault="00000000">
      <w:pPr>
        <w:rPr>
          <w:b/>
          <w:bCs/>
          <w:lang w:eastAsia="zh-CN"/>
        </w:rPr>
      </w:pPr>
      <w:r>
        <w:rPr>
          <w:b/>
          <w:bCs/>
          <w:highlight w:val="green"/>
          <w:lang w:eastAsia="zh-CN"/>
        </w:rPr>
        <w:t>Agreement</w:t>
      </w:r>
    </w:p>
    <w:p w14:paraId="53FA67CC" w14:textId="77777777" w:rsidR="0087153E" w:rsidRDefault="00000000">
      <w:pPr>
        <w:rPr>
          <w:lang w:eastAsia="zh-CN" w:bidi="ar"/>
        </w:rPr>
      </w:pPr>
      <w:r>
        <w:rPr>
          <w:lang w:eastAsia="zh-CN" w:bidi="ar"/>
        </w:rPr>
        <w:t>Only R = 1 is supported for Option A.</w:t>
      </w:r>
    </w:p>
    <w:p w14:paraId="486CE70F" w14:textId="77777777" w:rsidR="0087153E" w:rsidRDefault="0087153E">
      <w:pPr>
        <w:rPr>
          <w:lang w:eastAsia="zh-CN" w:bidi="ar"/>
        </w:rPr>
      </w:pPr>
    </w:p>
    <w:p w14:paraId="14E8FE26" w14:textId="77777777" w:rsidR="0087153E" w:rsidRDefault="00000000">
      <w:pPr>
        <w:rPr>
          <w:b/>
          <w:bCs/>
        </w:rPr>
      </w:pPr>
      <w:r>
        <w:rPr>
          <w:b/>
          <w:bCs/>
        </w:rPr>
        <w:t>Conclusion</w:t>
      </w:r>
    </w:p>
    <w:p w14:paraId="496AA729" w14:textId="77777777" w:rsidR="0087153E" w:rsidRDefault="00000000">
      <w:pPr>
        <w:pStyle w:val="a2"/>
        <w:spacing w:after="0"/>
      </w:pPr>
      <w:r>
        <w:t>For the offset value(s) between an LO and a reference PO/PF, do not support the configuration of 3 offset values.</w:t>
      </w:r>
    </w:p>
    <w:p w14:paraId="1B9BA1F2" w14:textId="77777777" w:rsidR="0087153E" w:rsidRDefault="0087153E">
      <w:pPr>
        <w:rPr>
          <w:lang w:eastAsia="zh-CN" w:bidi="ar"/>
        </w:rPr>
      </w:pPr>
    </w:p>
    <w:p w14:paraId="3CA0706B" w14:textId="77777777" w:rsidR="0087153E" w:rsidRDefault="00000000">
      <w:pPr>
        <w:rPr>
          <w:b/>
          <w:bCs/>
          <w:lang w:eastAsia="zh-CN"/>
        </w:rPr>
      </w:pPr>
      <w:r>
        <w:rPr>
          <w:b/>
          <w:bCs/>
          <w:highlight w:val="green"/>
          <w:lang w:eastAsia="zh-CN"/>
        </w:rPr>
        <w:t>Agreement</w:t>
      </w:r>
    </w:p>
    <w:p w14:paraId="720598DA" w14:textId="77777777" w:rsidR="0087153E" w:rsidRDefault="00000000">
      <w:pPr>
        <w:rPr>
          <w:rFonts w:eastAsia="宋体"/>
          <w:szCs w:val="18"/>
        </w:rPr>
      </w:pPr>
      <w:r>
        <w:rPr>
          <w:rFonts w:eastAsia="宋体"/>
          <w:szCs w:val="18"/>
        </w:rPr>
        <w:t xml:space="preserve">The maximum number of POs per LO is 4, and the number of POs per LO can be 1, 2 or 4.  </w:t>
      </w:r>
    </w:p>
    <w:p w14:paraId="5BC5D72F" w14:textId="77777777" w:rsidR="0087153E" w:rsidRDefault="0087153E">
      <w:pPr>
        <w:rPr>
          <w:lang w:eastAsia="zh-CN" w:bidi="ar"/>
        </w:rPr>
      </w:pPr>
    </w:p>
    <w:p w14:paraId="4FDD06CE" w14:textId="77777777" w:rsidR="0087153E" w:rsidRDefault="00000000">
      <w:pPr>
        <w:rPr>
          <w:lang w:eastAsia="zh-CN" w:bidi="ar"/>
        </w:rPr>
      </w:pPr>
      <w:r>
        <w:rPr>
          <w:b/>
          <w:bCs/>
          <w:lang w:eastAsia="zh-CN" w:bidi="ar"/>
        </w:rPr>
        <w:t>R1-2502619</w:t>
      </w:r>
      <w:r>
        <w:rPr>
          <w:lang w:eastAsia="zh-CN" w:bidi="ar"/>
        </w:rPr>
        <w:tab/>
        <w:t>Summary #2 on LP-WUS operation in IDLE/INACTIVE mode</w:t>
      </w:r>
      <w:r>
        <w:rPr>
          <w:lang w:eastAsia="zh-CN" w:bidi="ar"/>
        </w:rPr>
        <w:tab/>
        <w:t>Moderator (Apple)</w:t>
      </w:r>
    </w:p>
    <w:p w14:paraId="6D5AF9C7" w14:textId="77777777" w:rsidR="0087153E" w:rsidRDefault="0087153E">
      <w:pPr>
        <w:rPr>
          <w:lang w:eastAsia="zh-CN" w:bidi="ar"/>
        </w:rPr>
      </w:pPr>
    </w:p>
    <w:p w14:paraId="562D4B8A" w14:textId="77777777" w:rsidR="0087153E" w:rsidRDefault="00000000">
      <w:pPr>
        <w:rPr>
          <w:b/>
          <w:bCs/>
          <w:lang w:eastAsia="zh-CN"/>
        </w:rPr>
      </w:pPr>
      <w:r>
        <w:rPr>
          <w:b/>
          <w:bCs/>
          <w:highlight w:val="green"/>
          <w:lang w:eastAsia="zh-CN"/>
        </w:rPr>
        <w:t>Agreement</w:t>
      </w:r>
    </w:p>
    <w:p w14:paraId="22B7DDE7" w14:textId="77777777" w:rsidR="0087153E" w:rsidRDefault="00000000">
      <w:pPr>
        <w:rPr>
          <w:rFonts w:eastAsia="宋体"/>
          <w:szCs w:val="18"/>
        </w:rPr>
      </w:pPr>
      <w:r>
        <w:rPr>
          <w:lang w:bidi="ar"/>
        </w:rPr>
        <w:t xml:space="preserve">For Option 2, the maximum value of M (number of LP-WUS MOs per beam) in Option A </w:t>
      </w:r>
      <w:r>
        <w:t xml:space="preserve">for MO configuration </w:t>
      </w:r>
      <w:r>
        <w:rPr>
          <w:lang w:bidi="ar"/>
        </w:rPr>
        <w:t>is 4.</w:t>
      </w:r>
    </w:p>
    <w:p w14:paraId="02C8A88F" w14:textId="77777777" w:rsidR="0087153E" w:rsidRDefault="0087153E">
      <w:pPr>
        <w:rPr>
          <w:lang w:eastAsia="zh-CN" w:bidi="ar"/>
        </w:rPr>
      </w:pPr>
    </w:p>
    <w:p w14:paraId="66F72DEB" w14:textId="77777777" w:rsidR="0087153E" w:rsidRDefault="00000000">
      <w:pPr>
        <w:rPr>
          <w:b/>
          <w:bCs/>
          <w:lang w:eastAsia="zh-CN"/>
        </w:rPr>
      </w:pPr>
      <w:r>
        <w:rPr>
          <w:b/>
          <w:bCs/>
          <w:highlight w:val="green"/>
          <w:lang w:eastAsia="zh-CN"/>
        </w:rPr>
        <w:t>Agreement</w:t>
      </w:r>
    </w:p>
    <w:p w14:paraId="33A98483" w14:textId="77777777" w:rsidR="0087153E" w:rsidRDefault="00000000">
      <w:r>
        <w:t>For LP-WUS, the N * M LP-WUS MOs in an LO are indexed sequentially in time, from 1 to N*M, where N is the number of beams corresponding to LP-WUS, and M is the number of LP-WUS MOs for each beam.</w:t>
      </w:r>
    </w:p>
    <w:p w14:paraId="094D74E7" w14:textId="77777777" w:rsidR="0087153E" w:rsidRDefault="00000000">
      <w:pPr>
        <w:pStyle w:val="affff2"/>
        <w:numPr>
          <w:ilvl w:val="0"/>
          <w:numId w:val="64"/>
        </w:numPr>
        <w:ind w:firstLine="420"/>
        <w:rPr>
          <w:lang w:eastAsia="en-US"/>
        </w:rPr>
      </w:pPr>
      <w:r>
        <w:t>The (n*M+m+1)-th LP-WUS MO corresponds to the (n+1)-th beam, where m=</w:t>
      </w:r>
      <w:proofErr w:type="gramStart"/>
      <w:r>
        <w:t>0,1,…</w:t>
      </w:r>
      <w:proofErr w:type="gramEnd"/>
      <w:r>
        <w:t>,M-1, n=0,1,2,…,N-1. (multiple MOs first, beam second)</w:t>
      </w:r>
    </w:p>
    <w:p w14:paraId="7B8A7730" w14:textId="77777777" w:rsidR="0087153E" w:rsidRDefault="00000000">
      <w:r>
        <w:t>Note: Above does not change the previous agreement on association between LP-WUS and SSB beams.</w:t>
      </w:r>
    </w:p>
    <w:p w14:paraId="0A0B7243" w14:textId="77777777" w:rsidR="0087153E" w:rsidRDefault="0087153E">
      <w:pPr>
        <w:rPr>
          <w:lang w:eastAsia="zh-CN" w:bidi="ar"/>
        </w:rPr>
      </w:pPr>
    </w:p>
    <w:p w14:paraId="742B37B3" w14:textId="77777777" w:rsidR="0087153E" w:rsidRDefault="00000000">
      <w:pPr>
        <w:rPr>
          <w:b/>
          <w:bCs/>
          <w:lang w:eastAsia="zh-CN"/>
        </w:rPr>
      </w:pPr>
      <w:r>
        <w:rPr>
          <w:b/>
          <w:bCs/>
          <w:highlight w:val="green"/>
          <w:lang w:eastAsia="zh-CN"/>
        </w:rPr>
        <w:t>Agreement</w:t>
      </w:r>
    </w:p>
    <w:p w14:paraId="3904B32E" w14:textId="77777777" w:rsidR="0087153E" w:rsidRDefault="00000000">
      <w:pPr>
        <w:pStyle w:val="a2"/>
        <w:spacing w:after="0"/>
        <w:rPr>
          <w:rFonts w:eastAsia="宋体"/>
          <w:szCs w:val="18"/>
        </w:rPr>
      </w:pPr>
      <w:r>
        <w:rPr>
          <w:rFonts w:eastAsia="宋体"/>
          <w:szCs w:val="18"/>
        </w:rPr>
        <w:t>For OFDM-based LP-WUR, reuse the LP-SS based LP-RSRP/LP-RSRQ definition of OOK-based LP-WUR.</w:t>
      </w:r>
    </w:p>
    <w:p w14:paraId="045ACDF2" w14:textId="77777777" w:rsidR="0087153E" w:rsidRDefault="00000000">
      <w:r>
        <w:t>FFS: Whether OFDM receiver can measure LP-SS if overlaid OFDM sequence is not configured (M=1).</w:t>
      </w:r>
    </w:p>
    <w:p w14:paraId="2A9B7569" w14:textId="77777777" w:rsidR="0087153E" w:rsidRDefault="0087153E">
      <w:pPr>
        <w:pStyle w:val="a2"/>
        <w:spacing w:after="0"/>
        <w:rPr>
          <w:lang w:eastAsia="zh-CN"/>
        </w:rPr>
      </w:pPr>
    </w:p>
    <w:p w14:paraId="28F41556" w14:textId="77777777" w:rsidR="0087153E" w:rsidRDefault="00000000">
      <w:pPr>
        <w:rPr>
          <w:b/>
          <w:bCs/>
          <w:lang w:eastAsia="zh-CN"/>
        </w:rPr>
      </w:pPr>
      <w:r>
        <w:rPr>
          <w:b/>
          <w:bCs/>
          <w:highlight w:val="green"/>
          <w:lang w:eastAsia="zh-CN"/>
        </w:rPr>
        <w:t>Agreement</w:t>
      </w:r>
    </w:p>
    <w:p w14:paraId="36E35611" w14:textId="77777777" w:rsidR="0087153E" w:rsidRDefault="00000000">
      <w:pPr>
        <w:pStyle w:val="a2"/>
        <w:spacing w:after="0"/>
        <w:rPr>
          <w:rFonts w:eastAsia="宋体"/>
          <w:szCs w:val="18"/>
        </w:rPr>
      </w:pPr>
      <w:r>
        <w:rPr>
          <w:rFonts w:eastAsia="宋体"/>
          <w:szCs w:val="18"/>
        </w:rPr>
        <w:t>For LP-SSS-RSRP/RSSI measurement performed by OFDM-based LP-WUR for the serving cell, SMTC window is not applicable.</w:t>
      </w:r>
    </w:p>
    <w:p w14:paraId="4A698B23" w14:textId="77777777" w:rsidR="0087153E" w:rsidRDefault="00000000">
      <w:pPr>
        <w:pStyle w:val="affff2"/>
        <w:numPr>
          <w:ilvl w:val="0"/>
          <w:numId w:val="19"/>
        </w:numPr>
        <w:ind w:firstLine="420"/>
      </w:pPr>
      <w:r>
        <w:t xml:space="preserve">Send an LS to RAN4 to confirm the above agreement. </w:t>
      </w:r>
      <w:r>
        <w:rPr>
          <w:highlight w:val="green"/>
        </w:rPr>
        <w:t>Final LS in R1-2503103.</w:t>
      </w:r>
    </w:p>
    <w:p w14:paraId="4E0BAA10" w14:textId="77777777" w:rsidR="0087153E" w:rsidRDefault="0087153E">
      <w:pPr>
        <w:rPr>
          <w:lang w:eastAsia="zh-CN" w:bidi="ar"/>
        </w:rPr>
      </w:pPr>
    </w:p>
    <w:p w14:paraId="3087F451" w14:textId="77777777" w:rsidR="0087153E" w:rsidRDefault="00000000">
      <w:pPr>
        <w:rPr>
          <w:lang w:eastAsia="zh-CN" w:bidi="ar"/>
        </w:rPr>
      </w:pPr>
      <w:r>
        <w:rPr>
          <w:b/>
          <w:bCs/>
          <w:lang w:eastAsia="zh-CN" w:bidi="ar"/>
        </w:rPr>
        <w:t>R1-2503087</w:t>
      </w:r>
      <w:r>
        <w:rPr>
          <w:lang w:eastAsia="zh-CN" w:bidi="ar"/>
        </w:rPr>
        <w:tab/>
        <w:t>Draft LS on the RRM measurement metrics for OFDM-based LP-WUR</w:t>
      </w:r>
      <w:r>
        <w:rPr>
          <w:lang w:eastAsia="zh-CN" w:bidi="ar"/>
        </w:rPr>
        <w:tab/>
        <w:t>Moderator (Apple)</w:t>
      </w:r>
    </w:p>
    <w:p w14:paraId="6AB48C5C" w14:textId="77777777" w:rsidR="0087153E" w:rsidRDefault="0087153E">
      <w:pPr>
        <w:rPr>
          <w:lang w:eastAsia="zh-CN" w:bidi="ar"/>
        </w:rPr>
      </w:pPr>
    </w:p>
    <w:p w14:paraId="2B798375" w14:textId="77777777" w:rsidR="0087153E" w:rsidRDefault="00000000">
      <w:pPr>
        <w:rPr>
          <w:b/>
          <w:bCs/>
          <w:lang w:eastAsia="zh-CN"/>
        </w:rPr>
      </w:pPr>
      <w:r>
        <w:rPr>
          <w:b/>
          <w:bCs/>
          <w:highlight w:val="green"/>
          <w:lang w:eastAsia="zh-CN"/>
        </w:rPr>
        <w:t>Agreement</w:t>
      </w:r>
    </w:p>
    <w:p w14:paraId="6FB4F7C4" w14:textId="77777777" w:rsidR="0087153E" w:rsidRDefault="00000000">
      <w:pPr>
        <w:rPr>
          <w:lang w:eastAsia="zh-CN" w:bidi="ar"/>
        </w:rPr>
      </w:pPr>
      <w:r>
        <w:rPr>
          <w:lang w:eastAsia="zh-CN" w:bidi="ar"/>
        </w:rPr>
        <w:t>LS on the RRM measurement metrics for OFDM-based LP-WUR is agreed. Final LS in R1-2503103.</w:t>
      </w:r>
    </w:p>
    <w:p w14:paraId="0C92195C" w14:textId="77777777" w:rsidR="0087153E" w:rsidRDefault="00000000">
      <w:pPr>
        <w:pStyle w:val="affff2"/>
        <w:numPr>
          <w:ilvl w:val="0"/>
          <w:numId w:val="19"/>
        </w:numPr>
        <w:ind w:firstLine="420"/>
        <w:rPr>
          <w:lang w:bidi="ar"/>
        </w:rPr>
      </w:pPr>
      <w:r>
        <w:rPr>
          <w:lang w:bidi="ar"/>
        </w:rPr>
        <w:t>Note: RAN1 understanding is existing metrics SS-RSRP and SS-RSRQ are reused for OFDM-based LP-WUR. No separate metrics (LP-SSS-RSRP and LP-SSS-RSRQ) will be introduced in the specifications.</w:t>
      </w:r>
    </w:p>
    <w:p w14:paraId="5BE39B56" w14:textId="77777777" w:rsidR="0087153E" w:rsidRDefault="0087153E">
      <w:pPr>
        <w:rPr>
          <w:lang w:eastAsia="zh-CN" w:bidi="ar"/>
        </w:rPr>
      </w:pPr>
    </w:p>
    <w:p w14:paraId="45CB25EE" w14:textId="77777777" w:rsidR="0087153E" w:rsidRDefault="00000000">
      <w:pPr>
        <w:rPr>
          <w:lang w:eastAsia="zh-CN" w:bidi="ar"/>
        </w:rPr>
      </w:pPr>
      <w:r>
        <w:rPr>
          <w:b/>
          <w:bCs/>
          <w:lang w:eastAsia="zh-CN" w:bidi="ar"/>
        </w:rPr>
        <w:t>R1-2502620</w:t>
      </w:r>
      <w:r>
        <w:rPr>
          <w:lang w:eastAsia="zh-CN" w:bidi="ar"/>
        </w:rPr>
        <w:tab/>
        <w:t>Summary #3 on LP-WUS operation in IDLE/INACTIVE mode</w:t>
      </w:r>
      <w:r>
        <w:rPr>
          <w:lang w:eastAsia="zh-CN" w:bidi="ar"/>
        </w:rPr>
        <w:tab/>
        <w:t>Moderator (Apple)</w:t>
      </w:r>
    </w:p>
    <w:p w14:paraId="1D7B06B0" w14:textId="77777777" w:rsidR="0087153E" w:rsidRDefault="0087153E">
      <w:pPr>
        <w:rPr>
          <w:lang w:eastAsia="zh-CN" w:bidi="ar"/>
        </w:rPr>
      </w:pPr>
    </w:p>
    <w:p w14:paraId="13BC3EA5" w14:textId="77777777" w:rsidR="0087153E" w:rsidRDefault="00000000">
      <w:pPr>
        <w:rPr>
          <w:b/>
          <w:bCs/>
          <w:lang w:eastAsia="zh-CN"/>
        </w:rPr>
      </w:pPr>
      <w:r>
        <w:rPr>
          <w:b/>
          <w:bCs/>
          <w:highlight w:val="green"/>
          <w:lang w:eastAsia="zh-CN"/>
        </w:rPr>
        <w:t>Agreement</w:t>
      </w:r>
    </w:p>
    <w:p w14:paraId="37BBF5F7" w14:textId="77777777" w:rsidR="0087153E" w:rsidRDefault="00000000">
      <w:pPr>
        <w:rPr>
          <w:rFonts w:eastAsia="宋体"/>
          <w:szCs w:val="18"/>
        </w:rPr>
      </w:pPr>
      <w:r>
        <w:rPr>
          <w:rFonts w:eastAsia="宋体"/>
          <w:szCs w:val="18"/>
        </w:rPr>
        <w:t>For Option 2, at least one codepoint corresponding to each of the subgroups in each PO is supported.</w:t>
      </w:r>
    </w:p>
    <w:p w14:paraId="40D7DD25" w14:textId="77777777" w:rsidR="0087153E" w:rsidRDefault="00000000">
      <w:pPr>
        <w:pStyle w:val="affff2"/>
        <w:numPr>
          <w:ilvl w:val="0"/>
          <w:numId w:val="65"/>
        </w:numPr>
        <w:ind w:firstLine="420"/>
        <w:rPr>
          <w:szCs w:val="18"/>
        </w:rPr>
      </w:pPr>
      <w:r>
        <w:rPr>
          <w:szCs w:val="18"/>
        </w:rPr>
        <w:t xml:space="preserve">For codepoint corresponding to more than one </w:t>
      </w:r>
      <w:proofErr w:type="gramStart"/>
      <w:r>
        <w:rPr>
          <w:szCs w:val="18"/>
        </w:rPr>
        <w:t>subgroups</w:t>
      </w:r>
      <w:proofErr w:type="gramEnd"/>
      <w:r>
        <w:rPr>
          <w:szCs w:val="18"/>
        </w:rPr>
        <w:t>:</w:t>
      </w:r>
    </w:p>
    <w:p w14:paraId="344BBB2B" w14:textId="77777777" w:rsidR="0087153E" w:rsidRDefault="00000000">
      <w:pPr>
        <w:pStyle w:val="a2"/>
        <w:numPr>
          <w:ilvl w:val="1"/>
          <w:numId w:val="65"/>
        </w:numPr>
        <w:spacing w:after="0"/>
        <w:rPr>
          <w:lang w:eastAsia="zh-CN"/>
        </w:rPr>
      </w:pPr>
      <w:r>
        <w:rPr>
          <w:lang w:eastAsia="zh-CN"/>
        </w:rPr>
        <w:t xml:space="preserve">Alt 2: </w:t>
      </w:r>
      <w:r>
        <w:rPr>
          <w:rFonts w:eastAsia="宋体"/>
          <w:szCs w:val="18"/>
        </w:rPr>
        <w:t>One codepoint for each PO corresponding to all the subgroups in the PO</w:t>
      </w:r>
      <w:r>
        <w:rPr>
          <w:lang w:eastAsia="zh-CN"/>
        </w:rPr>
        <w:t xml:space="preserve"> </w:t>
      </w:r>
    </w:p>
    <w:p w14:paraId="58583B95" w14:textId="77777777" w:rsidR="0087153E" w:rsidRDefault="0087153E">
      <w:pPr>
        <w:rPr>
          <w:lang w:eastAsia="zh-CN" w:bidi="ar"/>
        </w:rPr>
      </w:pPr>
    </w:p>
    <w:p w14:paraId="4BF2B099" w14:textId="77777777" w:rsidR="0087153E" w:rsidRDefault="00000000">
      <w:pPr>
        <w:rPr>
          <w:b/>
          <w:bCs/>
          <w:lang w:eastAsia="zh-CN"/>
        </w:rPr>
      </w:pPr>
      <w:r>
        <w:rPr>
          <w:b/>
          <w:bCs/>
          <w:highlight w:val="green"/>
          <w:lang w:eastAsia="zh-CN"/>
        </w:rPr>
        <w:t>Agreement</w:t>
      </w:r>
    </w:p>
    <w:p w14:paraId="386DC5E2" w14:textId="77777777" w:rsidR="0087153E" w:rsidRDefault="00000000">
      <w:pPr>
        <w:pStyle w:val="a2"/>
        <w:spacing w:after="0"/>
        <w:rPr>
          <w:lang w:eastAsia="zh-CN"/>
        </w:rPr>
      </w:pPr>
      <w:r>
        <w:rPr>
          <w:lang w:eastAsia="zh-CN"/>
        </w:rPr>
        <w:t xml:space="preserve">For Option 2, a common codepoint per PO is always used and the maximum number of subgroups supported per PO is </w:t>
      </w:r>
    </w:p>
    <w:p w14:paraId="664D42F2" w14:textId="77777777" w:rsidR="0087153E" w:rsidRDefault="00000000">
      <w:pPr>
        <w:pStyle w:val="a2"/>
        <w:numPr>
          <w:ilvl w:val="0"/>
          <w:numId w:val="19"/>
        </w:numPr>
        <w:spacing w:after="0"/>
        <w:rPr>
          <w:lang w:eastAsia="zh-CN"/>
        </w:rPr>
      </w:pPr>
      <w:r>
        <w:rPr>
          <w:lang w:eastAsia="zh-CN"/>
        </w:rPr>
        <w:t>7 for the case where 4 POs are mapped to one LO</w:t>
      </w:r>
    </w:p>
    <w:p w14:paraId="3D0E2192" w14:textId="77777777" w:rsidR="0087153E" w:rsidRDefault="00000000">
      <w:pPr>
        <w:pStyle w:val="a2"/>
        <w:numPr>
          <w:ilvl w:val="0"/>
          <w:numId w:val="19"/>
        </w:numPr>
        <w:spacing w:after="0"/>
        <w:rPr>
          <w:lang w:eastAsia="zh-CN"/>
        </w:rPr>
      </w:pPr>
      <w:r>
        <w:rPr>
          <w:lang w:eastAsia="zh-CN"/>
        </w:rPr>
        <w:t>15 for the case where 2 POs are mapped to one LO</w:t>
      </w:r>
    </w:p>
    <w:p w14:paraId="622AA7D7" w14:textId="77777777" w:rsidR="0087153E" w:rsidRDefault="0087153E">
      <w:pPr>
        <w:rPr>
          <w:lang w:eastAsia="zh-CN" w:bidi="ar"/>
        </w:rPr>
      </w:pPr>
    </w:p>
    <w:p w14:paraId="1975E017" w14:textId="77777777" w:rsidR="0087153E" w:rsidRDefault="00000000">
      <w:pPr>
        <w:rPr>
          <w:lang w:eastAsia="zh-CN" w:bidi="ar"/>
        </w:rPr>
      </w:pPr>
      <w:r>
        <w:rPr>
          <w:b/>
          <w:bCs/>
          <w:lang w:eastAsia="zh-CN" w:bidi="ar"/>
        </w:rPr>
        <w:t>R1-2502621</w:t>
      </w:r>
      <w:r>
        <w:rPr>
          <w:lang w:eastAsia="zh-CN" w:bidi="ar"/>
        </w:rPr>
        <w:tab/>
        <w:t>Summary #4 on LP-WUS operation in IDLE/INACTIVE mode</w:t>
      </w:r>
      <w:r>
        <w:rPr>
          <w:lang w:eastAsia="zh-CN" w:bidi="ar"/>
        </w:rPr>
        <w:tab/>
        <w:t>Moderator (Apple)</w:t>
      </w:r>
    </w:p>
    <w:p w14:paraId="5A2284EE" w14:textId="77777777" w:rsidR="0087153E" w:rsidRDefault="0087153E">
      <w:pPr>
        <w:rPr>
          <w:lang w:eastAsia="zh-CN" w:bidi="ar"/>
        </w:rPr>
      </w:pPr>
    </w:p>
    <w:p w14:paraId="79528F99" w14:textId="77777777" w:rsidR="0087153E" w:rsidRDefault="00000000">
      <w:pPr>
        <w:rPr>
          <w:b/>
          <w:bCs/>
          <w:lang w:eastAsia="zh-CN"/>
        </w:rPr>
      </w:pPr>
      <w:r>
        <w:rPr>
          <w:b/>
          <w:bCs/>
          <w:highlight w:val="green"/>
          <w:lang w:eastAsia="zh-CN"/>
        </w:rPr>
        <w:t>Agreement</w:t>
      </w:r>
    </w:p>
    <w:p w14:paraId="6F5BEB6C" w14:textId="77777777" w:rsidR="0087153E" w:rsidRDefault="00000000">
      <w:pPr>
        <w:pStyle w:val="a2"/>
        <w:spacing w:after="0"/>
        <w:rPr>
          <w:lang w:eastAsia="zh-CN"/>
        </w:rPr>
      </w:pPr>
      <w:r>
        <w:rPr>
          <w:lang w:eastAsia="zh-CN"/>
        </w:rPr>
        <w:t xml:space="preserve">Regarding whether there is any restriction on mapping multiple POs to one LO, </w:t>
      </w:r>
      <w:r>
        <w:rPr>
          <w:rFonts w:eastAsia="宋体"/>
          <w:szCs w:val="18"/>
        </w:rPr>
        <w:t>no additional constraint for mapping multiple POs to one LO</w:t>
      </w:r>
    </w:p>
    <w:p w14:paraId="34637E67" w14:textId="77777777" w:rsidR="0087153E" w:rsidRDefault="0087153E">
      <w:pPr>
        <w:rPr>
          <w:lang w:eastAsia="zh-CN" w:bidi="ar"/>
        </w:rPr>
      </w:pPr>
    </w:p>
    <w:p w14:paraId="67F50C1C" w14:textId="77777777" w:rsidR="0087153E" w:rsidRDefault="00000000">
      <w:pPr>
        <w:rPr>
          <w:b/>
          <w:bCs/>
          <w:lang w:eastAsia="zh-CN"/>
        </w:rPr>
      </w:pPr>
      <w:r>
        <w:rPr>
          <w:b/>
          <w:bCs/>
          <w:highlight w:val="green"/>
          <w:lang w:eastAsia="zh-CN"/>
        </w:rPr>
        <w:t>Agreement</w:t>
      </w:r>
    </w:p>
    <w:p w14:paraId="3EDE6E15" w14:textId="77777777" w:rsidR="0087153E" w:rsidRDefault="00000000">
      <w:pPr>
        <w:pStyle w:val="a2"/>
        <w:spacing w:after="0"/>
      </w:pPr>
      <w:r>
        <w:t>UE determines whether a symbol is available for LP-WUS based on:</w:t>
      </w:r>
    </w:p>
    <w:p w14:paraId="7631E249" w14:textId="77777777" w:rsidR="0087153E" w:rsidRDefault="00000000">
      <w:pPr>
        <w:pStyle w:val="affff2"/>
        <w:numPr>
          <w:ilvl w:val="0"/>
          <w:numId w:val="65"/>
        </w:numPr>
        <w:ind w:firstLine="420"/>
        <w:rPr>
          <w:szCs w:val="18"/>
        </w:rPr>
      </w:pPr>
      <w:r>
        <w:rPr>
          <w:szCs w:val="18"/>
        </w:rPr>
        <w:t>Alt 1: Time-domain pattern configured by the gNB</w:t>
      </w:r>
    </w:p>
    <w:p w14:paraId="72C2EF5F" w14:textId="77777777" w:rsidR="0087153E" w:rsidRDefault="00000000">
      <w:pPr>
        <w:pStyle w:val="affff2"/>
        <w:numPr>
          <w:ilvl w:val="1"/>
          <w:numId w:val="65"/>
        </w:numPr>
        <w:ind w:firstLine="420"/>
        <w:rPr>
          <w:szCs w:val="18"/>
        </w:rPr>
      </w:pPr>
      <w:r>
        <w:rPr>
          <w:szCs w:val="18"/>
        </w:rPr>
        <w:t>Alt 1A: Periodic time-domain pattern</w:t>
      </w:r>
    </w:p>
    <w:p w14:paraId="3B65FC3C" w14:textId="77777777" w:rsidR="0087153E" w:rsidRDefault="00000000">
      <w:pPr>
        <w:pStyle w:val="affff2"/>
        <w:numPr>
          <w:ilvl w:val="2"/>
          <w:numId w:val="65"/>
        </w:numPr>
        <w:ind w:firstLine="420"/>
        <w:rPr>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528A52DA" w14:textId="77777777" w:rsidR="0087153E" w:rsidRDefault="00000000">
      <w:pPr>
        <w:pStyle w:val="affff2"/>
        <w:numPr>
          <w:ilvl w:val="1"/>
          <w:numId w:val="65"/>
        </w:numPr>
        <w:ind w:firstLine="420"/>
        <w:rPr>
          <w:szCs w:val="18"/>
        </w:rPr>
      </w:pPr>
      <w:r>
        <w:t>Alt 1B: Per-MO pattern, applicable for all Mos</w:t>
      </w:r>
    </w:p>
    <w:p w14:paraId="1F9952DC" w14:textId="77777777" w:rsidR="0087153E" w:rsidRDefault="00000000">
      <w:pPr>
        <w:pStyle w:val="affff2"/>
        <w:numPr>
          <w:ilvl w:val="0"/>
          <w:numId w:val="65"/>
        </w:numPr>
        <w:ind w:firstLine="420"/>
        <w:rPr>
          <w:szCs w:val="18"/>
        </w:rPr>
      </w:pPr>
      <w:r>
        <w:rPr>
          <w:szCs w:val="18"/>
        </w:rPr>
        <w:t>Alt 2: Information from existing configurations available for idle/inactive UEs such as [SSB, CORESET/Type-0 CSS, TDD DL/UL configuration, etc].</w:t>
      </w:r>
    </w:p>
    <w:p w14:paraId="580C7758" w14:textId="77777777" w:rsidR="0087153E" w:rsidRDefault="00000000">
      <w:pPr>
        <w:pStyle w:val="affff2"/>
        <w:numPr>
          <w:ilvl w:val="0"/>
          <w:numId w:val="65"/>
        </w:numPr>
        <w:ind w:firstLine="420"/>
        <w:rPr>
          <w:szCs w:val="18"/>
        </w:rPr>
      </w:pPr>
      <w:r>
        <w:rPr>
          <w:szCs w:val="18"/>
        </w:rPr>
        <w:t>Alt 3: Combination of Alt 1 and Alt 2</w:t>
      </w:r>
    </w:p>
    <w:p w14:paraId="714B585D" w14:textId="77777777" w:rsidR="0087153E" w:rsidRDefault="00000000">
      <w:pPr>
        <w:pStyle w:val="affff2"/>
        <w:numPr>
          <w:ilvl w:val="0"/>
          <w:numId w:val="65"/>
        </w:numPr>
        <w:ind w:firstLine="420"/>
        <w:rPr>
          <w:szCs w:val="18"/>
        </w:rPr>
      </w:pPr>
      <w:r>
        <w:rPr>
          <w:szCs w:val="18"/>
        </w:rPr>
        <w:t>Alt 4: NW ensures LP-WUS configuration without collision with existing signal(s)</w:t>
      </w:r>
    </w:p>
    <w:p w14:paraId="7289C91D" w14:textId="77777777" w:rsidR="0087153E" w:rsidRDefault="0087153E">
      <w:pPr>
        <w:rPr>
          <w:lang w:eastAsia="zh-CN" w:bidi="ar"/>
        </w:rPr>
      </w:pPr>
    </w:p>
    <w:p w14:paraId="2AF55BF1" w14:textId="77777777" w:rsidR="0087153E" w:rsidRDefault="00000000">
      <w:pPr>
        <w:rPr>
          <w:b/>
          <w:bCs/>
          <w:lang w:eastAsia="zh-CN"/>
        </w:rPr>
      </w:pPr>
      <w:r>
        <w:rPr>
          <w:b/>
          <w:bCs/>
          <w:highlight w:val="green"/>
          <w:lang w:eastAsia="zh-CN"/>
        </w:rPr>
        <w:t>Agreement</w:t>
      </w:r>
    </w:p>
    <w:p w14:paraId="21D4F083" w14:textId="77777777" w:rsidR="0087153E" w:rsidRDefault="00000000">
      <w:pPr>
        <w:pStyle w:val="a2"/>
        <w:spacing w:after="0"/>
      </w:pPr>
      <w:r>
        <w:t xml:space="preserve">For the determination of starting time locations of LP-WUS MOs and LP-WUS transmissions in a LO, </w:t>
      </w:r>
    </w:p>
    <w:p w14:paraId="011BA1C4" w14:textId="77777777" w:rsidR="0087153E" w:rsidRDefault="00000000">
      <w:pPr>
        <w:pStyle w:val="affff2"/>
        <w:numPr>
          <w:ilvl w:val="0"/>
          <w:numId w:val="65"/>
        </w:numPr>
        <w:ind w:firstLine="420"/>
      </w:pPr>
      <w:r>
        <w:t>A reference point is the start of a reference frame determined by the frame-level offset from the start of the first PF of the PF(s) associated with the LO.</w:t>
      </w:r>
    </w:p>
    <w:p w14:paraId="1C199D51" w14:textId="77777777" w:rsidR="0087153E" w:rsidRDefault="00000000">
      <w:pPr>
        <w:pStyle w:val="affff2"/>
        <w:numPr>
          <w:ilvl w:val="0"/>
          <w:numId w:val="65"/>
        </w:numPr>
        <w:ind w:firstLine="420"/>
      </w:pPr>
      <w:r>
        <w:t>The starting time location of the first LP-WUS MO in a LO is indicated by an offset w.r.t. the reference point.</w:t>
      </w:r>
    </w:p>
    <w:p w14:paraId="1DB50059" w14:textId="77777777" w:rsidR="0087153E" w:rsidRDefault="00000000">
      <w:pPr>
        <w:pStyle w:val="affff2"/>
        <w:numPr>
          <w:ilvl w:val="1"/>
          <w:numId w:val="65"/>
        </w:numPr>
        <w:ind w:firstLine="420"/>
      </w:pPr>
      <w:r>
        <w:rPr>
          <w:szCs w:val="18"/>
        </w:rPr>
        <w:t>FFS</w:t>
      </w:r>
      <w:r>
        <w:t xml:space="preserve"> slot-level or symbol-level offset</w:t>
      </w:r>
    </w:p>
    <w:p w14:paraId="43DB2618" w14:textId="77777777" w:rsidR="0087153E" w:rsidRDefault="00000000">
      <w:pPr>
        <w:pStyle w:val="affff2"/>
        <w:numPr>
          <w:ilvl w:val="0"/>
          <w:numId w:val="65"/>
        </w:numPr>
        <w:ind w:firstLine="420"/>
      </w:pPr>
      <w:r>
        <w:t>The starting time locations of the subsequent LP-WUS MOs in a LO are determined based one of the following alternatives:</w:t>
      </w:r>
    </w:p>
    <w:p w14:paraId="49513B0D" w14:textId="77777777" w:rsidR="0087153E" w:rsidRDefault="00000000">
      <w:pPr>
        <w:pStyle w:val="affff2"/>
        <w:numPr>
          <w:ilvl w:val="1"/>
          <w:numId w:val="65"/>
        </w:numPr>
        <w:ind w:firstLine="420"/>
      </w:pPr>
      <w:r>
        <w:t>Alt 1: An offset is indicated for each of the subsequent LP-WUS MOs.</w:t>
      </w:r>
    </w:p>
    <w:p w14:paraId="4C533917" w14:textId="77777777" w:rsidR="0087153E" w:rsidRDefault="00000000">
      <w:pPr>
        <w:pStyle w:val="affff2"/>
        <w:numPr>
          <w:ilvl w:val="2"/>
          <w:numId w:val="65"/>
        </w:numPr>
        <w:ind w:firstLine="420"/>
      </w:pPr>
      <w:r>
        <w:t>FFS slot-level or symbol-level offset</w:t>
      </w:r>
    </w:p>
    <w:p w14:paraId="2FC1F941" w14:textId="77777777" w:rsidR="0087153E" w:rsidRDefault="00000000">
      <w:pPr>
        <w:pStyle w:val="affff2"/>
        <w:numPr>
          <w:ilvl w:val="1"/>
          <w:numId w:val="65"/>
        </w:numPr>
        <w:ind w:firstLine="420"/>
      </w:pPr>
      <w:r>
        <w:t>Alt 2: The start time location of a subsequent LP-WUS MO is determined implicitly at least based on the previous LP-WUS MO.</w:t>
      </w:r>
    </w:p>
    <w:p w14:paraId="3F83FA8B" w14:textId="77777777" w:rsidR="0087153E" w:rsidRDefault="00000000">
      <w:pPr>
        <w:pStyle w:val="affff2"/>
        <w:numPr>
          <w:ilvl w:val="2"/>
          <w:numId w:val="65"/>
        </w:numPr>
        <w:ind w:firstLine="420"/>
      </w:pPr>
      <w:r>
        <w:t>FFS additional configuration to control the subsequent MO locations, e.g.,</w:t>
      </w:r>
    </w:p>
    <w:p w14:paraId="452F8EB9" w14:textId="77777777" w:rsidR="0087153E" w:rsidRDefault="00000000">
      <w:pPr>
        <w:pStyle w:val="affff2"/>
        <w:numPr>
          <w:ilvl w:val="3"/>
          <w:numId w:val="65"/>
        </w:numPr>
        <w:ind w:firstLine="420"/>
      </w:pPr>
      <w:r>
        <w:lastRenderedPageBreak/>
        <w:t>Alt 2A: configuration of a single gap between the end of the previous MO (or a set of previous MOs) and the start of the next MO</w:t>
      </w:r>
    </w:p>
    <w:p w14:paraId="4C831C15" w14:textId="77777777" w:rsidR="0087153E" w:rsidRDefault="00000000">
      <w:pPr>
        <w:pStyle w:val="affff2"/>
        <w:numPr>
          <w:ilvl w:val="3"/>
          <w:numId w:val="65"/>
        </w:numPr>
        <w:ind w:firstLine="420"/>
      </w:pPr>
      <w:r>
        <w:t>Alt 2B: configuration of candidate starting locations for MOs, similar to search space configuration</w:t>
      </w:r>
    </w:p>
    <w:p w14:paraId="5CD93967" w14:textId="77777777" w:rsidR="0087153E" w:rsidRDefault="00000000">
      <w:pPr>
        <w:pStyle w:val="affff2"/>
        <w:numPr>
          <w:ilvl w:val="1"/>
          <w:numId w:val="65"/>
        </w:numPr>
        <w:ind w:firstLine="420"/>
      </w:pPr>
      <w:r>
        <w:t>FFS restriction on MO locations, e.g. only on DL slots</w:t>
      </w:r>
    </w:p>
    <w:p w14:paraId="147C1437" w14:textId="77777777" w:rsidR="0087153E" w:rsidRDefault="00000000">
      <w:pPr>
        <w:pStyle w:val="affff2"/>
        <w:numPr>
          <w:ilvl w:val="1"/>
          <w:numId w:val="65"/>
        </w:numPr>
        <w:ind w:firstLine="420"/>
        <w:rPr>
          <w:rFonts w:eastAsiaTheme="minorEastAsia"/>
        </w:rPr>
      </w:pPr>
      <w:r>
        <w:rPr>
          <w:rFonts w:eastAsiaTheme="minorEastAsia"/>
        </w:rPr>
        <w:t>FFS minimum gap is needed between two MOs to ensure LR processing time</w:t>
      </w:r>
    </w:p>
    <w:p w14:paraId="772035C1" w14:textId="77777777" w:rsidR="0087153E" w:rsidRDefault="0087153E">
      <w:pPr>
        <w:rPr>
          <w:lang w:eastAsia="zh-CN" w:bidi="ar"/>
        </w:rPr>
      </w:pPr>
    </w:p>
    <w:p w14:paraId="29BB1AA9" w14:textId="77777777" w:rsidR="0087153E" w:rsidRDefault="00000000">
      <w:pPr>
        <w:rPr>
          <w:lang w:eastAsia="zh-CN" w:bidi="ar"/>
        </w:rPr>
      </w:pPr>
      <w:r>
        <w:rPr>
          <w:b/>
          <w:bCs/>
          <w:lang w:eastAsia="zh-CN" w:bidi="ar"/>
        </w:rPr>
        <w:t>R1-2502622</w:t>
      </w:r>
      <w:r>
        <w:rPr>
          <w:lang w:eastAsia="zh-CN" w:bidi="ar"/>
        </w:rPr>
        <w:tab/>
        <w:t>Summary #5 on LP-WUS operation in IDLE/INACTIVE mode</w:t>
      </w:r>
      <w:r>
        <w:rPr>
          <w:lang w:eastAsia="zh-CN" w:bidi="ar"/>
        </w:rPr>
        <w:tab/>
        <w:t>Moderator (Apple)</w:t>
      </w:r>
    </w:p>
    <w:p w14:paraId="09FA8E74" w14:textId="77777777" w:rsidR="0087153E" w:rsidRDefault="0087153E">
      <w:pPr>
        <w:rPr>
          <w:lang w:eastAsia="zh-CN" w:bidi="ar"/>
        </w:rPr>
      </w:pPr>
    </w:p>
    <w:p w14:paraId="6C37AF6F" w14:textId="77777777" w:rsidR="0087153E" w:rsidRDefault="00000000">
      <w:pPr>
        <w:rPr>
          <w:b/>
          <w:bCs/>
          <w:szCs w:val="20"/>
          <w:lang w:eastAsia="zh-CN" w:bidi="ar"/>
        </w:rPr>
      </w:pPr>
      <w:r>
        <w:rPr>
          <w:b/>
          <w:bCs/>
          <w:szCs w:val="20"/>
          <w:highlight w:val="green"/>
          <w:lang w:eastAsia="zh-CN" w:bidi="ar"/>
        </w:rPr>
        <w:t>Agreement</w:t>
      </w:r>
    </w:p>
    <w:p w14:paraId="2F52377A" w14:textId="77777777" w:rsidR="0087153E" w:rsidRDefault="00000000">
      <w:pPr>
        <w:pStyle w:val="a2"/>
        <w:spacing w:after="0"/>
      </w:pPr>
      <w:r>
        <w:t>Terminology definition</w:t>
      </w:r>
    </w:p>
    <w:p w14:paraId="00270A6E" w14:textId="77777777" w:rsidR="0087153E" w:rsidRDefault="00000000">
      <w:pPr>
        <w:pStyle w:val="a2"/>
        <w:numPr>
          <w:ilvl w:val="0"/>
          <w:numId w:val="19"/>
        </w:numPr>
        <w:spacing w:after="0"/>
      </w:pPr>
      <w:r>
        <w:t>Nominal MO duration: this includes both the available and unavailable symbols</w:t>
      </w:r>
    </w:p>
    <w:p w14:paraId="74C7DFE5" w14:textId="77777777" w:rsidR="0087153E" w:rsidRDefault="00000000">
      <w:pPr>
        <w:pStyle w:val="a2"/>
        <w:numPr>
          <w:ilvl w:val="0"/>
          <w:numId w:val="19"/>
        </w:numPr>
        <w:spacing w:after="0"/>
      </w:pPr>
      <w:r>
        <w:t>Actual LP-WUS duration: the actual number of OFDM symbols used for LP-WUS transmission as assumed by the UE</w:t>
      </w:r>
    </w:p>
    <w:p w14:paraId="32E54E67" w14:textId="77777777" w:rsidR="0087153E" w:rsidRDefault="00000000">
      <w:pPr>
        <w:pStyle w:val="a2"/>
        <w:spacing w:after="0"/>
      </w:pPr>
      <w:r>
        <w:t>Nominal MO duration and actual LP-WUS duration, if defined, are determined using one of the following alternatives:</w:t>
      </w:r>
    </w:p>
    <w:p w14:paraId="21FD912C" w14:textId="77777777" w:rsidR="0087153E" w:rsidRDefault="00000000">
      <w:pPr>
        <w:pStyle w:val="a2"/>
        <w:numPr>
          <w:ilvl w:val="0"/>
          <w:numId w:val="19"/>
        </w:numPr>
        <w:spacing w:after="0"/>
      </w:pPr>
      <w:r>
        <w:t>Alt A: Nominal MO duration is configured. (e.g. in unit of slots)</w:t>
      </w:r>
    </w:p>
    <w:p w14:paraId="17B710F7" w14:textId="77777777" w:rsidR="0087153E" w:rsidRDefault="00000000">
      <w:pPr>
        <w:pStyle w:val="a2"/>
        <w:numPr>
          <w:ilvl w:val="1"/>
          <w:numId w:val="19"/>
        </w:numPr>
        <w:spacing w:after="0"/>
      </w:pPr>
      <w:r>
        <w:t>Actual LP-WUS duration is the number of available symbols within the MO.</w:t>
      </w:r>
    </w:p>
    <w:p w14:paraId="65128E3F" w14:textId="77777777" w:rsidR="0087153E" w:rsidRDefault="00000000">
      <w:pPr>
        <w:pStyle w:val="a2"/>
        <w:numPr>
          <w:ilvl w:val="1"/>
          <w:numId w:val="19"/>
        </w:numPr>
        <w:spacing w:after="0"/>
      </w:pPr>
      <w:r>
        <w:t>Actual LP-WUS duration can vary from one MO to another MO.</w:t>
      </w:r>
    </w:p>
    <w:p w14:paraId="13E801C6" w14:textId="77777777" w:rsidR="0087153E" w:rsidRDefault="00000000">
      <w:pPr>
        <w:pStyle w:val="a2"/>
        <w:numPr>
          <w:ilvl w:val="0"/>
          <w:numId w:val="19"/>
        </w:numPr>
        <w:spacing w:after="0"/>
      </w:pPr>
      <w:r>
        <w:t>Alt B: Actual LP-WUS duration is configured. (e.g. in unit of OFDM symbols, or M and L values)</w:t>
      </w:r>
    </w:p>
    <w:p w14:paraId="4698B836" w14:textId="77777777" w:rsidR="0087153E" w:rsidRDefault="00000000">
      <w:pPr>
        <w:pStyle w:val="a2"/>
        <w:numPr>
          <w:ilvl w:val="1"/>
          <w:numId w:val="19"/>
        </w:numPr>
        <w:spacing w:after="0"/>
      </w:pPr>
      <w:r>
        <w:t xml:space="preserve">From the start of a MO, MO extends until the number of available OFDM symbols reaches the configured actual LP-WUS duration. </w:t>
      </w:r>
    </w:p>
    <w:p w14:paraId="6BDFBAB1" w14:textId="77777777" w:rsidR="0087153E" w:rsidRDefault="00000000">
      <w:pPr>
        <w:pStyle w:val="a2"/>
        <w:numPr>
          <w:ilvl w:val="2"/>
          <w:numId w:val="19"/>
        </w:numPr>
        <w:spacing w:after="0"/>
      </w:pPr>
      <w:r>
        <w:t>FFS: Additional termination condition such as time window</w:t>
      </w:r>
    </w:p>
    <w:p w14:paraId="010A18A8" w14:textId="77777777" w:rsidR="0087153E" w:rsidRDefault="00000000">
      <w:pPr>
        <w:pStyle w:val="a2"/>
        <w:numPr>
          <w:ilvl w:val="0"/>
          <w:numId w:val="19"/>
        </w:numPr>
        <w:spacing w:after="0"/>
      </w:pPr>
      <w:r>
        <w:t>Alt C: Both nominal MO duration and actual LP-WUS duration are configured.</w:t>
      </w:r>
    </w:p>
    <w:p w14:paraId="7B609E59" w14:textId="77777777" w:rsidR="0087153E" w:rsidRDefault="00000000">
      <w:pPr>
        <w:pStyle w:val="a2"/>
        <w:numPr>
          <w:ilvl w:val="1"/>
          <w:numId w:val="66"/>
        </w:numPr>
        <w:spacing w:after="0"/>
      </w:pPr>
      <w:r>
        <w:t>If the number of available OFDM symbols within the nominal MO duration is less than the actual LP-WUS duration, the MO is considered as invalid (no LP-WUS monitoring in this MO) and dropped/deferred.</w:t>
      </w:r>
    </w:p>
    <w:p w14:paraId="44A7BAD0" w14:textId="77777777" w:rsidR="0087153E" w:rsidRDefault="00000000">
      <w:pPr>
        <w:pStyle w:val="a2"/>
        <w:numPr>
          <w:ilvl w:val="2"/>
          <w:numId w:val="19"/>
        </w:numPr>
        <w:spacing w:after="0"/>
      </w:pPr>
      <w:r>
        <w:t>FFS UE behavior if there is no valid MO for the beam(s) that the UE monitors</w:t>
      </w:r>
    </w:p>
    <w:p w14:paraId="71B693F4" w14:textId="77777777" w:rsidR="0087153E" w:rsidRDefault="00000000">
      <w:pPr>
        <w:pStyle w:val="a2"/>
        <w:numPr>
          <w:ilvl w:val="1"/>
          <w:numId w:val="19"/>
        </w:numPr>
        <w:spacing w:after="0"/>
      </w:pPr>
      <w:r>
        <w:t>Note: the number of available OFDM symbols within a nominal MO duration can be different for different MOs.</w:t>
      </w:r>
    </w:p>
    <w:p w14:paraId="0456E20B" w14:textId="77777777" w:rsidR="0087153E" w:rsidRDefault="00000000">
      <w:pPr>
        <w:pStyle w:val="a2"/>
        <w:numPr>
          <w:ilvl w:val="0"/>
          <w:numId w:val="19"/>
        </w:numPr>
        <w:spacing w:after="0"/>
      </w:pPr>
      <w:r>
        <w:t>Alt D: Nominal MO duration is configured. The actual LP-WUS duration is determined based on the same pattern for the available symbols for all the MOs (e.g. by using a per-MO pattern), which is the same for all the MOs.</w:t>
      </w:r>
    </w:p>
    <w:p w14:paraId="142A70C7" w14:textId="77777777" w:rsidR="0087153E" w:rsidRDefault="0087153E">
      <w:pPr>
        <w:pStyle w:val="a2"/>
        <w:spacing w:after="0"/>
        <w:rPr>
          <w:lang w:eastAsia="zh-CN"/>
        </w:rPr>
      </w:pPr>
    </w:p>
    <w:p w14:paraId="3B353F49" w14:textId="77777777" w:rsidR="0087153E" w:rsidRDefault="00000000">
      <w:pPr>
        <w:rPr>
          <w:b/>
          <w:bCs/>
          <w:szCs w:val="20"/>
          <w:lang w:eastAsia="zh-CN" w:bidi="ar"/>
        </w:rPr>
      </w:pPr>
      <w:r>
        <w:rPr>
          <w:b/>
          <w:bCs/>
          <w:szCs w:val="20"/>
          <w:highlight w:val="green"/>
          <w:lang w:eastAsia="zh-CN" w:bidi="ar"/>
        </w:rPr>
        <w:t>Agreement</w:t>
      </w:r>
    </w:p>
    <w:p w14:paraId="04C9A7D1" w14:textId="77777777" w:rsidR="0087153E" w:rsidRDefault="00000000">
      <w:r>
        <w:t>On how to handle the UE capability report on the wake-up delay for SSB periodicities other than 20ms, consider the following alternatives for possible down-selection in RAN1#121.</w:t>
      </w:r>
    </w:p>
    <w:p w14:paraId="4737BDAA" w14:textId="77777777" w:rsidR="0087153E" w:rsidRDefault="00000000">
      <w:pPr>
        <w:pStyle w:val="a2"/>
        <w:numPr>
          <w:ilvl w:val="0"/>
          <w:numId w:val="67"/>
        </w:numPr>
        <w:spacing w:after="0"/>
        <w:rPr>
          <w:lang w:eastAsia="zh-CN"/>
        </w:rPr>
      </w:pPr>
      <w:r>
        <w:rPr>
          <w:lang w:eastAsia="zh-CN"/>
        </w:rPr>
        <w:t>Alt 1: Do not report for SSB periodicities other than 20ms</w:t>
      </w:r>
    </w:p>
    <w:p w14:paraId="4073FA33" w14:textId="77777777" w:rsidR="0087153E" w:rsidRDefault="00000000">
      <w:pPr>
        <w:pStyle w:val="a2"/>
        <w:numPr>
          <w:ilvl w:val="1"/>
          <w:numId w:val="67"/>
        </w:numPr>
        <w:spacing w:after="0"/>
        <w:rPr>
          <w:lang w:eastAsia="zh-CN"/>
        </w:rPr>
      </w:pPr>
      <w:r>
        <w:rPr>
          <w:lang w:eastAsia="zh-CN"/>
        </w:rPr>
        <w:t xml:space="preserve">Note: LP-WUS is not supported for </w:t>
      </w:r>
      <w:r>
        <w:t>SSB periodicities larger than 20ms</w:t>
      </w:r>
    </w:p>
    <w:p w14:paraId="3C524F65" w14:textId="77777777" w:rsidR="0087153E" w:rsidRDefault="00000000">
      <w:pPr>
        <w:pStyle w:val="a2"/>
        <w:numPr>
          <w:ilvl w:val="0"/>
          <w:numId w:val="67"/>
        </w:numPr>
        <w:spacing w:after="0"/>
      </w:pPr>
      <w:r>
        <w:rPr>
          <w:lang w:eastAsia="zh-CN"/>
        </w:rPr>
        <w:t xml:space="preserve">Alt 2: </w:t>
      </w:r>
      <w:r>
        <w:t>For UE capability report on the wake-up delay, the UE reports one of the following 3 capabilities (the values in one of the columns):</w:t>
      </w:r>
    </w:p>
    <w:tbl>
      <w:tblPr>
        <w:tblStyle w:val="afffa"/>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55"/>
        <w:gridCol w:w="1870"/>
        <w:gridCol w:w="1870"/>
        <w:gridCol w:w="1870"/>
      </w:tblGrid>
      <w:tr w:rsidR="0087153E" w14:paraId="6794F42B" w14:textId="77777777">
        <w:trPr>
          <w:jc w:val="center"/>
        </w:trPr>
        <w:tc>
          <w:tcPr>
            <w:tcW w:w="2055" w:type="dxa"/>
          </w:tcPr>
          <w:p w14:paraId="3CBC9981" w14:textId="77777777" w:rsidR="0087153E" w:rsidRDefault="00000000">
            <w:pPr>
              <w:pStyle w:val="a2"/>
              <w:spacing w:after="0"/>
              <w:jc w:val="center"/>
              <w:rPr>
                <w:lang w:eastAsia="zh-CN"/>
              </w:rPr>
            </w:pPr>
            <w:r>
              <w:rPr>
                <w:lang w:eastAsia="zh-CN"/>
              </w:rPr>
              <w:t>SSB periodicity (ms)</w:t>
            </w:r>
          </w:p>
        </w:tc>
        <w:tc>
          <w:tcPr>
            <w:tcW w:w="1870" w:type="dxa"/>
          </w:tcPr>
          <w:p w14:paraId="2A59AC1A" w14:textId="77777777" w:rsidR="0087153E" w:rsidRDefault="00000000">
            <w:pPr>
              <w:pStyle w:val="a2"/>
              <w:spacing w:after="0"/>
              <w:jc w:val="center"/>
              <w:rPr>
                <w:lang w:eastAsia="zh-CN"/>
              </w:rPr>
            </w:pPr>
            <w:r>
              <w:rPr>
                <w:lang w:eastAsia="zh-CN"/>
              </w:rPr>
              <w:t>Wake-up delay (ms)</w:t>
            </w:r>
          </w:p>
          <w:p w14:paraId="4D2C2ACD" w14:textId="77777777" w:rsidR="0087153E" w:rsidRDefault="00000000">
            <w:pPr>
              <w:pStyle w:val="a2"/>
              <w:spacing w:after="0"/>
              <w:jc w:val="center"/>
              <w:rPr>
                <w:lang w:eastAsia="zh-CN"/>
              </w:rPr>
            </w:pPr>
            <w:r>
              <w:rPr>
                <w:lang w:eastAsia="zh-CN"/>
              </w:rPr>
              <w:t>UE capability 1</w:t>
            </w:r>
          </w:p>
        </w:tc>
        <w:tc>
          <w:tcPr>
            <w:tcW w:w="1870" w:type="dxa"/>
          </w:tcPr>
          <w:p w14:paraId="3272CDA5" w14:textId="77777777" w:rsidR="0087153E" w:rsidRDefault="00000000">
            <w:pPr>
              <w:pStyle w:val="a2"/>
              <w:spacing w:after="0"/>
              <w:jc w:val="center"/>
              <w:rPr>
                <w:lang w:eastAsia="zh-CN"/>
              </w:rPr>
            </w:pPr>
            <w:r>
              <w:rPr>
                <w:lang w:eastAsia="zh-CN"/>
              </w:rPr>
              <w:t>Wake-up delay (ms)</w:t>
            </w:r>
          </w:p>
          <w:p w14:paraId="7947FE3E" w14:textId="77777777" w:rsidR="0087153E" w:rsidRDefault="00000000">
            <w:pPr>
              <w:pStyle w:val="a2"/>
              <w:spacing w:after="0"/>
              <w:jc w:val="center"/>
              <w:rPr>
                <w:lang w:eastAsia="zh-CN"/>
              </w:rPr>
            </w:pPr>
            <w:r>
              <w:rPr>
                <w:lang w:eastAsia="zh-CN"/>
              </w:rPr>
              <w:t>UE capability 2</w:t>
            </w:r>
          </w:p>
        </w:tc>
        <w:tc>
          <w:tcPr>
            <w:tcW w:w="1870" w:type="dxa"/>
          </w:tcPr>
          <w:p w14:paraId="59F17F6B" w14:textId="77777777" w:rsidR="0087153E" w:rsidRDefault="00000000">
            <w:pPr>
              <w:pStyle w:val="a2"/>
              <w:spacing w:after="0"/>
              <w:jc w:val="center"/>
              <w:rPr>
                <w:lang w:eastAsia="zh-CN"/>
              </w:rPr>
            </w:pPr>
            <w:r>
              <w:rPr>
                <w:lang w:eastAsia="zh-CN"/>
              </w:rPr>
              <w:t>Wake-up delay (ms)</w:t>
            </w:r>
          </w:p>
          <w:p w14:paraId="20B1FF1E" w14:textId="77777777" w:rsidR="0087153E" w:rsidRDefault="00000000">
            <w:pPr>
              <w:pStyle w:val="a2"/>
              <w:spacing w:after="0"/>
              <w:jc w:val="center"/>
              <w:rPr>
                <w:lang w:eastAsia="zh-CN"/>
              </w:rPr>
            </w:pPr>
            <w:r>
              <w:rPr>
                <w:lang w:eastAsia="zh-CN"/>
              </w:rPr>
              <w:t>UE capability 3</w:t>
            </w:r>
          </w:p>
        </w:tc>
      </w:tr>
      <w:tr w:rsidR="0087153E" w14:paraId="3245696E" w14:textId="77777777">
        <w:trPr>
          <w:jc w:val="center"/>
        </w:trPr>
        <w:tc>
          <w:tcPr>
            <w:tcW w:w="2055" w:type="dxa"/>
          </w:tcPr>
          <w:p w14:paraId="58680065" w14:textId="77777777" w:rsidR="0087153E" w:rsidRDefault="00000000">
            <w:pPr>
              <w:pStyle w:val="a2"/>
              <w:spacing w:after="0"/>
              <w:jc w:val="center"/>
              <w:rPr>
                <w:lang w:eastAsia="zh-CN"/>
              </w:rPr>
            </w:pPr>
            <w:r>
              <w:rPr>
                <w:lang w:eastAsia="zh-CN"/>
              </w:rPr>
              <w:t>[5]</w:t>
            </w:r>
          </w:p>
        </w:tc>
        <w:tc>
          <w:tcPr>
            <w:tcW w:w="1870" w:type="dxa"/>
          </w:tcPr>
          <w:p w14:paraId="28E3F650" w14:textId="77777777" w:rsidR="0087153E" w:rsidRDefault="00000000">
            <w:pPr>
              <w:pStyle w:val="a2"/>
              <w:spacing w:after="0"/>
              <w:jc w:val="center"/>
              <w:rPr>
                <w:lang w:eastAsia="zh-CN"/>
              </w:rPr>
            </w:pPr>
            <w:r>
              <w:rPr>
                <w:lang w:eastAsia="zh-CN"/>
              </w:rPr>
              <w:t>[x]</w:t>
            </w:r>
          </w:p>
        </w:tc>
        <w:tc>
          <w:tcPr>
            <w:tcW w:w="1870" w:type="dxa"/>
          </w:tcPr>
          <w:p w14:paraId="4C6D29D0" w14:textId="77777777" w:rsidR="0087153E" w:rsidRDefault="00000000">
            <w:pPr>
              <w:pStyle w:val="a2"/>
              <w:spacing w:after="0"/>
              <w:jc w:val="center"/>
              <w:rPr>
                <w:lang w:eastAsia="zh-CN"/>
              </w:rPr>
            </w:pPr>
            <w:r>
              <w:rPr>
                <w:lang w:eastAsia="zh-CN"/>
              </w:rPr>
              <w:t>[x]</w:t>
            </w:r>
          </w:p>
        </w:tc>
        <w:tc>
          <w:tcPr>
            <w:tcW w:w="1870" w:type="dxa"/>
          </w:tcPr>
          <w:p w14:paraId="12E9E6BC" w14:textId="77777777" w:rsidR="0087153E" w:rsidRDefault="00000000">
            <w:pPr>
              <w:pStyle w:val="a2"/>
              <w:spacing w:after="0"/>
              <w:jc w:val="center"/>
              <w:rPr>
                <w:lang w:eastAsia="zh-CN"/>
              </w:rPr>
            </w:pPr>
            <w:r>
              <w:rPr>
                <w:lang w:eastAsia="zh-CN"/>
              </w:rPr>
              <w:t>[x]</w:t>
            </w:r>
          </w:p>
        </w:tc>
      </w:tr>
      <w:tr w:rsidR="0087153E" w14:paraId="5FA8D4BC" w14:textId="77777777">
        <w:trPr>
          <w:jc w:val="center"/>
        </w:trPr>
        <w:tc>
          <w:tcPr>
            <w:tcW w:w="2055" w:type="dxa"/>
          </w:tcPr>
          <w:p w14:paraId="2BEA5E1B" w14:textId="77777777" w:rsidR="0087153E" w:rsidRDefault="00000000">
            <w:pPr>
              <w:pStyle w:val="a2"/>
              <w:spacing w:after="0"/>
              <w:jc w:val="center"/>
              <w:rPr>
                <w:lang w:eastAsia="zh-CN"/>
              </w:rPr>
            </w:pPr>
            <w:r>
              <w:rPr>
                <w:lang w:eastAsia="zh-CN"/>
              </w:rPr>
              <w:t>[10]</w:t>
            </w:r>
          </w:p>
        </w:tc>
        <w:tc>
          <w:tcPr>
            <w:tcW w:w="1870" w:type="dxa"/>
          </w:tcPr>
          <w:p w14:paraId="5928EDAD" w14:textId="77777777" w:rsidR="0087153E" w:rsidRDefault="00000000">
            <w:pPr>
              <w:pStyle w:val="a2"/>
              <w:spacing w:after="0"/>
              <w:jc w:val="center"/>
              <w:rPr>
                <w:lang w:eastAsia="zh-CN"/>
              </w:rPr>
            </w:pPr>
            <w:r>
              <w:rPr>
                <w:lang w:eastAsia="zh-CN"/>
              </w:rPr>
              <w:t>[x]</w:t>
            </w:r>
          </w:p>
        </w:tc>
        <w:tc>
          <w:tcPr>
            <w:tcW w:w="1870" w:type="dxa"/>
          </w:tcPr>
          <w:p w14:paraId="1232E4B6" w14:textId="77777777" w:rsidR="0087153E" w:rsidRDefault="00000000">
            <w:pPr>
              <w:pStyle w:val="a2"/>
              <w:spacing w:after="0"/>
              <w:jc w:val="center"/>
              <w:rPr>
                <w:lang w:eastAsia="zh-CN"/>
              </w:rPr>
            </w:pPr>
            <w:r>
              <w:rPr>
                <w:lang w:eastAsia="zh-CN"/>
              </w:rPr>
              <w:t>[x]</w:t>
            </w:r>
          </w:p>
        </w:tc>
        <w:tc>
          <w:tcPr>
            <w:tcW w:w="1870" w:type="dxa"/>
          </w:tcPr>
          <w:p w14:paraId="457CCBF2" w14:textId="77777777" w:rsidR="0087153E" w:rsidRDefault="00000000">
            <w:pPr>
              <w:pStyle w:val="a2"/>
              <w:spacing w:after="0"/>
              <w:jc w:val="center"/>
              <w:rPr>
                <w:lang w:eastAsia="zh-CN"/>
              </w:rPr>
            </w:pPr>
            <w:r>
              <w:rPr>
                <w:lang w:eastAsia="zh-CN"/>
              </w:rPr>
              <w:t>[x]</w:t>
            </w:r>
          </w:p>
        </w:tc>
      </w:tr>
      <w:tr w:rsidR="0087153E" w14:paraId="14CDCC59" w14:textId="77777777">
        <w:trPr>
          <w:jc w:val="center"/>
        </w:trPr>
        <w:tc>
          <w:tcPr>
            <w:tcW w:w="2055" w:type="dxa"/>
          </w:tcPr>
          <w:p w14:paraId="6AF6179F" w14:textId="77777777" w:rsidR="0087153E" w:rsidRDefault="00000000">
            <w:pPr>
              <w:pStyle w:val="a2"/>
              <w:spacing w:after="0"/>
              <w:jc w:val="center"/>
              <w:rPr>
                <w:lang w:eastAsia="zh-CN"/>
              </w:rPr>
            </w:pPr>
            <w:r>
              <w:rPr>
                <w:lang w:eastAsia="zh-CN"/>
              </w:rPr>
              <w:t>20</w:t>
            </w:r>
          </w:p>
        </w:tc>
        <w:tc>
          <w:tcPr>
            <w:tcW w:w="1870" w:type="dxa"/>
          </w:tcPr>
          <w:p w14:paraId="7DF51B1B" w14:textId="77777777" w:rsidR="0087153E" w:rsidRDefault="00000000">
            <w:pPr>
              <w:pStyle w:val="a2"/>
              <w:spacing w:after="0"/>
              <w:jc w:val="center"/>
              <w:rPr>
                <w:lang w:eastAsia="zh-CN"/>
              </w:rPr>
            </w:pPr>
            <w:r>
              <w:rPr>
                <w:lang w:eastAsia="zh-CN"/>
              </w:rPr>
              <w:t>[70]</w:t>
            </w:r>
          </w:p>
        </w:tc>
        <w:tc>
          <w:tcPr>
            <w:tcW w:w="1870" w:type="dxa"/>
          </w:tcPr>
          <w:p w14:paraId="3F1DCDD3" w14:textId="77777777" w:rsidR="0087153E" w:rsidRDefault="00000000">
            <w:pPr>
              <w:pStyle w:val="a2"/>
              <w:spacing w:after="0"/>
              <w:jc w:val="center"/>
              <w:rPr>
                <w:lang w:eastAsia="zh-CN"/>
              </w:rPr>
            </w:pPr>
            <w:r>
              <w:rPr>
                <w:lang w:eastAsia="zh-CN"/>
              </w:rPr>
              <w:t>[500]</w:t>
            </w:r>
          </w:p>
        </w:tc>
        <w:tc>
          <w:tcPr>
            <w:tcW w:w="1870" w:type="dxa"/>
          </w:tcPr>
          <w:p w14:paraId="756DEA98" w14:textId="77777777" w:rsidR="0087153E" w:rsidRDefault="00000000">
            <w:pPr>
              <w:pStyle w:val="a2"/>
              <w:spacing w:after="0"/>
              <w:jc w:val="center"/>
              <w:rPr>
                <w:lang w:eastAsia="zh-CN"/>
              </w:rPr>
            </w:pPr>
            <w:r>
              <w:rPr>
                <w:lang w:eastAsia="zh-CN"/>
              </w:rPr>
              <w:t>[900]</w:t>
            </w:r>
          </w:p>
        </w:tc>
      </w:tr>
      <w:tr w:rsidR="0087153E" w14:paraId="28089E14" w14:textId="77777777">
        <w:trPr>
          <w:jc w:val="center"/>
        </w:trPr>
        <w:tc>
          <w:tcPr>
            <w:tcW w:w="2055" w:type="dxa"/>
          </w:tcPr>
          <w:p w14:paraId="36252103" w14:textId="77777777" w:rsidR="0087153E" w:rsidRDefault="00000000">
            <w:pPr>
              <w:pStyle w:val="a2"/>
              <w:spacing w:after="0"/>
              <w:jc w:val="center"/>
              <w:rPr>
                <w:lang w:eastAsia="zh-CN"/>
              </w:rPr>
            </w:pPr>
            <w:r>
              <w:rPr>
                <w:lang w:eastAsia="zh-CN"/>
              </w:rPr>
              <w:t>[40]</w:t>
            </w:r>
          </w:p>
        </w:tc>
        <w:tc>
          <w:tcPr>
            <w:tcW w:w="1870" w:type="dxa"/>
          </w:tcPr>
          <w:p w14:paraId="49705026" w14:textId="77777777" w:rsidR="0087153E" w:rsidRDefault="00000000">
            <w:pPr>
              <w:pStyle w:val="a2"/>
              <w:spacing w:after="0"/>
              <w:jc w:val="center"/>
              <w:rPr>
                <w:lang w:eastAsia="zh-CN"/>
              </w:rPr>
            </w:pPr>
            <w:r>
              <w:rPr>
                <w:lang w:eastAsia="zh-CN"/>
              </w:rPr>
              <w:t>[x]</w:t>
            </w:r>
          </w:p>
        </w:tc>
        <w:tc>
          <w:tcPr>
            <w:tcW w:w="1870" w:type="dxa"/>
          </w:tcPr>
          <w:p w14:paraId="74BF9665" w14:textId="77777777" w:rsidR="0087153E" w:rsidRDefault="00000000">
            <w:pPr>
              <w:pStyle w:val="a2"/>
              <w:spacing w:after="0"/>
              <w:jc w:val="center"/>
              <w:rPr>
                <w:lang w:eastAsia="zh-CN"/>
              </w:rPr>
            </w:pPr>
            <w:r>
              <w:rPr>
                <w:lang w:eastAsia="zh-CN"/>
              </w:rPr>
              <w:t>[x]</w:t>
            </w:r>
          </w:p>
        </w:tc>
        <w:tc>
          <w:tcPr>
            <w:tcW w:w="1870" w:type="dxa"/>
          </w:tcPr>
          <w:p w14:paraId="74F9A3AA" w14:textId="77777777" w:rsidR="0087153E" w:rsidRDefault="00000000">
            <w:pPr>
              <w:pStyle w:val="a2"/>
              <w:spacing w:after="0"/>
              <w:jc w:val="center"/>
              <w:rPr>
                <w:lang w:eastAsia="zh-CN"/>
              </w:rPr>
            </w:pPr>
            <w:r>
              <w:rPr>
                <w:lang w:eastAsia="zh-CN"/>
              </w:rPr>
              <w:t>[x]</w:t>
            </w:r>
          </w:p>
        </w:tc>
      </w:tr>
      <w:tr w:rsidR="0087153E" w14:paraId="2B171F6C" w14:textId="77777777">
        <w:trPr>
          <w:jc w:val="center"/>
        </w:trPr>
        <w:tc>
          <w:tcPr>
            <w:tcW w:w="2055" w:type="dxa"/>
          </w:tcPr>
          <w:p w14:paraId="6DA53FB4" w14:textId="77777777" w:rsidR="0087153E" w:rsidRDefault="00000000">
            <w:pPr>
              <w:pStyle w:val="a2"/>
              <w:spacing w:after="0"/>
              <w:jc w:val="center"/>
              <w:rPr>
                <w:lang w:eastAsia="zh-CN"/>
              </w:rPr>
            </w:pPr>
            <w:r>
              <w:rPr>
                <w:lang w:eastAsia="zh-CN"/>
              </w:rPr>
              <w:t>[80]</w:t>
            </w:r>
          </w:p>
        </w:tc>
        <w:tc>
          <w:tcPr>
            <w:tcW w:w="1870" w:type="dxa"/>
          </w:tcPr>
          <w:p w14:paraId="7789BF71" w14:textId="77777777" w:rsidR="0087153E" w:rsidRDefault="00000000">
            <w:pPr>
              <w:pStyle w:val="a2"/>
              <w:spacing w:after="0"/>
              <w:jc w:val="center"/>
              <w:rPr>
                <w:lang w:eastAsia="zh-CN"/>
              </w:rPr>
            </w:pPr>
            <w:r>
              <w:rPr>
                <w:lang w:eastAsia="zh-CN"/>
              </w:rPr>
              <w:t>[x]</w:t>
            </w:r>
          </w:p>
        </w:tc>
        <w:tc>
          <w:tcPr>
            <w:tcW w:w="1870" w:type="dxa"/>
          </w:tcPr>
          <w:p w14:paraId="7A825758" w14:textId="77777777" w:rsidR="0087153E" w:rsidRDefault="00000000">
            <w:pPr>
              <w:pStyle w:val="a2"/>
              <w:spacing w:after="0"/>
              <w:jc w:val="center"/>
              <w:rPr>
                <w:lang w:eastAsia="zh-CN"/>
              </w:rPr>
            </w:pPr>
            <w:r>
              <w:rPr>
                <w:lang w:eastAsia="zh-CN"/>
              </w:rPr>
              <w:t>[x]</w:t>
            </w:r>
          </w:p>
        </w:tc>
        <w:tc>
          <w:tcPr>
            <w:tcW w:w="1870" w:type="dxa"/>
          </w:tcPr>
          <w:p w14:paraId="755DD090" w14:textId="77777777" w:rsidR="0087153E" w:rsidRDefault="00000000">
            <w:pPr>
              <w:pStyle w:val="a2"/>
              <w:spacing w:after="0"/>
              <w:jc w:val="center"/>
              <w:rPr>
                <w:lang w:eastAsia="zh-CN"/>
              </w:rPr>
            </w:pPr>
            <w:r>
              <w:rPr>
                <w:lang w:eastAsia="zh-CN"/>
              </w:rPr>
              <w:t>[x]</w:t>
            </w:r>
          </w:p>
        </w:tc>
      </w:tr>
      <w:tr w:rsidR="0087153E" w14:paraId="61C8C4F0" w14:textId="77777777">
        <w:trPr>
          <w:jc w:val="center"/>
        </w:trPr>
        <w:tc>
          <w:tcPr>
            <w:tcW w:w="2055" w:type="dxa"/>
          </w:tcPr>
          <w:p w14:paraId="311D367F" w14:textId="77777777" w:rsidR="0087153E" w:rsidRDefault="00000000">
            <w:pPr>
              <w:pStyle w:val="a2"/>
              <w:spacing w:after="0"/>
              <w:jc w:val="center"/>
              <w:rPr>
                <w:lang w:eastAsia="zh-CN"/>
              </w:rPr>
            </w:pPr>
            <w:r>
              <w:rPr>
                <w:lang w:eastAsia="zh-CN"/>
              </w:rPr>
              <w:t>[160]</w:t>
            </w:r>
          </w:p>
        </w:tc>
        <w:tc>
          <w:tcPr>
            <w:tcW w:w="1870" w:type="dxa"/>
          </w:tcPr>
          <w:p w14:paraId="48C06BD2" w14:textId="77777777" w:rsidR="0087153E" w:rsidRDefault="00000000">
            <w:pPr>
              <w:pStyle w:val="a2"/>
              <w:spacing w:after="0"/>
              <w:jc w:val="center"/>
              <w:rPr>
                <w:lang w:eastAsia="zh-CN"/>
              </w:rPr>
            </w:pPr>
            <w:r>
              <w:rPr>
                <w:lang w:eastAsia="zh-CN"/>
              </w:rPr>
              <w:t>[x]</w:t>
            </w:r>
          </w:p>
        </w:tc>
        <w:tc>
          <w:tcPr>
            <w:tcW w:w="1870" w:type="dxa"/>
          </w:tcPr>
          <w:p w14:paraId="18F52E49" w14:textId="77777777" w:rsidR="0087153E" w:rsidRDefault="00000000">
            <w:pPr>
              <w:pStyle w:val="a2"/>
              <w:spacing w:after="0"/>
              <w:jc w:val="center"/>
              <w:rPr>
                <w:lang w:eastAsia="zh-CN"/>
              </w:rPr>
            </w:pPr>
            <w:r>
              <w:rPr>
                <w:lang w:eastAsia="zh-CN"/>
              </w:rPr>
              <w:t>[x]</w:t>
            </w:r>
          </w:p>
        </w:tc>
        <w:tc>
          <w:tcPr>
            <w:tcW w:w="1870" w:type="dxa"/>
          </w:tcPr>
          <w:p w14:paraId="10FD5594" w14:textId="77777777" w:rsidR="0087153E" w:rsidRDefault="00000000">
            <w:pPr>
              <w:pStyle w:val="a2"/>
              <w:spacing w:after="0"/>
              <w:jc w:val="center"/>
              <w:rPr>
                <w:lang w:eastAsia="zh-CN"/>
              </w:rPr>
            </w:pPr>
            <w:r>
              <w:rPr>
                <w:lang w:eastAsia="zh-CN"/>
              </w:rPr>
              <w:t>[x]</w:t>
            </w:r>
          </w:p>
        </w:tc>
      </w:tr>
    </w:tbl>
    <w:p w14:paraId="6E381189" w14:textId="77777777" w:rsidR="0087153E" w:rsidRDefault="00000000">
      <w:pPr>
        <w:pStyle w:val="a2"/>
        <w:numPr>
          <w:ilvl w:val="0"/>
          <w:numId w:val="67"/>
        </w:numPr>
        <w:spacing w:after="0"/>
        <w:rPr>
          <w:lang w:eastAsia="zh-CN"/>
        </w:rPr>
      </w:pPr>
      <w:r>
        <w:rPr>
          <w:lang w:eastAsia="zh-CN"/>
        </w:rPr>
        <w:t>Alt 3: It is up to RAN4</w:t>
      </w:r>
    </w:p>
    <w:p w14:paraId="7805B99D" w14:textId="77777777" w:rsidR="0087153E" w:rsidRDefault="0087153E">
      <w:pPr>
        <w:pStyle w:val="a2"/>
        <w:spacing w:after="0"/>
        <w:rPr>
          <w:lang w:eastAsia="zh-CN"/>
        </w:rPr>
      </w:pPr>
    </w:p>
    <w:p w14:paraId="0EAEBE30" w14:textId="77777777" w:rsidR="0087153E" w:rsidRDefault="00000000">
      <w:pPr>
        <w:rPr>
          <w:b/>
          <w:bCs/>
          <w:szCs w:val="20"/>
          <w:lang w:eastAsia="zh-CN" w:bidi="ar"/>
        </w:rPr>
      </w:pPr>
      <w:r>
        <w:rPr>
          <w:b/>
          <w:bCs/>
          <w:szCs w:val="20"/>
          <w:highlight w:val="green"/>
          <w:lang w:eastAsia="zh-CN" w:bidi="ar"/>
        </w:rPr>
        <w:t>Agreement</w:t>
      </w:r>
    </w:p>
    <w:p w14:paraId="60C2FE8B" w14:textId="77777777" w:rsidR="0087153E" w:rsidRDefault="00000000" w:rsidP="001655DA">
      <w:pPr>
        <w:rPr>
          <w:rFonts w:ascii="Times New Roman" w:eastAsia="微软雅黑" w:hAnsi="Times New Roman"/>
          <w:bCs/>
          <w:iCs/>
          <w:sz w:val="28"/>
          <w:szCs w:val="28"/>
          <w:lang w:eastAsia="zh-CN"/>
        </w:rPr>
      </w:pPr>
      <w:r>
        <w:rPr>
          <w:rFonts w:eastAsia="宋体"/>
          <w:szCs w:val="18"/>
        </w:rPr>
        <w:t>Each LP-SS transmission for each beam always occupies consecutive OFDM symbols.</w:t>
      </w:r>
    </w:p>
    <w:p w14:paraId="33AC02CC"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Agreements in 9.6.</w:t>
      </w:r>
      <w:r>
        <w:rPr>
          <w:rFonts w:ascii="Times New Roman" w:eastAsia="微软雅黑" w:hAnsi="Times New Roman" w:hint="eastAsia"/>
          <w:bCs/>
          <w:iCs/>
          <w:sz w:val="28"/>
          <w:szCs w:val="28"/>
          <w:lang w:eastAsia="zh-CN"/>
        </w:rPr>
        <w:t>3</w:t>
      </w:r>
    </w:p>
    <w:p w14:paraId="68F41FF4" w14:textId="77777777" w:rsidR="0087153E" w:rsidRDefault="00000000">
      <w:pPr>
        <w:rPr>
          <w:lang w:eastAsia="zh-CN" w:bidi="ar"/>
        </w:rPr>
      </w:pPr>
      <w:r>
        <w:rPr>
          <w:b/>
          <w:bCs/>
          <w:lang w:eastAsia="zh-CN" w:bidi="ar"/>
        </w:rPr>
        <w:t>R1-2502997</w:t>
      </w:r>
      <w:r>
        <w:rPr>
          <w:lang w:eastAsia="zh-CN" w:bidi="ar"/>
        </w:rPr>
        <w:tab/>
        <w:t>FL summary #1 on LP-WUS operation in CONNECTED mode</w:t>
      </w:r>
      <w:r>
        <w:rPr>
          <w:lang w:eastAsia="zh-CN" w:bidi="ar"/>
        </w:rPr>
        <w:tab/>
        <w:t>Moderator (NTT DOCOMO)</w:t>
      </w:r>
    </w:p>
    <w:p w14:paraId="787AB74B" w14:textId="77777777" w:rsidR="0087153E" w:rsidRDefault="0087153E">
      <w:pPr>
        <w:rPr>
          <w:szCs w:val="20"/>
          <w:lang w:eastAsia="zh-CN" w:bidi="ar"/>
        </w:rPr>
      </w:pPr>
    </w:p>
    <w:p w14:paraId="16D6A86B" w14:textId="77777777" w:rsidR="0087153E" w:rsidRDefault="00000000">
      <w:pPr>
        <w:rPr>
          <w:b/>
          <w:bCs/>
          <w:szCs w:val="20"/>
        </w:rPr>
      </w:pPr>
      <w:r>
        <w:rPr>
          <w:b/>
          <w:bCs/>
          <w:szCs w:val="20"/>
          <w:highlight w:val="green"/>
        </w:rPr>
        <w:t>Agreement</w:t>
      </w:r>
    </w:p>
    <w:p w14:paraId="4407C133" w14:textId="77777777" w:rsidR="0087153E" w:rsidRDefault="00000000">
      <w:pPr>
        <w:pStyle w:val="affff2"/>
        <w:numPr>
          <w:ilvl w:val="0"/>
          <w:numId w:val="19"/>
        </w:numPr>
        <w:spacing w:line="252" w:lineRule="auto"/>
        <w:ind w:firstLine="420"/>
        <w:contextualSpacing/>
        <w:rPr>
          <w:rFonts w:eastAsia="Yu Mincho"/>
          <w:szCs w:val="20"/>
          <w:lang w:eastAsia="ja-JP"/>
        </w:rPr>
      </w:pPr>
      <w:r>
        <w:rPr>
          <w:szCs w:val="20"/>
        </w:rPr>
        <w:t xml:space="preserve">For the case when UE is configured with CA </w:t>
      </w:r>
      <w:r>
        <w:rPr>
          <w:szCs w:val="20"/>
          <w:u w:val="single"/>
        </w:rPr>
        <w:t>without</w:t>
      </w:r>
      <w:r>
        <w:rPr>
          <w:szCs w:val="20"/>
        </w:rPr>
        <w:t xml:space="preserve"> dual DRX groups in RRC CONNECTED mode,</w:t>
      </w:r>
      <w:r>
        <w:rPr>
          <w:rFonts w:eastAsia="Yu Mincho"/>
          <w:szCs w:val="20"/>
          <w:lang w:eastAsia="ja-JP"/>
        </w:rPr>
        <w:t xml:space="preserve"> </w:t>
      </w:r>
      <w:r>
        <w:rPr>
          <w:szCs w:val="20"/>
        </w:rPr>
        <w:t xml:space="preserve">LP-WUS can be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w:t>
      </w:r>
      <w:r>
        <w:rPr>
          <w:szCs w:val="20"/>
        </w:rPr>
        <w:t>ell</w:t>
      </w:r>
    </w:p>
    <w:p w14:paraId="788BA16F" w14:textId="77777777" w:rsidR="0087153E" w:rsidRDefault="00000000">
      <w:pPr>
        <w:pStyle w:val="affff2"/>
        <w:numPr>
          <w:ilvl w:val="0"/>
          <w:numId w:val="19"/>
        </w:numPr>
        <w:spacing w:line="252" w:lineRule="auto"/>
        <w:ind w:firstLine="420"/>
        <w:contextualSpacing/>
        <w:rPr>
          <w:b/>
          <w:bCs/>
          <w:szCs w:val="20"/>
        </w:rPr>
      </w:pPr>
      <w:r>
        <w:rPr>
          <w:szCs w:val="20"/>
        </w:rPr>
        <w:t xml:space="preserve">For the case when UE is configured with NR-DC with CA </w:t>
      </w:r>
      <w:r>
        <w:rPr>
          <w:szCs w:val="20"/>
          <w:u w:val="single"/>
        </w:rPr>
        <w:t>without</w:t>
      </w:r>
      <w:r>
        <w:rPr>
          <w:szCs w:val="20"/>
        </w:rPr>
        <w:t xml:space="preserve"> dual DRX groups or without CA in RRC CONNECTED mode, LP-WUS can be configured only on P</w:t>
      </w:r>
      <w:r>
        <w:rPr>
          <w:rFonts w:hint="eastAsia"/>
          <w:szCs w:val="20"/>
        </w:rPr>
        <w:t>C</w:t>
      </w:r>
      <w:r>
        <w:rPr>
          <w:szCs w:val="20"/>
        </w:rPr>
        <w:t>ell</w:t>
      </w:r>
      <w:r>
        <w:rPr>
          <w:rFonts w:hint="eastAsia"/>
          <w:szCs w:val="20"/>
        </w:rPr>
        <w:t xml:space="preserve">/PSCell </w:t>
      </w:r>
      <w:r>
        <w:rPr>
          <w:szCs w:val="20"/>
        </w:rPr>
        <w:t>per cell-group</w:t>
      </w:r>
    </w:p>
    <w:p w14:paraId="1FBD0C59" w14:textId="77777777" w:rsidR="0087153E" w:rsidRDefault="0087153E">
      <w:pPr>
        <w:overflowPunct w:val="0"/>
        <w:spacing w:after="120"/>
        <w:rPr>
          <w:szCs w:val="20"/>
          <w:lang w:eastAsia="zh-CN"/>
        </w:rPr>
      </w:pPr>
    </w:p>
    <w:p w14:paraId="328F70E6" w14:textId="77777777" w:rsidR="0087153E" w:rsidRDefault="00000000">
      <w:pPr>
        <w:rPr>
          <w:szCs w:val="20"/>
          <w:lang w:eastAsia="zh-CN" w:bidi="ar"/>
        </w:rPr>
      </w:pPr>
      <w:r>
        <w:rPr>
          <w:b/>
          <w:bCs/>
          <w:szCs w:val="20"/>
          <w:lang w:eastAsia="zh-CN" w:bidi="ar"/>
        </w:rPr>
        <w:t>R1-2503055</w:t>
      </w:r>
      <w:r>
        <w:rPr>
          <w:szCs w:val="20"/>
          <w:lang w:eastAsia="zh-CN" w:bidi="ar"/>
        </w:rPr>
        <w:tab/>
        <w:t>FL summary #2 on LP-WUS operation in CONNECTED mode</w:t>
      </w:r>
      <w:r>
        <w:rPr>
          <w:szCs w:val="20"/>
          <w:lang w:eastAsia="zh-CN" w:bidi="ar"/>
        </w:rPr>
        <w:tab/>
        <w:t>Moderator (NTT DOCOMO)</w:t>
      </w:r>
    </w:p>
    <w:p w14:paraId="43EAF4BB" w14:textId="77777777" w:rsidR="0087153E" w:rsidRDefault="0087153E">
      <w:pPr>
        <w:rPr>
          <w:szCs w:val="20"/>
          <w:lang w:eastAsia="zh-CN" w:bidi="ar"/>
        </w:rPr>
      </w:pPr>
    </w:p>
    <w:p w14:paraId="27BB8739" w14:textId="77777777" w:rsidR="0087153E" w:rsidRDefault="00000000">
      <w:pPr>
        <w:rPr>
          <w:b/>
          <w:bCs/>
          <w:szCs w:val="20"/>
          <w:lang w:eastAsia="zh-CN" w:bidi="ar"/>
        </w:rPr>
      </w:pPr>
      <w:r>
        <w:rPr>
          <w:b/>
          <w:bCs/>
          <w:szCs w:val="20"/>
          <w:lang w:eastAsia="zh-CN" w:bidi="ar"/>
        </w:rPr>
        <w:t>Conclusion</w:t>
      </w:r>
    </w:p>
    <w:p w14:paraId="603F4EA7" w14:textId="77777777" w:rsidR="0087153E" w:rsidRDefault="00000000">
      <w:pPr>
        <w:rPr>
          <w:szCs w:val="20"/>
          <w:lang w:eastAsia="zh-CN" w:bidi="ar"/>
        </w:rPr>
      </w:pPr>
      <w:r>
        <w:rPr>
          <w:szCs w:val="20"/>
          <w:lang w:eastAsia="zh-CN" w:bidi="ar"/>
        </w:rPr>
        <w:t>From RAN1 perspective, when LP-WUS monitoring Option 1-2 is enabled for RRC CONNECTED mode, it is supported that SR, PRACH and CG-PUSCH triggers PDCCH monitoring according to the legacy UE behaviour</w:t>
      </w:r>
    </w:p>
    <w:p w14:paraId="77B9384D" w14:textId="77777777" w:rsidR="0087153E" w:rsidRDefault="0087153E">
      <w:pPr>
        <w:rPr>
          <w:szCs w:val="20"/>
          <w:lang w:eastAsia="zh-CN" w:bidi="ar"/>
        </w:rPr>
      </w:pPr>
    </w:p>
    <w:p w14:paraId="17B1E7CC" w14:textId="77777777" w:rsidR="0087153E" w:rsidRDefault="00000000">
      <w:pPr>
        <w:rPr>
          <w:b/>
          <w:bCs/>
          <w:szCs w:val="20"/>
          <w:lang w:eastAsia="zh-CN" w:bidi="ar"/>
        </w:rPr>
      </w:pPr>
      <w:r>
        <w:rPr>
          <w:b/>
          <w:bCs/>
          <w:szCs w:val="20"/>
          <w:lang w:eastAsia="zh-CN" w:bidi="ar"/>
        </w:rPr>
        <w:t>Conclusion</w:t>
      </w:r>
    </w:p>
    <w:p w14:paraId="1F164079" w14:textId="77777777" w:rsidR="0087153E" w:rsidRDefault="00000000">
      <w:pPr>
        <w:contextualSpacing/>
        <w:rPr>
          <w:szCs w:val="20"/>
          <w:lang w:eastAsia="zh-CN"/>
        </w:rPr>
      </w:pPr>
      <w:r>
        <w:rPr>
          <w:rFonts w:hint="eastAsia"/>
          <w:szCs w:val="20"/>
          <w:lang w:eastAsia="zh-CN"/>
        </w:rPr>
        <w:t xml:space="preserve">For the case when </w:t>
      </w:r>
      <w:r>
        <w:rPr>
          <w:szCs w:val="20"/>
          <w:lang w:eastAsia="zh-CN"/>
        </w:rPr>
        <w:t xml:space="preserve">UE is configured with </w:t>
      </w:r>
      <w:r>
        <w:rPr>
          <w:rFonts w:hint="eastAsia"/>
          <w:szCs w:val="20"/>
          <w:lang w:eastAsia="zh-CN"/>
        </w:rPr>
        <w:t xml:space="preserve">CA </w:t>
      </w:r>
      <w:r>
        <w:rPr>
          <w:rFonts w:hint="eastAsia"/>
          <w:szCs w:val="20"/>
          <w:u w:val="single"/>
          <w:lang w:eastAsia="zh-CN"/>
        </w:rPr>
        <w:t>with</w:t>
      </w:r>
      <w:r>
        <w:rPr>
          <w:rFonts w:hint="eastAsia"/>
          <w:szCs w:val="20"/>
          <w:lang w:eastAsia="zh-CN"/>
        </w:rPr>
        <w:t xml:space="preserve"> dual DRX groups</w:t>
      </w:r>
      <w:r>
        <w:rPr>
          <w:szCs w:val="20"/>
          <w:lang w:eastAsia="zh-CN"/>
        </w:rPr>
        <w:t xml:space="preserve"> in RRC CONNECTED mode</w:t>
      </w:r>
      <w:r>
        <w:rPr>
          <w:rFonts w:hint="eastAsia"/>
          <w:szCs w:val="20"/>
          <w:lang w:eastAsia="zh-CN"/>
        </w:rPr>
        <w:t>, at least for LP-WUS procedure Option 1-1</w:t>
      </w:r>
      <w:r>
        <w:rPr>
          <w:rFonts w:eastAsia="Yu Mincho" w:hint="eastAsia"/>
          <w:szCs w:val="20"/>
          <w:lang w:eastAsia="ja-JP"/>
        </w:rPr>
        <w:t xml:space="preserve">, </w:t>
      </w:r>
      <w:r>
        <w:rPr>
          <w:rFonts w:eastAsia="Yu Mincho"/>
          <w:szCs w:val="20"/>
          <w:lang w:eastAsia="ja-JP"/>
        </w:rPr>
        <w:t>t</w:t>
      </w:r>
      <w:r>
        <w:rPr>
          <w:rFonts w:hint="eastAsia"/>
          <w:szCs w:val="20"/>
          <w:lang w:eastAsia="zh-CN"/>
        </w:rPr>
        <w:t>here</w:t>
      </w:r>
      <w:r>
        <w:rPr>
          <w:rFonts w:hint="eastAsia"/>
          <w:szCs w:val="20"/>
        </w:rPr>
        <w:t xml:space="preserve"> is no </w:t>
      </w:r>
      <w:r>
        <w:rPr>
          <w:szCs w:val="20"/>
        </w:rPr>
        <w:t>consensus</w:t>
      </w:r>
      <w:r>
        <w:rPr>
          <w:rFonts w:hint="eastAsia"/>
          <w:szCs w:val="20"/>
        </w:rPr>
        <w:t xml:space="preserve"> in RAN1 </w:t>
      </w:r>
      <w:r>
        <w:rPr>
          <w:szCs w:val="20"/>
        </w:rPr>
        <w:t xml:space="preserve">which of the following options </w:t>
      </w:r>
      <w:r>
        <w:rPr>
          <w:rFonts w:hint="eastAsia"/>
          <w:szCs w:val="20"/>
        </w:rPr>
        <w:t xml:space="preserve">to support </w:t>
      </w:r>
      <w:r>
        <w:rPr>
          <w:szCs w:val="20"/>
        </w:rPr>
        <w:t xml:space="preserve">for </w:t>
      </w:r>
      <w:r>
        <w:rPr>
          <w:rFonts w:hint="eastAsia"/>
          <w:szCs w:val="20"/>
        </w:rPr>
        <w:t>this case</w:t>
      </w:r>
      <w:r>
        <w:rPr>
          <w:rFonts w:eastAsia="Yu Mincho" w:hint="eastAsia"/>
          <w:szCs w:val="20"/>
          <w:lang w:eastAsia="ja-JP"/>
        </w:rPr>
        <w:t xml:space="preserve"> in Rel-19</w:t>
      </w:r>
      <w:r>
        <w:rPr>
          <w:rFonts w:eastAsia="Yu Mincho"/>
          <w:szCs w:val="20"/>
          <w:lang w:eastAsia="ja-JP"/>
        </w:rPr>
        <w:t>.</w:t>
      </w:r>
    </w:p>
    <w:p w14:paraId="33B420BF" w14:textId="77777777" w:rsidR="0087153E" w:rsidRDefault="00000000">
      <w:pPr>
        <w:pStyle w:val="affff2"/>
        <w:numPr>
          <w:ilvl w:val="0"/>
          <w:numId w:val="19"/>
        </w:numPr>
        <w:ind w:firstLine="420"/>
        <w:contextualSpacing/>
        <w:rPr>
          <w:szCs w:val="20"/>
        </w:rPr>
      </w:pPr>
      <w:r>
        <w:rPr>
          <w:rFonts w:eastAsia="Yu Mincho" w:hint="eastAsia"/>
          <w:szCs w:val="20"/>
          <w:lang w:eastAsia="ja-JP"/>
        </w:rPr>
        <w:t>Alt1</w:t>
      </w:r>
    </w:p>
    <w:p w14:paraId="20592178" w14:textId="77777777" w:rsidR="0087153E" w:rsidRDefault="00000000">
      <w:pPr>
        <w:pStyle w:val="affff2"/>
        <w:numPr>
          <w:ilvl w:val="1"/>
          <w:numId w:val="19"/>
        </w:numPr>
        <w:ind w:left="1260" w:firstLine="420"/>
        <w:contextualSpacing/>
        <w:rPr>
          <w:szCs w:val="20"/>
        </w:rPr>
      </w:pPr>
      <w:r>
        <w:rPr>
          <w:rFonts w:eastAsia="Yu Mincho" w:hint="eastAsia"/>
          <w:szCs w:val="20"/>
          <w:lang w:eastAsia="ja-JP"/>
        </w:rPr>
        <w:t>Basic capability</w:t>
      </w:r>
    </w:p>
    <w:p w14:paraId="1665C985" w14:textId="77777777" w:rsidR="0087153E" w:rsidRDefault="00000000">
      <w:pPr>
        <w:pStyle w:val="affff2"/>
        <w:numPr>
          <w:ilvl w:val="2"/>
          <w:numId w:val="19"/>
        </w:numPr>
        <w:ind w:left="1710" w:firstLine="420"/>
        <w:contextualSpacing/>
        <w:rPr>
          <w:szCs w:val="20"/>
        </w:rPr>
      </w:pPr>
      <w:r>
        <w:rPr>
          <w:szCs w:val="20"/>
        </w:rPr>
        <w:t xml:space="preserve">LP-WUS </w:t>
      </w:r>
      <w:r>
        <w:rPr>
          <w:rFonts w:hint="eastAsia"/>
          <w:szCs w:val="20"/>
        </w:rPr>
        <w:t>can be</w:t>
      </w:r>
      <w:r>
        <w:rPr>
          <w:szCs w:val="20"/>
        </w:rPr>
        <w:t xml:space="preserv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PCell</w:t>
      </w:r>
    </w:p>
    <w:p w14:paraId="59F0AD62" w14:textId="77777777" w:rsidR="0087153E" w:rsidRDefault="00000000">
      <w:pPr>
        <w:pStyle w:val="affff2"/>
        <w:numPr>
          <w:ilvl w:val="2"/>
          <w:numId w:val="19"/>
        </w:numPr>
        <w:ind w:left="1710" w:firstLine="420"/>
        <w:contextualSpacing/>
        <w:rPr>
          <w:szCs w:val="20"/>
        </w:rPr>
      </w:pPr>
      <w:r>
        <w:rPr>
          <w:szCs w:val="20"/>
        </w:rPr>
        <w:t>LP-WUS indication is applicable to all serving cells of all DRX groups.</w:t>
      </w:r>
    </w:p>
    <w:p w14:paraId="0138800B" w14:textId="77777777" w:rsidR="0087153E" w:rsidRDefault="00000000">
      <w:pPr>
        <w:pStyle w:val="affff2"/>
        <w:numPr>
          <w:ilvl w:val="3"/>
          <w:numId w:val="19"/>
        </w:numPr>
        <w:ind w:left="2160" w:firstLine="420"/>
        <w:contextualSpacing/>
        <w:rPr>
          <w:rFonts w:eastAsia="Yu Mincho"/>
          <w:szCs w:val="20"/>
          <w:lang w:eastAsia="ja-JP"/>
        </w:rPr>
      </w:pPr>
      <w:r>
        <w:rPr>
          <w:szCs w:val="20"/>
        </w:rPr>
        <w:t>Note: There is no impact to PDCCH monitoring behaviour related to SCell dormancy/activation/deactivation</w:t>
      </w:r>
    </w:p>
    <w:p w14:paraId="6F94C7A3" w14:textId="77777777" w:rsidR="0087153E" w:rsidRDefault="00000000">
      <w:pPr>
        <w:pStyle w:val="affff2"/>
        <w:numPr>
          <w:ilvl w:val="1"/>
          <w:numId w:val="19"/>
        </w:numPr>
        <w:ind w:left="1260" w:firstLine="420"/>
        <w:contextualSpacing/>
        <w:rPr>
          <w:rFonts w:eastAsia="Yu Mincho"/>
          <w:szCs w:val="20"/>
          <w:lang w:eastAsia="ja-JP"/>
        </w:rPr>
      </w:pPr>
      <w:r>
        <w:rPr>
          <w:rFonts w:eastAsia="Yu Mincho" w:hint="eastAsia"/>
          <w:szCs w:val="20"/>
          <w:lang w:eastAsia="ja-JP"/>
        </w:rPr>
        <w:t>Advanced capability</w:t>
      </w:r>
    </w:p>
    <w:p w14:paraId="39BBA769" w14:textId="77777777" w:rsidR="0087153E" w:rsidRDefault="00000000">
      <w:pPr>
        <w:pStyle w:val="affff2"/>
        <w:numPr>
          <w:ilvl w:val="2"/>
          <w:numId w:val="19"/>
        </w:numPr>
        <w:ind w:left="1710" w:firstLine="420"/>
        <w:contextualSpacing/>
        <w:rPr>
          <w:szCs w:val="20"/>
        </w:rPr>
      </w:pPr>
      <w:r>
        <w:rPr>
          <w:rFonts w:hint="eastAsia"/>
          <w:szCs w:val="20"/>
        </w:rPr>
        <w:t xml:space="preserve">LP-WUS can be configured </w:t>
      </w:r>
      <w:r>
        <w:rPr>
          <w:szCs w:val="20"/>
        </w:rPr>
        <w:t>on</w:t>
      </w:r>
      <w:r>
        <w:rPr>
          <w:rFonts w:eastAsia="Yu Mincho" w:hint="eastAsia"/>
          <w:szCs w:val="20"/>
          <w:lang w:eastAsia="ja-JP"/>
        </w:rPr>
        <w:t xml:space="preserve"> PCell for primary </w:t>
      </w:r>
      <w:r>
        <w:rPr>
          <w:rFonts w:hint="eastAsia"/>
          <w:szCs w:val="20"/>
        </w:rPr>
        <w:t xml:space="preserve">DRX </w:t>
      </w:r>
      <w:r>
        <w:rPr>
          <w:szCs w:val="20"/>
        </w:rPr>
        <w:t>group</w:t>
      </w:r>
      <w:r>
        <w:rPr>
          <w:rFonts w:eastAsia="Yu Mincho" w:hint="eastAsia"/>
          <w:szCs w:val="20"/>
          <w:lang w:eastAsia="ja-JP"/>
        </w:rPr>
        <w:t xml:space="preserve"> and an activated SCell for secondary DRX group</w:t>
      </w:r>
    </w:p>
    <w:p w14:paraId="6F123B70" w14:textId="77777777" w:rsidR="0087153E" w:rsidRDefault="00000000">
      <w:pPr>
        <w:pStyle w:val="affff2"/>
        <w:numPr>
          <w:ilvl w:val="2"/>
          <w:numId w:val="19"/>
        </w:numPr>
        <w:ind w:left="1710" w:firstLine="420"/>
        <w:contextualSpacing/>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297F1ECA" w14:textId="77777777" w:rsidR="0087153E" w:rsidRDefault="00000000">
      <w:pPr>
        <w:pStyle w:val="affff2"/>
        <w:numPr>
          <w:ilvl w:val="3"/>
          <w:numId w:val="19"/>
        </w:numPr>
        <w:ind w:left="2160" w:firstLine="420"/>
        <w:contextualSpacing/>
        <w:rPr>
          <w:rFonts w:eastAsia="Yu Mincho"/>
          <w:szCs w:val="20"/>
          <w:lang w:eastAsia="ja-JP"/>
        </w:rPr>
      </w:pPr>
      <w:r>
        <w:rPr>
          <w:szCs w:val="20"/>
        </w:rPr>
        <w:t>Note: There is no impact to PDCCH monitoring behaviour related to SCell dormancy/activation/deactivation</w:t>
      </w:r>
    </w:p>
    <w:p w14:paraId="0CCD02D4" w14:textId="77777777" w:rsidR="0087153E" w:rsidRDefault="00000000">
      <w:pPr>
        <w:pStyle w:val="affff2"/>
        <w:numPr>
          <w:ilvl w:val="2"/>
          <w:numId w:val="19"/>
        </w:numPr>
        <w:ind w:left="1710" w:firstLine="420"/>
        <w:contextualSpacing/>
        <w:rPr>
          <w:szCs w:val="20"/>
        </w:rPr>
      </w:pPr>
      <w:r>
        <w:rPr>
          <w:rFonts w:eastAsia="Yu Mincho"/>
          <w:szCs w:val="20"/>
          <w:lang w:eastAsia="ja-JP"/>
        </w:rPr>
        <w:t>T</w:t>
      </w:r>
      <w:r>
        <w:rPr>
          <w:rFonts w:eastAsia="Yu Mincho" w:hint="eastAsia"/>
          <w:szCs w:val="20"/>
          <w:lang w:eastAsia="ja-JP"/>
        </w:rPr>
        <w:t xml:space="preserve">his capability has prerequisite of </w:t>
      </w:r>
      <w:r>
        <w:rPr>
          <w:rFonts w:eastAsia="Yu Mincho"/>
          <w:szCs w:val="20"/>
          <w:lang w:eastAsia="ja-JP"/>
        </w:rPr>
        <w:t>the</w:t>
      </w:r>
      <w:r>
        <w:rPr>
          <w:rFonts w:eastAsia="Yu Mincho" w:hint="eastAsia"/>
          <w:szCs w:val="20"/>
          <w:lang w:eastAsia="ja-JP"/>
        </w:rPr>
        <w:t xml:space="preserve"> above basic capability</w:t>
      </w:r>
    </w:p>
    <w:p w14:paraId="2FF23185" w14:textId="77777777" w:rsidR="0087153E" w:rsidRDefault="00000000">
      <w:pPr>
        <w:pStyle w:val="affff2"/>
        <w:numPr>
          <w:ilvl w:val="0"/>
          <w:numId w:val="19"/>
        </w:numPr>
        <w:ind w:firstLine="420"/>
        <w:contextualSpacing/>
        <w:rPr>
          <w:szCs w:val="20"/>
        </w:rPr>
      </w:pPr>
      <w:r>
        <w:rPr>
          <w:rFonts w:eastAsia="Yu Mincho" w:hint="eastAsia"/>
          <w:szCs w:val="20"/>
          <w:lang w:eastAsia="ja-JP"/>
        </w:rPr>
        <w:t>Alt2</w:t>
      </w:r>
    </w:p>
    <w:p w14:paraId="79627F20" w14:textId="77777777" w:rsidR="0087153E" w:rsidRDefault="00000000">
      <w:pPr>
        <w:pStyle w:val="affff2"/>
        <w:numPr>
          <w:ilvl w:val="1"/>
          <w:numId w:val="19"/>
        </w:numPr>
        <w:ind w:left="1260" w:firstLine="420"/>
        <w:contextualSpacing/>
        <w:rPr>
          <w:szCs w:val="20"/>
        </w:rPr>
      </w:pPr>
      <w:r>
        <w:rPr>
          <w:rFonts w:hint="eastAsia"/>
          <w:szCs w:val="20"/>
        </w:rPr>
        <w:t xml:space="preserve">LP-WUS can be configured </w:t>
      </w:r>
      <w:r>
        <w:rPr>
          <w:szCs w:val="20"/>
        </w:rPr>
        <w:t>on</w:t>
      </w:r>
      <w:r>
        <w:rPr>
          <w:rFonts w:eastAsia="Yu Mincho" w:hint="eastAsia"/>
          <w:szCs w:val="20"/>
          <w:lang w:eastAsia="ja-JP"/>
        </w:rPr>
        <w:t xml:space="preserve"> PCell for primary </w:t>
      </w:r>
      <w:r>
        <w:rPr>
          <w:rFonts w:hint="eastAsia"/>
          <w:szCs w:val="20"/>
        </w:rPr>
        <w:t xml:space="preserve">DRX </w:t>
      </w:r>
      <w:r>
        <w:rPr>
          <w:szCs w:val="20"/>
        </w:rPr>
        <w:t>group</w:t>
      </w:r>
      <w:r>
        <w:rPr>
          <w:rFonts w:eastAsia="Yu Mincho" w:hint="eastAsia"/>
          <w:szCs w:val="20"/>
          <w:lang w:eastAsia="ja-JP"/>
        </w:rPr>
        <w:t xml:space="preserve"> and/or an activated SCell for secondary DRX group</w:t>
      </w:r>
    </w:p>
    <w:p w14:paraId="52B3D739" w14:textId="77777777" w:rsidR="0087153E" w:rsidRDefault="00000000">
      <w:pPr>
        <w:pStyle w:val="affff2"/>
        <w:numPr>
          <w:ilvl w:val="1"/>
          <w:numId w:val="19"/>
        </w:numPr>
        <w:ind w:left="1260" w:firstLine="420"/>
        <w:contextualSpacing/>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5854956D" w14:textId="77777777" w:rsidR="0087153E" w:rsidRDefault="00000000">
      <w:pPr>
        <w:pStyle w:val="affff2"/>
        <w:numPr>
          <w:ilvl w:val="2"/>
          <w:numId w:val="19"/>
        </w:numPr>
        <w:ind w:left="1710" w:firstLine="420"/>
        <w:contextualSpacing/>
        <w:rPr>
          <w:rFonts w:eastAsia="Yu Mincho"/>
          <w:szCs w:val="20"/>
          <w:lang w:eastAsia="ja-JP"/>
        </w:rPr>
      </w:pPr>
      <w:r>
        <w:rPr>
          <w:szCs w:val="20"/>
        </w:rPr>
        <w:t>Note: There is no impact to PDCCH monitoring behaviour related to SCell dormancy/activation/deactivation</w:t>
      </w:r>
    </w:p>
    <w:p w14:paraId="3FF549C5" w14:textId="77777777" w:rsidR="0087153E" w:rsidRDefault="00000000">
      <w:pPr>
        <w:pStyle w:val="affff2"/>
        <w:numPr>
          <w:ilvl w:val="1"/>
          <w:numId w:val="19"/>
        </w:numPr>
        <w:ind w:left="1260" w:firstLine="420"/>
        <w:contextualSpacing/>
        <w:rPr>
          <w:rFonts w:eastAsia="Yu Mincho"/>
          <w:szCs w:val="20"/>
          <w:lang w:eastAsia="ja-JP"/>
        </w:rPr>
      </w:pPr>
      <w:r>
        <w:rPr>
          <w:rFonts w:eastAsia="Yu Mincho"/>
          <w:szCs w:val="20"/>
          <w:lang w:eastAsia="ja-JP"/>
        </w:rPr>
        <w:t>T</w:t>
      </w:r>
      <w:r>
        <w:rPr>
          <w:rFonts w:eastAsia="Yu Mincho" w:hint="eastAsia"/>
          <w:szCs w:val="20"/>
          <w:lang w:eastAsia="ja-JP"/>
        </w:rPr>
        <w:t xml:space="preserve">his capability has candidate values for the LP-WUS configuration with {primary </w:t>
      </w:r>
      <w:r>
        <w:rPr>
          <w:rFonts w:hint="eastAsia"/>
          <w:szCs w:val="20"/>
        </w:rPr>
        <w:t xml:space="preserve">DRX </w:t>
      </w:r>
      <w:r>
        <w:rPr>
          <w:szCs w:val="20"/>
        </w:rPr>
        <w:t>group</w:t>
      </w:r>
      <w:r>
        <w:rPr>
          <w:rFonts w:eastAsia="Yu Mincho" w:hint="eastAsia"/>
          <w:szCs w:val="20"/>
          <w:lang w:eastAsia="ja-JP"/>
        </w:rPr>
        <w:t>, secondary DRX, both}</w:t>
      </w:r>
    </w:p>
    <w:p w14:paraId="401BD5DF" w14:textId="77777777" w:rsidR="0087153E" w:rsidRDefault="0087153E">
      <w:pPr>
        <w:spacing w:line="252" w:lineRule="auto"/>
        <w:contextualSpacing/>
        <w:jc w:val="both"/>
        <w:rPr>
          <w:rFonts w:ascii="Times New Roman" w:hAnsi="Times New Roman"/>
          <w:b/>
          <w:bCs/>
          <w:szCs w:val="20"/>
        </w:rPr>
      </w:pPr>
    </w:p>
    <w:p w14:paraId="06E8948C" w14:textId="77777777" w:rsidR="0087153E" w:rsidRDefault="00000000">
      <w:pPr>
        <w:spacing w:line="252" w:lineRule="auto"/>
        <w:contextualSpacing/>
        <w:jc w:val="both"/>
        <w:rPr>
          <w:rFonts w:ascii="Times New Roman" w:hAnsi="Times New Roman"/>
          <w:b/>
          <w:bCs/>
          <w:szCs w:val="20"/>
        </w:rPr>
      </w:pPr>
      <w:r>
        <w:rPr>
          <w:rFonts w:ascii="Times New Roman" w:hAnsi="Times New Roman"/>
          <w:b/>
          <w:bCs/>
          <w:szCs w:val="20"/>
          <w:highlight w:val="green"/>
        </w:rPr>
        <w:t>Agreement</w:t>
      </w:r>
    </w:p>
    <w:p w14:paraId="23976BBE" w14:textId="77777777" w:rsidR="0087153E" w:rsidRDefault="00000000">
      <w:pPr>
        <w:spacing w:line="252" w:lineRule="auto"/>
        <w:contextualSpacing/>
        <w:jc w:val="both"/>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030D2A4C" w14:textId="77777777" w:rsidR="0087153E" w:rsidRDefault="00000000">
      <w:pPr>
        <w:rPr>
          <w:b/>
          <w:bCs/>
          <w:szCs w:val="20"/>
        </w:rPr>
      </w:pPr>
      <w:r>
        <w:rPr>
          <w:rFonts w:hint="eastAsia"/>
          <w:b/>
          <w:bCs/>
          <w:szCs w:val="20"/>
          <w:highlight w:val="green"/>
        </w:rPr>
        <w:t>Agreement</w:t>
      </w:r>
    </w:p>
    <w:p w14:paraId="2B1C6A05" w14:textId="77777777" w:rsidR="0087153E" w:rsidRDefault="00000000">
      <w:pPr>
        <w:spacing w:line="252" w:lineRule="auto"/>
        <w:contextualSpacing/>
        <w:jc w:val="both"/>
        <w:rPr>
          <w:rFonts w:ascii="Times New Roman" w:hAnsi="Times New Roman"/>
          <w:b/>
          <w:bCs/>
          <w:szCs w:val="20"/>
        </w:rPr>
      </w:pPr>
      <w:r>
        <w:rPr>
          <w:rFonts w:ascii="Times New Roman" w:hAnsi="Times New Roman"/>
          <w:szCs w:val="20"/>
        </w:rPr>
        <w:t>For LP-WUS MOs in connected mode for Option 1-1, support Approach 1:</w:t>
      </w:r>
    </w:p>
    <w:p w14:paraId="7C1C156F" w14:textId="77777777" w:rsidR="0087153E" w:rsidRDefault="00000000">
      <w:pPr>
        <w:pStyle w:val="affff2"/>
        <w:numPr>
          <w:ilvl w:val="0"/>
          <w:numId w:val="19"/>
        </w:numPr>
        <w:spacing w:line="252" w:lineRule="auto"/>
        <w:ind w:firstLine="420"/>
        <w:contextualSpacing/>
        <w:rPr>
          <w:rFonts w:ascii="Times New Roman" w:hAnsi="Times New Roman"/>
          <w:b/>
          <w:bCs/>
          <w:szCs w:val="20"/>
        </w:rPr>
      </w:pPr>
      <w:r>
        <w:rPr>
          <w:rFonts w:ascii="Times New Roman" w:hAnsi="Times New Roman"/>
          <w:szCs w:val="20"/>
        </w:rPr>
        <w:t>LP-WUS MOs, including periodicity and time offset1, are configured independently from the C-DRX periodicity/offset by new RRC parameter(s).</w:t>
      </w:r>
    </w:p>
    <w:p w14:paraId="5C6F4F70" w14:textId="77777777" w:rsidR="0087153E" w:rsidRDefault="00000000">
      <w:pPr>
        <w:pStyle w:val="affff2"/>
        <w:numPr>
          <w:ilvl w:val="0"/>
          <w:numId w:val="19"/>
        </w:numPr>
        <w:spacing w:line="252" w:lineRule="auto"/>
        <w:ind w:firstLine="420"/>
        <w:contextualSpacing/>
        <w:rPr>
          <w:rFonts w:ascii="Times New Roman" w:hAnsi="Times New Roman"/>
          <w:b/>
          <w:bCs/>
          <w:szCs w:val="20"/>
        </w:rPr>
      </w:pPr>
      <w:r>
        <w:rPr>
          <w:rFonts w:ascii="Times New Roman" w:hAnsi="Times New Roman"/>
          <w:szCs w:val="20"/>
        </w:rPr>
        <w:t>Time offset2 indicates a time prior to a slot where the drx-onDurationTimer would start</w:t>
      </w:r>
    </w:p>
    <w:p w14:paraId="35476F4E" w14:textId="77777777" w:rsidR="0087153E" w:rsidRDefault="00000000">
      <w:pPr>
        <w:pStyle w:val="affff2"/>
        <w:numPr>
          <w:ilvl w:val="1"/>
          <w:numId w:val="19"/>
        </w:numPr>
        <w:spacing w:line="252" w:lineRule="auto"/>
        <w:ind w:firstLine="420"/>
        <w:contextualSpacing/>
        <w:rPr>
          <w:rFonts w:ascii="Times New Roman" w:hAnsi="Times New Roman"/>
          <w:b/>
          <w:bCs/>
          <w:szCs w:val="20"/>
        </w:rPr>
      </w:pPr>
      <w:r>
        <w:rPr>
          <w:rFonts w:ascii="Times New Roman" w:hAnsi="Times New Roman"/>
          <w:szCs w:val="20"/>
        </w:rPr>
        <w:t xml:space="preserve">UE monitors the first Z LP-WUS MO(s) at or after Time offset2. </w:t>
      </w:r>
    </w:p>
    <w:p w14:paraId="1085C13B" w14:textId="77777777" w:rsidR="0087153E" w:rsidRDefault="00000000">
      <w:pPr>
        <w:pStyle w:val="affff2"/>
        <w:numPr>
          <w:ilvl w:val="2"/>
          <w:numId w:val="19"/>
        </w:numPr>
        <w:spacing w:line="252" w:lineRule="auto"/>
        <w:ind w:firstLine="420"/>
        <w:contextualSpacing/>
        <w:rPr>
          <w:rFonts w:ascii="Times New Roman" w:hAnsi="Times New Roman"/>
          <w:b/>
          <w:bCs/>
          <w:szCs w:val="20"/>
        </w:rPr>
      </w:pPr>
      <w:r>
        <w:rPr>
          <w:rFonts w:ascii="Times New Roman" w:hAnsi="Times New Roman"/>
          <w:strike/>
          <w:color w:val="FF0000"/>
          <w:szCs w:val="20"/>
        </w:rPr>
        <w:lastRenderedPageBreak/>
        <w:t>FFS: How to determine the value of</w:t>
      </w:r>
      <w:r>
        <w:rPr>
          <w:rFonts w:ascii="Times New Roman" w:hAnsi="Times New Roman"/>
          <w:szCs w:val="20"/>
        </w:rPr>
        <w:t xml:space="preserve"> Z</w:t>
      </w:r>
      <w:r>
        <w:rPr>
          <w:rFonts w:ascii="Times New Roman" w:hAnsi="Times New Roman" w:hint="eastAsia"/>
          <w:color w:val="FF0000"/>
          <w:szCs w:val="20"/>
        </w:rPr>
        <w:t xml:space="preserve"> is RRC configured</w:t>
      </w:r>
    </w:p>
    <w:p w14:paraId="7652A941" w14:textId="77777777" w:rsidR="0087153E" w:rsidRDefault="00000000">
      <w:pPr>
        <w:pStyle w:val="affff2"/>
        <w:numPr>
          <w:ilvl w:val="1"/>
          <w:numId w:val="19"/>
        </w:numPr>
        <w:spacing w:line="252" w:lineRule="auto"/>
        <w:ind w:firstLine="420"/>
        <w:contextualSpacing/>
        <w:rPr>
          <w:rFonts w:ascii="Times New Roman" w:hAnsi="Times New Roman"/>
          <w:b/>
          <w:bCs/>
          <w:szCs w:val="20"/>
        </w:rPr>
      </w:pPr>
      <w:r>
        <w:rPr>
          <w:rFonts w:ascii="Times New Roman" w:hAnsi="Times New Roman"/>
          <w:szCs w:val="20"/>
        </w:rPr>
        <w:t>Time offset2 is RRC configured</w:t>
      </w:r>
    </w:p>
    <w:p w14:paraId="5C3424FD" w14:textId="77777777" w:rsidR="0087153E" w:rsidRDefault="00000000">
      <w:pPr>
        <w:spacing w:line="252" w:lineRule="auto"/>
        <w:contextualSpacing/>
        <w:jc w:val="both"/>
        <w:rPr>
          <w:rFonts w:ascii="Times New Roman" w:hAnsi="Times New Roman"/>
          <w:strike/>
          <w:color w:val="FF0000"/>
          <w:szCs w:val="20"/>
        </w:rPr>
      </w:pPr>
      <w:r>
        <w:rPr>
          <w:rFonts w:ascii="Times New Roman" w:hAnsi="Times New Roman"/>
          <w:szCs w:val="20"/>
        </w:rPr>
        <w:t xml:space="preserve">UE is not required to monitor LP-WUS during the X [slots/symbols] prior to the beginning of a slot where the UE would start the drx-onDurationTimer. </w:t>
      </w:r>
      <w:r>
        <w:rPr>
          <w:rFonts w:ascii="Times New Roman" w:hAnsi="Times New Roman"/>
          <w:strike/>
          <w:color w:val="FF0000"/>
          <w:szCs w:val="20"/>
        </w:rPr>
        <w:t>FFS: How</w:t>
      </w:r>
      <w:r>
        <w:rPr>
          <w:rFonts w:ascii="Times New Roman" w:hAnsi="Times New Roman"/>
          <w:szCs w:val="20"/>
        </w:rPr>
        <w:t xml:space="preserve"> X is </w:t>
      </w:r>
      <w:r>
        <w:rPr>
          <w:rFonts w:ascii="Times New Roman" w:hAnsi="Times New Roman"/>
          <w:strike/>
          <w:color w:val="FF0000"/>
          <w:szCs w:val="20"/>
        </w:rPr>
        <w:t>determin</w:t>
      </w:r>
      <w:r>
        <w:rPr>
          <w:rFonts w:ascii="Times New Roman" w:hAnsi="Times New Roman" w:hint="eastAsia"/>
          <w:strike/>
          <w:color w:val="FF0000"/>
          <w:szCs w:val="20"/>
        </w:rPr>
        <w:t>ed</w:t>
      </w:r>
      <w:r>
        <w:rPr>
          <w:rFonts w:ascii="Times New Roman" w:hAnsi="Times New Roman" w:hint="eastAsia"/>
          <w:color w:val="FF0000"/>
          <w:szCs w:val="20"/>
        </w:rPr>
        <w:t xml:space="preserve"> given </w:t>
      </w:r>
      <w:r>
        <w:rPr>
          <w:rFonts w:ascii="Times New Roman" w:hAnsi="Times New Roman"/>
          <w:color w:val="FF0000"/>
          <w:szCs w:val="20"/>
        </w:rPr>
        <w:t>based on</w:t>
      </w:r>
      <w:r>
        <w:rPr>
          <w:rFonts w:ascii="Times New Roman" w:hAnsi="Times New Roman" w:hint="eastAsia"/>
          <w:color w:val="FF0000"/>
          <w:szCs w:val="20"/>
        </w:rPr>
        <w:t xml:space="preserve"> the minimum time gap reported by UE capability</w:t>
      </w:r>
      <w:r>
        <w:rPr>
          <w:rFonts w:ascii="Times New Roman" w:hAnsi="Times New Roman" w:hint="eastAsia"/>
          <w:szCs w:val="20"/>
        </w:rPr>
        <w:t>.</w:t>
      </w:r>
    </w:p>
    <w:p w14:paraId="577BD9D9" w14:textId="77777777" w:rsidR="0087153E" w:rsidRDefault="0087153E">
      <w:pPr>
        <w:rPr>
          <w:szCs w:val="20"/>
          <w:lang w:eastAsia="zh-CN" w:bidi="ar"/>
        </w:rPr>
      </w:pPr>
    </w:p>
    <w:p w14:paraId="45612ECD" w14:textId="77777777" w:rsidR="0087153E" w:rsidRDefault="00000000">
      <w:pPr>
        <w:rPr>
          <w:szCs w:val="20"/>
          <w:lang w:eastAsia="zh-CN" w:bidi="ar"/>
        </w:rPr>
      </w:pPr>
      <w:r>
        <w:rPr>
          <w:b/>
          <w:bCs/>
          <w:szCs w:val="20"/>
          <w:lang w:eastAsia="zh-CN" w:bidi="ar"/>
        </w:rPr>
        <w:t>R1-2503088</w:t>
      </w:r>
      <w:r>
        <w:rPr>
          <w:szCs w:val="20"/>
          <w:lang w:eastAsia="zh-CN" w:bidi="ar"/>
        </w:rPr>
        <w:tab/>
        <w:t>FL summary #3 on LP-WUS operation in CONNECTED mode</w:t>
      </w:r>
      <w:r>
        <w:rPr>
          <w:szCs w:val="20"/>
          <w:lang w:eastAsia="zh-CN" w:bidi="ar"/>
        </w:rPr>
        <w:tab/>
        <w:t>Moderator (NTT DOCOMO)</w:t>
      </w:r>
    </w:p>
    <w:p w14:paraId="3C4D4790" w14:textId="77777777" w:rsidR="0087153E" w:rsidRDefault="0087153E">
      <w:pPr>
        <w:rPr>
          <w:szCs w:val="20"/>
          <w:lang w:eastAsia="zh-CN" w:bidi="ar"/>
        </w:rPr>
      </w:pPr>
    </w:p>
    <w:p w14:paraId="7BBF3806" w14:textId="77777777" w:rsidR="0087153E" w:rsidRDefault="00000000">
      <w:pPr>
        <w:rPr>
          <w:b/>
          <w:bCs/>
          <w:szCs w:val="20"/>
        </w:rPr>
      </w:pPr>
      <w:r>
        <w:rPr>
          <w:b/>
          <w:bCs/>
          <w:szCs w:val="20"/>
          <w:highlight w:val="green"/>
        </w:rPr>
        <w:t>Agreement</w:t>
      </w:r>
    </w:p>
    <w:p w14:paraId="71D540C7" w14:textId="77777777" w:rsidR="0087153E" w:rsidRDefault="00000000">
      <w:pPr>
        <w:pStyle w:val="affff2"/>
        <w:numPr>
          <w:ilvl w:val="0"/>
          <w:numId w:val="68"/>
        </w:numPr>
        <w:spacing w:line="252" w:lineRule="auto"/>
        <w:ind w:firstLine="420"/>
        <w:contextualSpacing/>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1D230336" w14:textId="77777777" w:rsidR="0087153E" w:rsidRDefault="00000000">
      <w:pPr>
        <w:rPr>
          <w:b/>
          <w:bCs/>
          <w:szCs w:val="20"/>
        </w:rPr>
      </w:pPr>
      <w:r>
        <w:rPr>
          <w:rFonts w:hint="eastAsia"/>
          <w:b/>
          <w:bCs/>
          <w:szCs w:val="20"/>
          <w:highlight w:val="green"/>
        </w:rPr>
        <w:t>Agreement</w:t>
      </w:r>
    </w:p>
    <w:p w14:paraId="633EFE44" w14:textId="77777777" w:rsidR="0087153E" w:rsidRDefault="00000000">
      <w:pPr>
        <w:pStyle w:val="affff2"/>
        <w:numPr>
          <w:ilvl w:val="0"/>
          <w:numId w:val="68"/>
        </w:numPr>
        <w:spacing w:line="252" w:lineRule="auto"/>
        <w:ind w:firstLine="420"/>
        <w:contextualSpacing/>
        <w:rPr>
          <w:rFonts w:ascii="Times New Roman" w:hAnsi="Times New Roman"/>
          <w:b/>
          <w:bCs/>
          <w:szCs w:val="20"/>
        </w:rPr>
      </w:pPr>
      <w:r>
        <w:rPr>
          <w:rFonts w:ascii="Times New Roman" w:hAnsi="Times New Roman"/>
          <w:szCs w:val="20"/>
        </w:rPr>
        <w:t>For LP-WUS MOs in connected mode for Option 1-2, support Approach 1:</w:t>
      </w:r>
    </w:p>
    <w:p w14:paraId="02AD53C5" w14:textId="77777777" w:rsidR="0087153E" w:rsidRDefault="00000000">
      <w:pPr>
        <w:pStyle w:val="affff2"/>
        <w:numPr>
          <w:ilvl w:val="1"/>
          <w:numId w:val="68"/>
        </w:numPr>
        <w:spacing w:line="252" w:lineRule="auto"/>
        <w:ind w:firstLine="420"/>
        <w:contextualSpacing/>
        <w:rPr>
          <w:rFonts w:ascii="Times New Roman" w:hAnsi="Times New Roman"/>
          <w:b/>
          <w:bCs/>
          <w:szCs w:val="20"/>
        </w:rPr>
      </w:pPr>
      <w:r>
        <w:rPr>
          <w:rFonts w:ascii="Times New Roman" w:hAnsi="Times New Roman"/>
          <w:szCs w:val="20"/>
        </w:rPr>
        <w:t xml:space="preserve">LP-WUS MOs, including </w:t>
      </w:r>
      <w:r>
        <w:rPr>
          <w:rFonts w:ascii="Times New Roman" w:hAnsi="Times New Roman"/>
          <w:color w:val="FF0000"/>
          <w:szCs w:val="20"/>
        </w:rPr>
        <w:t xml:space="preserve">a </w:t>
      </w:r>
      <w:r>
        <w:rPr>
          <w:rFonts w:ascii="Times New Roman" w:hAnsi="Times New Roman"/>
          <w:szCs w:val="20"/>
        </w:rPr>
        <w:t xml:space="preserve">periodicity and </w:t>
      </w:r>
      <w:r>
        <w:rPr>
          <w:rFonts w:ascii="Times New Roman" w:hAnsi="Times New Roman"/>
          <w:color w:val="FF0000"/>
          <w:szCs w:val="20"/>
        </w:rPr>
        <w:t xml:space="preserve">a </w:t>
      </w:r>
      <w:r>
        <w:rPr>
          <w:rFonts w:ascii="Times New Roman" w:hAnsi="Times New Roman"/>
          <w:szCs w:val="20"/>
        </w:rPr>
        <w:t xml:space="preserve">time offset3, are configured independently from the C-DRX periodicity/offset by new RRC parameter(s). </w:t>
      </w:r>
    </w:p>
    <w:p w14:paraId="4E73509B" w14:textId="77777777" w:rsidR="0087153E" w:rsidRDefault="00000000">
      <w:pPr>
        <w:pStyle w:val="affff2"/>
        <w:numPr>
          <w:ilvl w:val="2"/>
          <w:numId w:val="68"/>
        </w:numPr>
        <w:spacing w:line="252" w:lineRule="auto"/>
        <w:ind w:firstLine="420"/>
        <w:contextualSpacing/>
        <w:rPr>
          <w:rFonts w:ascii="Times New Roman" w:hAnsi="Times New Roman"/>
          <w:b/>
          <w:bCs/>
          <w:strike/>
          <w:color w:val="FF0000"/>
          <w:szCs w:val="20"/>
        </w:rPr>
      </w:pPr>
      <w:r>
        <w:rPr>
          <w:rFonts w:ascii="Times New Roman" w:hAnsi="Times New Roman"/>
          <w:strike/>
          <w:color w:val="FF0000"/>
          <w:szCs w:val="20"/>
        </w:rPr>
        <w:t>FFS one or multiple MOs per periodicity</w:t>
      </w:r>
    </w:p>
    <w:p w14:paraId="38E83250" w14:textId="77777777" w:rsidR="0087153E" w:rsidRDefault="00000000">
      <w:pPr>
        <w:pStyle w:val="affff2"/>
        <w:numPr>
          <w:ilvl w:val="2"/>
          <w:numId w:val="68"/>
        </w:numPr>
        <w:spacing w:line="252" w:lineRule="auto"/>
        <w:ind w:firstLine="420"/>
        <w:contextualSpacing/>
        <w:rPr>
          <w:rFonts w:ascii="Times New Roman" w:hAnsi="Times New Roman"/>
          <w:b/>
          <w:bCs/>
          <w:color w:val="FF0000"/>
          <w:szCs w:val="20"/>
        </w:rPr>
      </w:pPr>
      <w:r>
        <w:rPr>
          <w:rFonts w:ascii="Times New Roman" w:hAnsi="Times New Roman" w:hint="eastAsia"/>
          <w:color w:val="FF0000"/>
          <w:szCs w:val="20"/>
        </w:rPr>
        <w:t>UE is configur</w:t>
      </w:r>
      <w:r>
        <w:rPr>
          <w:rFonts w:ascii="Times New Roman" w:hAnsi="Times New Roman"/>
          <w:color w:val="FF0000"/>
          <w:szCs w:val="20"/>
        </w:rPr>
        <w:t>e</w:t>
      </w:r>
      <w:r>
        <w:rPr>
          <w:rFonts w:ascii="Times New Roman" w:hAnsi="Times New Roman" w:hint="eastAsia"/>
          <w:color w:val="FF0000"/>
          <w:szCs w:val="20"/>
        </w:rPr>
        <w:t xml:space="preserve">d with </w:t>
      </w:r>
      <w:r>
        <w:rPr>
          <w:rFonts w:ascii="Times New Roman" w:hAnsi="Times New Roman"/>
          <w:color w:val="FF0000"/>
          <w:szCs w:val="20"/>
        </w:rPr>
        <w:t>a</w:t>
      </w:r>
      <w:r>
        <w:rPr>
          <w:rFonts w:ascii="Times New Roman" w:hAnsi="Times New Roman" w:hint="eastAsia"/>
          <w:color w:val="FF0000"/>
          <w:szCs w:val="20"/>
        </w:rPr>
        <w:t xml:space="preserve"> </w:t>
      </w:r>
      <w:r>
        <w:rPr>
          <w:rFonts w:ascii="Times New Roman" w:hAnsi="Times New Roman"/>
          <w:color w:val="FF0000"/>
          <w:szCs w:val="20"/>
        </w:rPr>
        <w:t>number</w:t>
      </w:r>
      <w:r>
        <w:rPr>
          <w:rFonts w:ascii="Times New Roman" w:hAnsi="Times New Roman" w:hint="eastAsia"/>
          <w:color w:val="FF0000"/>
          <w:szCs w:val="20"/>
        </w:rPr>
        <w:t xml:space="preserve"> of MOs </w:t>
      </w:r>
      <w:r>
        <w:rPr>
          <w:rFonts w:ascii="Times New Roman" w:hAnsi="Times New Roman"/>
          <w:color w:val="FF0000"/>
          <w:szCs w:val="20"/>
        </w:rPr>
        <w:t>for the</w:t>
      </w:r>
      <w:r>
        <w:rPr>
          <w:rFonts w:ascii="Times New Roman" w:hAnsi="Times New Roman" w:hint="eastAsia"/>
          <w:color w:val="FF0000"/>
          <w:szCs w:val="20"/>
        </w:rPr>
        <w:t xml:space="preserve"> periodicity by RRC</w:t>
      </w:r>
    </w:p>
    <w:p w14:paraId="3EDEF60A" w14:textId="77777777" w:rsidR="0087153E" w:rsidRDefault="00000000">
      <w:pPr>
        <w:pStyle w:val="affff2"/>
        <w:numPr>
          <w:ilvl w:val="1"/>
          <w:numId w:val="68"/>
        </w:numPr>
        <w:spacing w:line="252" w:lineRule="auto"/>
        <w:ind w:firstLine="420"/>
        <w:contextualSpacing/>
        <w:rPr>
          <w:rFonts w:ascii="Times New Roman" w:hAnsi="Times New Roman"/>
          <w:b/>
          <w:bCs/>
          <w:szCs w:val="20"/>
        </w:rPr>
      </w:pPr>
      <w:r>
        <w:rPr>
          <w:rFonts w:ascii="Times New Roman" w:hAnsi="Times New Roman"/>
          <w:szCs w:val="20"/>
        </w:rPr>
        <w:t xml:space="preserve">UE monitors LP-WUS in the LP-WUS MOs and, if triggered to wake up, starts a new timer for PDCCH monitoring triggered by LP-WUS </w:t>
      </w:r>
    </w:p>
    <w:p w14:paraId="0A91A258" w14:textId="77777777" w:rsidR="0087153E" w:rsidRDefault="00000000">
      <w:pPr>
        <w:pStyle w:val="affff2"/>
        <w:numPr>
          <w:ilvl w:val="2"/>
          <w:numId w:val="68"/>
        </w:numPr>
        <w:spacing w:line="252" w:lineRule="auto"/>
        <w:ind w:firstLine="420"/>
        <w:contextualSpacing/>
        <w:rPr>
          <w:rFonts w:ascii="Times New Roman" w:hAnsi="Times New Roman"/>
          <w:b/>
          <w:bCs/>
          <w:strike/>
          <w:color w:val="FF0000"/>
          <w:szCs w:val="20"/>
        </w:rPr>
      </w:pPr>
      <w:r>
        <w:rPr>
          <w:rFonts w:ascii="Times New Roman" w:hAnsi="Times New Roman"/>
          <w:strike/>
          <w:color w:val="FF0000"/>
          <w:szCs w:val="20"/>
        </w:rPr>
        <w:t>FFS: Definition of time offset4</w:t>
      </w:r>
    </w:p>
    <w:p w14:paraId="100DD31A" w14:textId="77777777" w:rsidR="0087153E" w:rsidRDefault="00000000">
      <w:pPr>
        <w:pStyle w:val="affff2"/>
        <w:numPr>
          <w:ilvl w:val="2"/>
          <w:numId w:val="68"/>
        </w:numPr>
        <w:spacing w:line="252" w:lineRule="auto"/>
        <w:ind w:firstLine="420"/>
        <w:contextualSpacing/>
        <w:rPr>
          <w:rFonts w:ascii="Times New Roman" w:hAnsi="Times New Roman"/>
          <w:b/>
          <w:bCs/>
          <w:szCs w:val="20"/>
        </w:rPr>
      </w:pPr>
      <w:r>
        <w:rPr>
          <w:rFonts w:ascii="Times New Roman" w:hAnsi="Times New Roman" w:hint="eastAsia"/>
          <w:szCs w:val="20"/>
        </w:rPr>
        <w:t>Alt1:</w:t>
      </w:r>
    </w:p>
    <w:p w14:paraId="7D684AB5" w14:textId="77777777" w:rsidR="0087153E" w:rsidRDefault="00000000">
      <w:pPr>
        <w:pStyle w:val="affff2"/>
        <w:numPr>
          <w:ilvl w:val="3"/>
          <w:numId w:val="68"/>
        </w:numPr>
        <w:spacing w:line="252" w:lineRule="auto"/>
        <w:ind w:firstLine="420"/>
        <w:contextualSpacing/>
        <w:rPr>
          <w:rFonts w:ascii="Times New Roman" w:hAnsi="Times New Roman"/>
          <w:b/>
          <w:bCs/>
          <w:szCs w:val="20"/>
        </w:rPr>
      </w:pPr>
      <w:r>
        <w:rPr>
          <w:rFonts w:ascii="Times New Roman" w:hAnsi="Times New Roman"/>
          <w:strike/>
          <w:color w:val="FF0000"/>
          <w:szCs w:val="20"/>
        </w:rPr>
        <w:t>The</w:t>
      </w:r>
      <w:r>
        <w:rPr>
          <w:rFonts w:ascii="Times New Roman" w:hAnsi="Times New Roman"/>
          <w:color w:val="FF0000"/>
          <w:szCs w:val="20"/>
        </w:rPr>
        <w:t xml:space="preserve">A </w:t>
      </w:r>
      <w:r>
        <w:rPr>
          <w:rFonts w:ascii="Times New Roman" w:hAnsi="Times New Roman"/>
          <w:szCs w:val="20"/>
        </w:rPr>
        <w:t>time offset4 configured by the network indicating a time</w:t>
      </w:r>
      <w:r>
        <w:rPr>
          <w:rFonts w:ascii="Times New Roman" w:hAnsi="Times New Roman" w:hint="eastAsia"/>
          <w:szCs w:val="20"/>
        </w:rPr>
        <w:t xml:space="preserve"> </w:t>
      </w:r>
      <w:r>
        <w:rPr>
          <w:rFonts w:ascii="Times New Roman" w:hAnsi="Times New Roman" w:hint="eastAsia"/>
          <w:color w:val="FF0000"/>
          <w:szCs w:val="20"/>
        </w:rPr>
        <w:t>from the first LP-WUS MO per periodic</w:t>
      </w:r>
      <w:r>
        <w:rPr>
          <w:rFonts w:ascii="Times New Roman" w:hAnsi="Times New Roman"/>
          <w:color w:val="FF0000"/>
          <w:szCs w:val="20"/>
        </w:rPr>
        <w:t>it</w:t>
      </w:r>
      <w:r>
        <w:rPr>
          <w:rFonts w:ascii="Times New Roman" w:hAnsi="Times New Roman" w:hint="eastAsia"/>
          <w:color w:val="FF0000"/>
          <w:szCs w:val="20"/>
        </w:rPr>
        <w:t>y</w:t>
      </w:r>
      <w:r>
        <w:rPr>
          <w:rFonts w:ascii="Times New Roman" w:hAnsi="Times New Roman"/>
          <w:szCs w:val="20"/>
        </w:rPr>
        <w:t>, after which the UE starts PDCCH monitoring via starting the new timer.</w:t>
      </w:r>
    </w:p>
    <w:p w14:paraId="2506FFC9" w14:textId="77777777" w:rsidR="0087153E" w:rsidRDefault="00000000">
      <w:pPr>
        <w:pStyle w:val="affff2"/>
        <w:numPr>
          <w:ilvl w:val="3"/>
          <w:numId w:val="68"/>
        </w:numPr>
        <w:spacing w:line="252" w:lineRule="auto"/>
        <w:ind w:firstLine="420"/>
        <w:contextualSpacing/>
        <w:rPr>
          <w:rFonts w:ascii="Times New Roman" w:hAnsi="Times New Roman"/>
          <w:b/>
          <w:bCs/>
          <w:szCs w:val="20"/>
        </w:rPr>
      </w:pPr>
      <w:r>
        <w:rPr>
          <w:rFonts w:ascii="Times New Roman" w:hAnsi="Times New Roman"/>
          <w:color w:val="FF0000"/>
          <w:szCs w:val="20"/>
        </w:rPr>
        <w:t xml:space="preserve">The time gap from the last LP-WUS MO </w:t>
      </w:r>
      <w:r>
        <w:rPr>
          <w:rFonts w:ascii="Times New Roman" w:hAnsi="Times New Roman" w:hint="eastAsia"/>
          <w:color w:val="FF0000"/>
          <w:szCs w:val="20"/>
        </w:rPr>
        <w:t xml:space="preserve">per periodicity </w:t>
      </w:r>
      <w:r>
        <w:rPr>
          <w:rFonts w:ascii="Times New Roman" w:hAnsi="Times New Roman"/>
          <w:color w:val="FF0000"/>
          <w:szCs w:val="20"/>
        </w:rPr>
        <w:t xml:space="preserve">and the </w:t>
      </w:r>
      <w:r>
        <w:rPr>
          <w:rFonts w:ascii="Times New Roman" w:hAnsi="Times New Roman" w:hint="eastAsia"/>
          <w:color w:val="FF0000"/>
          <w:szCs w:val="20"/>
        </w:rPr>
        <w:t>start of new timer</w:t>
      </w:r>
      <w:r>
        <w:rPr>
          <w:rFonts w:ascii="Times New Roman" w:hAnsi="Times New Roman"/>
          <w:color w:val="FF0000"/>
          <w:szCs w:val="20"/>
        </w:rPr>
        <w:t xml:space="preserve"> is not smaller than the minimum time gap</w:t>
      </w:r>
      <w:r>
        <w:rPr>
          <w:rFonts w:ascii="Times New Roman" w:hAnsi="Times New Roman" w:hint="eastAsia"/>
          <w:color w:val="FF0000"/>
          <w:szCs w:val="20"/>
        </w:rPr>
        <w:t xml:space="preserve"> given based on UE capability</w:t>
      </w:r>
    </w:p>
    <w:p w14:paraId="188F8994" w14:textId="77777777" w:rsidR="0087153E" w:rsidRDefault="0087153E">
      <w:pPr>
        <w:contextualSpacing/>
        <w:jc w:val="both"/>
        <w:rPr>
          <w:rFonts w:ascii="Times New Roman" w:hAnsi="Times New Roman"/>
          <w:b/>
          <w:bCs/>
          <w:color w:val="FF0000"/>
          <w:szCs w:val="20"/>
        </w:rPr>
      </w:pPr>
    </w:p>
    <w:p w14:paraId="559DB826" w14:textId="77777777" w:rsidR="0087153E" w:rsidRDefault="00000000">
      <w:pPr>
        <w:pStyle w:val="a2"/>
        <w:spacing w:after="0"/>
        <w:rPr>
          <w:b/>
          <w:bCs/>
          <w:szCs w:val="20"/>
          <w:highlight w:val="green"/>
        </w:rPr>
      </w:pPr>
      <w:r>
        <w:rPr>
          <w:b/>
          <w:bCs/>
          <w:szCs w:val="20"/>
          <w:highlight w:val="green"/>
        </w:rPr>
        <w:t>Agreement</w:t>
      </w:r>
    </w:p>
    <w:p w14:paraId="1EAE6B4A" w14:textId="77777777" w:rsidR="0087153E" w:rsidRDefault="00000000">
      <w:pPr>
        <w:pStyle w:val="a2"/>
        <w:overflowPunct w:val="0"/>
        <w:spacing w:after="0"/>
        <w:rPr>
          <w:szCs w:val="20"/>
        </w:rPr>
      </w:pPr>
      <w:r>
        <w:rPr>
          <w:szCs w:val="20"/>
        </w:rPr>
        <w:t>For the UE capability report on the minimum time gap</w:t>
      </w:r>
      <w:r>
        <w:rPr>
          <w:rFonts w:hint="eastAsia"/>
          <w:szCs w:val="20"/>
        </w:rPr>
        <w:t xml:space="preserve"> </w:t>
      </w:r>
      <w:r>
        <w:rPr>
          <w:szCs w:val="20"/>
        </w:rPr>
        <w:t xml:space="preserve">is </w:t>
      </w:r>
      <w:r>
        <w:rPr>
          <w:rFonts w:hint="eastAsia"/>
          <w:szCs w:val="20"/>
        </w:rPr>
        <w:t xml:space="preserve">between the </w:t>
      </w:r>
      <w:r>
        <w:rPr>
          <w:szCs w:val="20"/>
        </w:rPr>
        <w:t xml:space="preserve">end of the </w:t>
      </w:r>
      <w:r>
        <w:rPr>
          <w:rFonts w:hint="eastAsia"/>
          <w:szCs w:val="20"/>
        </w:rPr>
        <w:t xml:space="preserve">last symbol of LP-WUS and </w:t>
      </w:r>
      <w:r>
        <w:rPr>
          <w:szCs w:val="20"/>
        </w:rPr>
        <w:t xml:space="preserve">the time where MR starts PDCCH monitoring regardless of SCS, support X=3 candidate values corresponding to </w:t>
      </w:r>
      <w:r>
        <w:rPr>
          <w:rFonts w:hint="eastAsia"/>
          <w:szCs w:val="20"/>
        </w:rPr>
        <w:t>{V1</w:t>
      </w:r>
      <w:proofErr w:type="gramStart"/>
      <w:r>
        <w:rPr>
          <w:rFonts w:hint="eastAsia"/>
          <w:szCs w:val="20"/>
        </w:rPr>
        <w:t>=[</w:t>
      </w:r>
      <w:proofErr w:type="gramEnd"/>
      <w:r>
        <w:rPr>
          <w:rFonts w:hint="eastAsia"/>
          <w:szCs w:val="20"/>
        </w:rPr>
        <w:t>3,5,6], V2=[10,13,20]</w:t>
      </w:r>
      <w:r>
        <w:rPr>
          <w:szCs w:val="20"/>
        </w:rPr>
        <w:t xml:space="preserve">, </w:t>
      </w:r>
      <w:r>
        <w:rPr>
          <w:rFonts w:hint="eastAsia"/>
          <w:szCs w:val="20"/>
        </w:rPr>
        <w:t>V3=[33,42]</w:t>
      </w:r>
      <w:r>
        <w:rPr>
          <w:szCs w:val="20"/>
        </w:rPr>
        <w:t>}ms where V1&lt;V2&lt;V3.</w:t>
      </w:r>
    </w:p>
    <w:p w14:paraId="2456B56D" w14:textId="77777777" w:rsidR="0087153E" w:rsidRDefault="00000000">
      <w:pPr>
        <w:pStyle w:val="a2"/>
        <w:numPr>
          <w:ilvl w:val="0"/>
          <w:numId w:val="19"/>
        </w:numPr>
        <w:overflowPunct w:val="0"/>
        <w:spacing w:after="0"/>
        <w:rPr>
          <w:szCs w:val="20"/>
        </w:rPr>
      </w:pPr>
      <w:r>
        <w:rPr>
          <w:szCs w:val="20"/>
        </w:rPr>
        <w:t>FFS: Whether to support different set of values for different receiver types</w:t>
      </w:r>
    </w:p>
    <w:p w14:paraId="2D7ACB46" w14:textId="77777777" w:rsidR="0087153E" w:rsidRDefault="0087153E">
      <w:pPr>
        <w:rPr>
          <w:szCs w:val="20"/>
          <w:lang w:eastAsia="zh-CN" w:bidi="ar"/>
        </w:rPr>
      </w:pPr>
    </w:p>
    <w:p w14:paraId="5AD50A81" w14:textId="77777777" w:rsidR="0087153E" w:rsidRDefault="00000000">
      <w:pPr>
        <w:rPr>
          <w:b/>
          <w:bCs/>
          <w:szCs w:val="20"/>
          <w:lang w:eastAsia="zh-CN" w:bidi="ar"/>
        </w:rPr>
      </w:pPr>
      <w:r>
        <w:rPr>
          <w:b/>
          <w:bCs/>
          <w:szCs w:val="20"/>
          <w:lang w:eastAsia="zh-CN" w:bidi="ar"/>
        </w:rPr>
        <w:t>Conclusion</w:t>
      </w:r>
    </w:p>
    <w:p w14:paraId="3A00DB0B" w14:textId="77777777" w:rsidR="0087153E" w:rsidRDefault="00000000">
      <w:pPr>
        <w:spacing w:line="252" w:lineRule="auto"/>
        <w:contextualSpacing/>
        <w:jc w:val="both"/>
        <w:rPr>
          <w:b/>
          <w:bCs/>
          <w:szCs w:val="20"/>
        </w:rPr>
      </w:pPr>
      <w:r>
        <w:rPr>
          <w:rFonts w:hint="eastAsia"/>
          <w:szCs w:val="20"/>
        </w:rPr>
        <w:t xml:space="preserve">There is no consensus in RAN1 </w:t>
      </w:r>
      <w:r>
        <w:rPr>
          <w:szCs w:val="20"/>
        </w:rPr>
        <w:t xml:space="preserve">on </w:t>
      </w:r>
      <w:r>
        <w:rPr>
          <w:rFonts w:hint="eastAsia"/>
          <w:szCs w:val="20"/>
        </w:rPr>
        <w:t>whether to introduce any enhancements of PDCCH skipping indication for the interaction with LP-WUS in RRC connected mode in Rel-19.</w:t>
      </w:r>
    </w:p>
    <w:p w14:paraId="4DE00937" w14:textId="77777777" w:rsidR="0087153E" w:rsidRDefault="0087153E">
      <w:pPr>
        <w:rPr>
          <w:szCs w:val="20"/>
          <w:lang w:eastAsia="zh-CN" w:bidi="ar"/>
        </w:rPr>
      </w:pPr>
    </w:p>
    <w:p w14:paraId="26CE631E" w14:textId="77777777" w:rsidR="0087153E" w:rsidRDefault="00000000">
      <w:pPr>
        <w:pStyle w:val="a2"/>
        <w:spacing w:after="0"/>
        <w:rPr>
          <w:b/>
          <w:bCs/>
          <w:szCs w:val="20"/>
          <w:highlight w:val="green"/>
        </w:rPr>
      </w:pPr>
      <w:r>
        <w:rPr>
          <w:b/>
          <w:bCs/>
          <w:szCs w:val="20"/>
          <w:highlight w:val="green"/>
        </w:rPr>
        <w:t>Agreement</w:t>
      </w:r>
    </w:p>
    <w:p w14:paraId="56BD2B19" w14:textId="77777777" w:rsidR="0087153E" w:rsidRDefault="00000000">
      <w:pPr>
        <w:spacing w:line="252" w:lineRule="auto"/>
        <w:contextualSpacing/>
        <w:jc w:val="both"/>
        <w:rPr>
          <w:b/>
          <w:bCs/>
          <w:szCs w:val="20"/>
        </w:rPr>
      </w:pPr>
      <w:r>
        <w:rPr>
          <w:szCs w:val="20"/>
        </w:rPr>
        <w:t xml:space="preserve">For RRC CONNECTED mode </w:t>
      </w:r>
      <w:r>
        <w:rPr>
          <w:rFonts w:hint="eastAsia"/>
          <w:szCs w:val="20"/>
        </w:rPr>
        <w:t xml:space="preserve">when </w:t>
      </w:r>
      <w:r>
        <w:rPr>
          <w:szCs w:val="20"/>
        </w:rPr>
        <w:t xml:space="preserve">LP-WUS </w:t>
      </w:r>
      <w:r>
        <w:rPr>
          <w:rFonts w:hint="eastAsia"/>
          <w:szCs w:val="20"/>
        </w:rPr>
        <w:t>is</w:t>
      </w:r>
      <w:r>
        <w:rPr>
          <w:szCs w:val="20"/>
        </w:rPr>
        <w:t xml:space="preserve"> configured</w:t>
      </w:r>
      <w:r>
        <w:rPr>
          <w:rFonts w:hint="eastAsia"/>
          <w:szCs w:val="20"/>
        </w:rPr>
        <w:t xml:space="preserve"> with Cell DTX,</w:t>
      </w:r>
      <w:r>
        <w:rPr>
          <w:szCs w:val="20"/>
        </w:rPr>
        <w:t xml:space="preserve"> </w:t>
      </w:r>
      <w:r>
        <w:rPr>
          <w:rFonts w:hint="eastAsia"/>
          <w:szCs w:val="20"/>
        </w:rPr>
        <w:t>d</w:t>
      </w:r>
      <w:r>
        <w:rPr>
          <w:szCs w:val="20"/>
        </w:rPr>
        <w:t>uring Cell DTX inactive time,</w:t>
      </w:r>
      <w:r>
        <w:rPr>
          <w:b/>
          <w:bCs/>
          <w:szCs w:val="20"/>
        </w:rPr>
        <w:t xml:space="preserve"> t</w:t>
      </w:r>
      <w:r>
        <w:rPr>
          <w:szCs w:val="20"/>
        </w:rPr>
        <w:t xml:space="preserve">he UE is </w:t>
      </w:r>
      <w:r>
        <w:rPr>
          <w:rFonts w:hint="eastAsia"/>
          <w:szCs w:val="20"/>
        </w:rPr>
        <w:t xml:space="preserve">not </w:t>
      </w:r>
      <w:r>
        <w:rPr>
          <w:szCs w:val="20"/>
        </w:rPr>
        <w:t>expected to monitor LP-WUS</w:t>
      </w:r>
      <w:r>
        <w:rPr>
          <w:rFonts w:hint="eastAsia"/>
          <w:szCs w:val="20"/>
        </w:rPr>
        <w:t xml:space="preserve"> both for Option 1-1 and 1-2</w:t>
      </w:r>
    </w:p>
    <w:p w14:paraId="322B3693" w14:textId="77777777" w:rsidR="0087153E" w:rsidRDefault="0087153E">
      <w:pPr>
        <w:rPr>
          <w:lang w:eastAsia="zh-CN" w:bidi="ar"/>
        </w:rPr>
      </w:pPr>
    </w:p>
    <w:p w14:paraId="3ED96CBC" w14:textId="77777777" w:rsidR="0087153E" w:rsidRDefault="00000000">
      <w:pPr>
        <w:rPr>
          <w:lang w:eastAsia="zh-CN" w:bidi="ar"/>
        </w:rPr>
      </w:pPr>
      <w:r>
        <w:rPr>
          <w:b/>
          <w:bCs/>
          <w:lang w:eastAsia="zh-CN" w:bidi="ar"/>
        </w:rPr>
        <w:t>R1-2503102</w:t>
      </w:r>
      <w:r>
        <w:rPr>
          <w:lang w:eastAsia="zh-CN" w:bidi="ar"/>
        </w:rPr>
        <w:tab/>
        <w:t>FL summary #4 on LP-WUS operation in CONNECTED mode</w:t>
      </w:r>
      <w:r>
        <w:rPr>
          <w:lang w:eastAsia="zh-CN" w:bidi="ar"/>
        </w:rPr>
        <w:tab/>
        <w:t>Moderator (NTT DOCOMO)</w:t>
      </w:r>
    </w:p>
    <w:p w14:paraId="362D3F24" w14:textId="77777777" w:rsidR="0087153E" w:rsidRDefault="0087153E">
      <w:pPr>
        <w:rPr>
          <w:lang w:eastAsia="zh-CN" w:bidi="ar"/>
        </w:rPr>
      </w:pPr>
    </w:p>
    <w:p w14:paraId="00DC0F90" w14:textId="77777777" w:rsidR="0087153E" w:rsidRDefault="00000000">
      <w:pPr>
        <w:rPr>
          <w:b/>
          <w:bCs/>
          <w:szCs w:val="20"/>
          <w:lang w:eastAsia="zh-CN" w:bidi="ar"/>
        </w:rPr>
      </w:pPr>
      <w:r>
        <w:rPr>
          <w:b/>
          <w:bCs/>
          <w:szCs w:val="20"/>
          <w:highlight w:val="green"/>
          <w:lang w:eastAsia="zh-CN" w:bidi="ar"/>
        </w:rPr>
        <w:t>Agreement</w:t>
      </w:r>
    </w:p>
    <w:p w14:paraId="154DC5BB" w14:textId="77777777" w:rsidR="0087153E" w:rsidRDefault="00000000">
      <w:pPr>
        <w:rPr>
          <w:rFonts w:eastAsia="Yu Mincho"/>
          <w:szCs w:val="20"/>
          <w:lang w:eastAsia="ja-JP" w:bidi="ar"/>
        </w:rPr>
      </w:pPr>
      <w:r>
        <w:rPr>
          <w:szCs w:val="20"/>
          <w:lang w:eastAsia="zh-CN" w:bidi="ar"/>
        </w:rPr>
        <w:t xml:space="preserve">The case where a UE does NOT </w:t>
      </w:r>
      <w:proofErr w:type="gramStart"/>
      <w:r>
        <w:rPr>
          <w:szCs w:val="20"/>
          <w:lang w:eastAsia="zh-CN" w:bidi="ar"/>
        </w:rPr>
        <w:t>supports</w:t>
      </w:r>
      <w:proofErr w:type="gramEnd"/>
      <w:r>
        <w:rPr>
          <w:szCs w:val="20"/>
          <w:lang w:eastAsia="zh-CN" w:bidi="ar"/>
        </w:rPr>
        <w:t xml:space="preserve"> Rel-17 unified TCI framework but supports LP-WUS is supported in Rel-19. For </w:t>
      </w:r>
      <w:r>
        <w:rPr>
          <w:rFonts w:eastAsia="Yu Mincho" w:hint="eastAsia"/>
          <w:szCs w:val="20"/>
          <w:lang w:eastAsia="ja-JP" w:bidi="ar"/>
        </w:rPr>
        <w:t xml:space="preserve">the TCI state of </w:t>
      </w:r>
      <w:r>
        <w:rPr>
          <w:szCs w:val="20"/>
          <w:lang w:eastAsia="zh-CN" w:bidi="ar"/>
        </w:rPr>
        <w:t>LP-WUS</w:t>
      </w:r>
      <w:r>
        <w:rPr>
          <w:rFonts w:eastAsia="Yu Mincho" w:hint="eastAsia"/>
          <w:szCs w:val="20"/>
          <w:lang w:eastAsia="ja-JP" w:bidi="ar"/>
        </w:rPr>
        <w:t xml:space="preserve"> </w:t>
      </w:r>
      <w:r>
        <w:rPr>
          <w:szCs w:val="20"/>
          <w:lang w:eastAsia="zh-CN" w:bidi="ar"/>
        </w:rPr>
        <w:t>in RRC CONNECTED mode</w:t>
      </w:r>
      <w:r>
        <w:rPr>
          <w:rFonts w:eastAsia="Yu Mincho" w:hint="eastAsia"/>
          <w:szCs w:val="20"/>
          <w:lang w:eastAsia="ja-JP" w:bidi="ar"/>
        </w:rPr>
        <w:t>,</w:t>
      </w:r>
      <w:r>
        <w:rPr>
          <w:rFonts w:eastAsia="Yu Mincho"/>
          <w:szCs w:val="20"/>
          <w:lang w:eastAsia="ja-JP" w:bidi="ar"/>
        </w:rPr>
        <w:t xml:space="preserve"> select one of the following in RAN1#121 for this case:</w:t>
      </w:r>
    </w:p>
    <w:p w14:paraId="63A7562C" w14:textId="77777777" w:rsidR="0087153E" w:rsidRDefault="00000000">
      <w:pPr>
        <w:numPr>
          <w:ilvl w:val="0"/>
          <w:numId w:val="19"/>
        </w:numPr>
        <w:rPr>
          <w:rFonts w:eastAsia="Yu Mincho"/>
          <w:szCs w:val="20"/>
          <w:lang w:eastAsia="ja-JP" w:bidi="ar"/>
        </w:rPr>
      </w:pPr>
      <w:r>
        <w:rPr>
          <w:rFonts w:eastAsia="Yu Mincho" w:hint="eastAsia"/>
          <w:szCs w:val="20"/>
          <w:lang w:eastAsia="ja-JP" w:bidi="ar"/>
        </w:rPr>
        <w:t xml:space="preserve">Alt1: </w:t>
      </w:r>
      <w:r>
        <w:rPr>
          <w:szCs w:val="20"/>
          <w:lang w:eastAsia="zh-CN" w:bidi="ar"/>
        </w:rPr>
        <w:t>RRC provides the CORESET ID that UE shall derive the active TCI state for LP-WUS</w:t>
      </w:r>
    </w:p>
    <w:p w14:paraId="25A1C704" w14:textId="77777777" w:rsidR="0087153E" w:rsidRDefault="00000000">
      <w:pPr>
        <w:numPr>
          <w:ilvl w:val="0"/>
          <w:numId w:val="19"/>
        </w:numPr>
        <w:rPr>
          <w:rFonts w:eastAsia="Yu Mincho"/>
          <w:szCs w:val="20"/>
          <w:lang w:eastAsia="ja-JP" w:bidi="ar"/>
        </w:rPr>
      </w:pPr>
      <w:r>
        <w:rPr>
          <w:rFonts w:eastAsia="Yu Mincho" w:hint="eastAsia"/>
          <w:szCs w:val="20"/>
          <w:lang w:eastAsia="ja-JP" w:bidi="ar"/>
        </w:rPr>
        <w:t xml:space="preserve">Alt2: </w:t>
      </w:r>
      <w:r>
        <w:rPr>
          <w:szCs w:val="20"/>
          <w:lang w:eastAsia="zh-CN" w:bidi="ar"/>
        </w:rPr>
        <w:t>RRC configure</w:t>
      </w:r>
      <w:r>
        <w:rPr>
          <w:rFonts w:eastAsia="Yu Mincho" w:hint="eastAsia"/>
          <w:szCs w:val="20"/>
          <w:lang w:eastAsia="ja-JP" w:bidi="ar"/>
        </w:rPr>
        <w:t>s</w:t>
      </w:r>
      <w:r>
        <w:rPr>
          <w:szCs w:val="20"/>
          <w:lang w:eastAsia="zh-CN" w:bidi="ar"/>
        </w:rPr>
        <w:t xml:space="preserve"> K TCI states </w:t>
      </w:r>
      <w:r>
        <w:rPr>
          <w:rFonts w:eastAsia="Yu Mincho" w:hint="eastAsia"/>
          <w:szCs w:val="20"/>
          <w:lang w:eastAsia="ja-JP" w:bidi="ar"/>
        </w:rPr>
        <w:t xml:space="preserve">for LP-WUS </w:t>
      </w:r>
      <w:r>
        <w:rPr>
          <w:szCs w:val="20"/>
          <w:lang w:eastAsia="zh-CN" w:bidi="ar"/>
        </w:rPr>
        <w:t xml:space="preserve">and </w:t>
      </w:r>
      <w:r>
        <w:rPr>
          <w:rFonts w:eastAsia="Yu Mincho" w:hint="eastAsia"/>
          <w:szCs w:val="20"/>
          <w:lang w:eastAsia="ja-JP" w:bidi="ar"/>
        </w:rPr>
        <w:t xml:space="preserve">new </w:t>
      </w:r>
      <w:r>
        <w:rPr>
          <w:szCs w:val="20"/>
          <w:lang w:eastAsia="zh-CN" w:bidi="ar"/>
        </w:rPr>
        <w:t xml:space="preserve">MAC-CE </w:t>
      </w:r>
      <w:r>
        <w:rPr>
          <w:rFonts w:eastAsia="Yu Mincho" w:hint="eastAsia"/>
          <w:szCs w:val="20"/>
          <w:lang w:eastAsia="ja-JP" w:bidi="ar"/>
        </w:rPr>
        <w:t xml:space="preserve">for TCI activation </w:t>
      </w:r>
      <w:r>
        <w:rPr>
          <w:szCs w:val="20"/>
          <w:lang w:eastAsia="zh-CN" w:bidi="ar"/>
        </w:rPr>
        <w:t xml:space="preserve">activates one </w:t>
      </w:r>
      <w:r>
        <w:rPr>
          <w:rFonts w:eastAsia="Yu Mincho" w:hint="eastAsia"/>
          <w:szCs w:val="20"/>
          <w:lang w:eastAsia="ja-JP" w:bidi="ar"/>
        </w:rPr>
        <w:t>of them</w:t>
      </w:r>
    </w:p>
    <w:p w14:paraId="4A5CAB56" w14:textId="77777777" w:rsidR="0087153E" w:rsidRDefault="00000000">
      <w:pPr>
        <w:rPr>
          <w:rFonts w:eastAsia="Yu Mincho"/>
          <w:szCs w:val="20"/>
          <w:lang w:eastAsia="ja-JP" w:bidi="ar"/>
        </w:rPr>
      </w:pPr>
      <w:r>
        <w:rPr>
          <w:szCs w:val="20"/>
          <w:lang w:eastAsia="zh-CN" w:bidi="ar"/>
        </w:rPr>
        <w:t xml:space="preserve">The case where a UE supports Rel-17 unified TCI framework and supports LP-WUS is supported in Rel-19. For </w:t>
      </w:r>
      <w:r>
        <w:rPr>
          <w:rFonts w:eastAsia="Yu Mincho" w:hint="eastAsia"/>
          <w:szCs w:val="20"/>
          <w:lang w:eastAsia="ja-JP" w:bidi="ar"/>
        </w:rPr>
        <w:t xml:space="preserve">the TCI state of </w:t>
      </w:r>
      <w:r>
        <w:rPr>
          <w:szCs w:val="20"/>
          <w:lang w:eastAsia="zh-CN" w:bidi="ar"/>
        </w:rPr>
        <w:t>LP-WUS</w:t>
      </w:r>
      <w:r>
        <w:rPr>
          <w:rFonts w:eastAsia="Yu Mincho" w:hint="eastAsia"/>
          <w:szCs w:val="20"/>
          <w:lang w:eastAsia="ja-JP" w:bidi="ar"/>
        </w:rPr>
        <w:t xml:space="preserve"> </w:t>
      </w:r>
      <w:r>
        <w:rPr>
          <w:szCs w:val="20"/>
          <w:lang w:eastAsia="zh-CN" w:bidi="ar"/>
        </w:rPr>
        <w:t>in RRC CONNECTED mode</w:t>
      </w:r>
      <w:r>
        <w:rPr>
          <w:rFonts w:eastAsia="Yu Mincho" w:hint="eastAsia"/>
          <w:szCs w:val="20"/>
          <w:lang w:eastAsia="ja-JP" w:bidi="ar"/>
        </w:rPr>
        <w:t>,</w:t>
      </w:r>
    </w:p>
    <w:p w14:paraId="6025D5A3" w14:textId="77777777" w:rsidR="0087153E" w:rsidRDefault="00000000">
      <w:pPr>
        <w:numPr>
          <w:ilvl w:val="0"/>
          <w:numId w:val="19"/>
        </w:numPr>
        <w:rPr>
          <w:szCs w:val="20"/>
          <w:lang w:eastAsia="zh-CN" w:bidi="ar"/>
        </w:rPr>
      </w:pPr>
      <w:r>
        <w:rPr>
          <w:rFonts w:eastAsia="Yu Mincho" w:hint="eastAsia"/>
          <w:szCs w:val="20"/>
          <w:lang w:eastAsia="ja-JP" w:bidi="ar"/>
        </w:rPr>
        <w:t xml:space="preserve">When </w:t>
      </w:r>
      <w:r>
        <w:rPr>
          <w:szCs w:val="20"/>
          <w:lang w:eastAsia="zh-CN" w:bidi="ar"/>
        </w:rPr>
        <w:t>Rel-17 unified TCI framework</w:t>
      </w:r>
      <w:r>
        <w:rPr>
          <w:rFonts w:eastAsia="Yu Mincho" w:hint="eastAsia"/>
          <w:szCs w:val="20"/>
          <w:lang w:eastAsia="ja-JP" w:bidi="ar"/>
        </w:rPr>
        <w:t xml:space="preserve"> is configured,</w:t>
      </w:r>
      <w:r>
        <w:rPr>
          <w:szCs w:val="20"/>
          <w:lang w:eastAsia="zh-CN" w:bidi="ar"/>
        </w:rPr>
        <w:t xml:space="preserve"> LP-WUS follows the activated/indicated TCI-state by MAC-CE/DCI, same as other DL channels/signals (no change to DCI format)</w:t>
      </w:r>
    </w:p>
    <w:p w14:paraId="2681AE6D" w14:textId="77777777" w:rsidR="0087153E" w:rsidRDefault="00000000">
      <w:pPr>
        <w:numPr>
          <w:ilvl w:val="0"/>
          <w:numId w:val="19"/>
        </w:numPr>
        <w:rPr>
          <w:szCs w:val="20"/>
          <w:lang w:eastAsia="zh-CN" w:bidi="ar"/>
        </w:rPr>
      </w:pPr>
      <w:r>
        <w:rPr>
          <w:szCs w:val="20"/>
          <w:lang w:eastAsia="zh-CN" w:bidi="ar"/>
        </w:rPr>
        <w:t xml:space="preserve">When Rel-17 unified TCI framework is NOT configured, </w:t>
      </w:r>
      <w:r>
        <w:rPr>
          <w:rFonts w:eastAsia="Yu Mincho"/>
          <w:szCs w:val="20"/>
          <w:lang w:eastAsia="ja-JP" w:bidi="ar"/>
        </w:rPr>
        <w:t>select one of the following in RAN1#121 for this case</w:t>
      </w:r>
    </w:p>
    <w:p w14:paraId="580D47C4" w14:textId="77777777" w:rsidR="0087153E" w:rsidRDefault="00000000">
      <w:pPr>
        <w:numPr>
          <w:ilvl w:val="1"/>
          <w:numId w:val="19"/>
        </w:numPr>
        <w:rPr>
          <w:rFonts w:eastAsia="Yu Mincho"/>
          <w:szCs w:val="20"/>
          <w:lang w:eastAsia="ja-JP" w:bidi="ar"/>
        </w:rPr>
      </w:pPr>
      <w:r>
        <w:rPr>
          <w:rFonts w:eastAsia="Yu Mincho" w:hint="eastAsia"/>
          <w:szCs w:val="20"/>
          <w:lang w:eastAsia="ja-JP" w:bidi="ar"/>
        </w:rPr>
        <w:lastRenderedPageBreak/>
        <w:t xml:space="preserve">Alt1: </w:t>
      </w:r>
      <w:r>
        <w:rPr>
          <w:szCs w:val="20"/>
          <w:lang w:eastAsia="zh-CN" w:bidi="ar"/>
        </w:rPr>
        <w:t>RRC provides the CORESET ID that UE shall derive the active TCI state for LP-WUS</w:t>
      </w:r>
    </w:p>
    <w:p w14:paraId="1086FE93" w14:textId="77777777" w:rsidR="0087153E" w:rsidRDefault="00000000">
      <w:pPr>
        <w:numPr>
          <w:ilvl w:val="1"/>
          <w:numId w:val="19"/>
        </w:numPr>
        <w:rPr>
          <w:rFonts w:eastAsia="Yu Mincho"/>
          <w:szCs w:val="20"/>
          <w:lang w:eastAsia="ja-JP" w:bidi="ar"/>
        </w:rPr>
      </w:pPr>
      <w:r>
        <w:rPr>
          <w:rFonts w:eastAsia="Yu Mincho" w:hint="eastAsia"/>
          <w:szCs w:val="20"/>
          <w:lang w:eastAsia="ja-JP" w:bidi="ar"/>
        </w:rPr>
        <w:t xml:space="preserve">Alt2: </w:t>
      </w:r>
      <w:r>
        <w:rPr>
          <w:szCs w:val="20"/>
          <w:lang w:eastAsia="zh-CN" w:bidi="ar"/>
        </w:rPr>
        <w:t>RRC configure</w:t>
      </w:r>
      <w:r>
        <w:rPr>
          <w:rFonts w:eastAsia="Yu Mincho" w:hint="eastAsia"/>
          <w:szCs w:val="20"/>
          <w:lang w:eastAsia="ja-JP" w:bidi="ar"/>
        </w:rPr>
        <w:t>s</w:t>
      </w:r>
      <w:r>
        <w:rPr>
          <w:szCs w:val="20"/>
          <w:lang w:eastAsia="zh-CN" w:bidi="ar"/>
        </w:rPr>
        <w:t xml:space="preserve"> K TCI states </w:t>
      </w:r>
      <w:r>
        <w:rPr>
          <w:rFonts w:eastAsia="Yu Mincho" w:hint="eastAsia"/>
          <w:szCs w:val="20"/>
          <w:lang w:eastAsia="ja-JP" w:bidi="ar"/>
        </w:rPr>
        <w:t xml:space="preserve">for LP-WUS </w:t>
      </w:r>
      <w:r>
        <w:rPr>
          <w:szCs w:val="20"/>
          <w:lang w:eastAsia="zh-CN" w:bidi="ar"/>
        </w:rPr>
        <w:t xml:space="preserve">and </w:t>
      </w:r>
      <w:r>
        <w:rPr>
          <w:rFonts w:eastAsia="Yu Mincho" w:hint="eastAsia"/>
          <w:szCs w:val="20"/>
          <w:lang w:eastAsia="ja-JP" w:bidi="ar"/>
        </w:rPr>
        <w:t xml:space="preserve">new </w:t>
      </w:r>
      <w:r>
        <w:rPr>
          <w:szCs w:val="20"/>
          <w:lang w:eastAsia="zh-CN" w:bidi="ar"/>
        </w:rPr>
        <w:t xml:space="preserve">MAC-CE </w:t>
      </w:r>
      <w:r>
        <w:rPr>
          <w:rFonts w:eastAsia="Yu Mincho" w:hint="eastAsia"/>
          <w:szCs w:val="20"/>
          <w:lang w:eastAsia="ja-JP" w:bidi="ar"/>
        </w:rPr>
        <w:t xml:space="preserve">for TCI activation </w:t>
      </w:r>
      <w:r>
        <w:rPr>
          <w:szCs w:val="20"/>
          <w:lang w:eastAsia="zh-CN" w:bidi="ar"/>
        </w:rPr>
        <w:t xml:space="preserve">activates one </w:t>
      </w:r>
      <w:r>
        <w:rPr>
          <w:rFonts w:eastAsia="Yu Mincho" w:hint="eastAsia"/>
          <w:szCs w:val="20"/>
          <w:lang w:eastAsia="ja-JP" w:bidi="ar"/>
        </w:rPr>
        <w:t>of them</w:t>
      </w:r>
    </w:p>
    <w:p w14:paraId="25E1151C" w14:textId="77777777" w:rsidR="0087153E" w:rsidRDefault="00000000">
      <w:pPr>
        <w:rPr>
          <w:rFonts w:eastAsia="Yu Mincho"/>
          <w:szCs w:val="20"/>
          <w:lang w:eastAsia="ja-JP" w:bidi="ar"/>
        </w:rPr>
      </w:pPr>
      <w:r>
        <w:rPr>
          <w:rFonts w:eastAsia="Yu Mincho"/>
          <w:szCs w:val="20"/>
          <w:lang w:eastAsia="ja-JP" w:bidi="ar"/>
        </w:rPr>
        <w:t>Same alternative to be chosen for both cases.</w:t>
      </w:r>
    </w:p>
    <w:p w14:paraId="46F3A67E" w14:textId="77777777" w:rsidR="0087153E" w:rsidRDefault="0087153E">
      <w:pPr>
        <w:rPr>
          <w:szCs w:val="20"/>
          <w:lang w:eastAsia="zh-CN" w:bidi="ar"/>
        </w:rPr>
      </w:pPr>
    </w:p>
    <w:p w14:paraId="0C470904" w14:textId="77777777" w:rsidR="0087153E" w:rsidRDefault="00000000">
      <w:pPr>
        <w:rPr>
          <w:szCs w:val="20"/>
          <w:lang w:eastAsia="zh-CN" w:bidi="ar"/>
        </w:rPr>
      </w:pPr>
      <w:r>
        <w:rPr>
          <w:b/>
          <w:bCs/>
          <w:szCs w:val="20"/>
          <w:lang w:eastAsia="zh-CN" w:bidi="ar"/>
        </w:rPr>
        <w:t>R1-2503120</w:t>
      </w:r>
      <w:r>
        <w:rPr>
          <w:szCs w:val="20"/>
          <w:lang w:eastAsia="zh-CN" w:bidi="ar"/>
        </w:rPr>
        <w:tab/>
        <w:t>FL summary #5 on LP-WUS operation in CONNECTED mode</w:t>
      </w:r>
      <w:r>
        <w:rPr>
          <w:szCs w:val="20"/>
          <w:lang w:eastAsia="zh-CN" w:bidi="ar"/>
        </w:rPr>
        <w:tab/>
        <w:t>Moderator (NTT DOCOMO)</w:t>
      </w:r>
    </w:p>
    <w:p w14:paraId="1C319EBE" w14:textId="77777777" w:rsidR="0087153E" w:rsidRDefault="0087153E">
      <w:pPr>
        <w:rPr>
          <w:szCs w:val="20"/>
          <w:lang w:eastAsia="zh-CN" w:bidi="ar"/>
        </w:rPr>
      </w:pPr>
    </w:p>
    <w:p w14:paraId="36A3B305" w14:textId="77777777" w:rsidR="0087153E" w:rsidRDefault="00000000">
      <w:pPr>
        <w:rPr>
          <w:b/>
          <w:bCs/>
          <w:szCs w:val="20"/>
          <w:lang w:eastAsia="zh-CN" w:bidi="ar"/>
        </w:rPr>
      </w:pPr>
      <w:r>
        <w:rPr>
          <w:b/>
          <w:bCs/>
          <w:szCs w:val="20"/>
          <w:highlight w:val="green"/>
          <w:lang w:eastAsia="zh-CN" w:bidi="ar"/>
        </w:rPr>
        <w:t>Agreement</w:t>
      </w:r>
    </w:p>
    <w:p w14:paraId="4117920B" w14:textId="77777777" w:rsidR="0087153E" w:rsidRDefault="00000000">
      <w:pPr>
        <w:spacing w:line="252" w:lineRule="auto"/>
        <w:contextualSpacing/>
        <w:jc w:val="both"/>
        <w:rPr>
          <w:b/>
          <w:bCs/>
          <w:szCs w:val="20"/>
        </w:rPr>
      </w:pPr>
      <w:r>
        <w:rPr>
          <w:rFonts w:hint="eastAsia"/>
          <w:szCs w:val="20"/>
        </w:rPr>
        <w:t xml:space="preserve">Update previous agreement </w:t>
      </w:r>
      <w:r>
        <w:rPr>
          <w:rFonts w:hint="eastAsia"/>
          <w:color w:val="FF0000"/>
          <w:szCs w:val="20"/>
        </w:rPr>
        <w:t>in red</w:t>
      </w:r>
      <w:r>
        <w:rPr>
          <w:rFonts w:hint="eastAsia"/>
          <w:szCs w:val="20"/>
        </w:rPr>
        <w:t>:</w:t>
      </w:r>
    </w:p>
    <w:p w14:paraId="404A97EC"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08B3101B" w14:textId="77777777" w:rsidR="0087153E" w:rsidRDefault="00000000">
      <w:pPr>
        <w:spacing w:line="252" w:lineRule="auto"/>
        <w:contextualSpacing/>
        <w:rPr>
          <w:szCs w:val="20"/>
        </w:rPr>
      </w:pPr>
      <w:r>
        <w:rPr>
          <w:szCs w:val="20"/>
        </w:rPr>
        <w:t>For LP-WUS monitoring in RRC CONNECTED mode, SSB and/or CSI-RS can be the QCL source of LP-WUS</w:t>
      </w:r>
      <w:r>
        <w:rPr>
          <w:b/>
          <w:bCs/>
          <w:szCs w:val="20"/>
        </w:rPr>
        <w:t xml:space="preserve"> </w:t>
      </w:r>
      <w:r>
        <w:rPr>
          <w:szCs w:val="20"/>
        </w:rPr>
        <w:t xml:space="preserve">QCL type(s) is </w:t>
      </w:r>
      <w:r>
        <w:rPr>
          <w:color w:val="FF0000"/>
          <w:szCs w:val="20"/>
        </w:rPr>
        <w:t>{</w:t>
      </w:r>
      <w:r>
        <w:rPr>
          <w:strike/>
          <w:color w:val="FF0000"/>
          <w:szCs w:val="20"/>
        </w:rPr>
        <w:t xml:space="preserve">Type A or </w:t>
      </w:r>
      <w:r>
        <w:rPr>
          <w:szCs w:val="20"/>
        </w:rPr>
        <w:t>Type C</w:t>
      </w:r>
      <w:r>
        <w:rPr>
          <w:strike/>
          <w:color w:val="FF0000"/>
          <w:szCs w:val="20"/>
        </w:rPr>
        <w:t xml:space="preserve"> – for down-selection}</w:t>
      </w:r>
      <w:r>
        <w:rPr>
          <w:szCs w:val="20"/>
        </w:rPr>
        <w:t xml:space="preserve"> and Type D, when applicable</w:t>
      </w:r>
    </w:p>
    <w:p w14:paraId="0BD55BD9" w14:textId="0BE04B1C" w:rsidR="001655DA" w:rsidRDefault="001655DA" w:rsidP="001655DA">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w:t>
      </w:r>
      <w:r>
        <w:rPr>
          <w:rFonts w:ascii="Times New Roman" w:eastAsiaTheme="minorEastAsia" w:hAnsi="Times New Roman" w:hint="eastAsia"/>
          <w:sz w:val="36"/>
          <w:szCs w:val="20"/>
          <w:lang w:val="fr-FR" w:eastAsia="zh-CN"/>
        </w:rPr>
        <w:t>1</w:t>
      </w:r>
    </w:p>
    <w:p w14:paraId="13315CF7" w14:textId="77777777"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2422B1B1" w14:textId="77777777" w:rsidR="001655DA" w:rsidRDefault="001655DA" w:rsidP="001655DA">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62079862" w14:textId="77777777" w:rsidR="001655DA" w:rsidRDefault="001655DA" w:rsidP="001655DA">
      <w:pPr>
        <w:rPr>
          <w:lang w:eastAsia="x-none"/>
        </w:rPr>
      </w:pPr>
    </w:p>
    <w:p w14:paraId="586DD392"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085A7E6E" w14:textId="77777777" w:rsidR="001655DA" w:rsidRPr="00407B39" w:rsidRDefault="001655DA" w:rsidP="001655DA">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r w:rsidRPr="00407B39">
        <w:rPr>
          <w:rFonts w:ascii="Times New Roman" w:hAnsi="Times New Roman"/>
          <w:i/>
          <w:color w:val="000000"/>
          <w:kern w:val="24"/>
          <w:lang w:eastAsia="zh-CN"/>
        </w:rPr>
        <w:t>offsetToCarrier</w:t>
      </w:r>
      <w:r w:rsidRPr="00407B39">
        <w:rPr>
          <w:rFonts w:ascii="Times New Roman" w:hAnsi="Times New Roman"/>
          <w:color w:val="000000"/>
          <w:kern w:val="24"/>
          <w:lang w:eastAsia="zh-CN"/>
        </w:rPr>
        <w:t xml:space="preserve"> </w:t>
      </w:r>
      <w:r w:rsidRPr="00407B39">
        <w:rPr>
          <w:rFonts w:ascii="Times New Roman" w:hAnsi="Times New Roman"/>
          <w:kern w:val="24"/>
          <w:lang w:eastAsia="zh-CN"/>
        </w:rPr>
        <w:t>corresponding to SCS of the active BWP or legacy DL initial BWP is configured by gNB, with range of 0~263</w:t>
      </w:r>
      <w:r w:rsidRPr="00407B39">
        <w:rPr>
          <w:rFonts w:ascii="Times New Roman" w:eastAsiaTheme="minorEastAsia" w:hAnsi="Times New Roman" w:hint="eastAsia"/>
          <w:kern w:val="24"/>
          <w:lang w:eastAsia="zh-CN"/>
        </w:rPr>
        <w:t xml:space="preserve">. </w:t>
      </w:r>
      <w:r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Pr="00407B39">
        <w:rPr>
          <w:rFonts w:ascii="Times New Roman" w:hAnsi="Times New Roman"/>
          <w:kern w:val="24"/>
          <w:lang w:eastAsia="zh-CN"/>
        </w:rPr>
        <w:t xml:space="preserve">for LP-WUS is same as that of LP-SS. </w:t>
      </w:r>
    </w:p>
    <w:p w14:paraId="12B0F524" w14:textId="77777777" w:rsidR="001655DA" w:rsidRPr="005C2CCF" w:rsidRDefault="001655DA" w:rsidP="001655DA">
      <w:pPr>
        <w:rPr>
          <w:rFonts w:eastAsiaTheme="minorEastAsia"/>
          <w:lang w:eastAsia="ko-KR"/>
        </w:rPr>
      </w:pPr>
    </w:p>
    <w:p w14:paraId="29B91BE1"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3D6F4A40" w14:textId="77777777" w:rsidR="001655DA" w:rsidRPr="00407B39" w:rsidRDefault="001655DA" w:rsidP="001655DA">
      <w:pPr>
        <w:rPr>
          <w:rFonts w:ascii="Times New Roman" w:eastAsia="微软雅黑" w:hAnsi="Times New Roman"/>
          <w:iCs/>
          <w:szCs w:val="20"/>
          <w:lang w:eastAsia="zh-CN"/>
        </w:rPr>
      </w:pPr>
      <w:r w:rsidRPr="00407B39">
        <w:rPr>
          <w:rFonts w:ascii="Times New Roman" w:eastAsia="微软雅黑" w:hAnsi="Times New Roman"/>
          <w:iCs/>
          <w:szCs w:val="20"/>
          <w:lang w:eastAsia="zh-CN"/>
        </w:rPr>
        <w:t xml:space="preserve">Confirm the </w:t>
      </w:r>
      <w:r>
        <w:rPr>
          <w:rFonts w:ascii="Times New Roman" w:eastAsia="微软雅黑" w:hAnsi="Times New Roman"/>
          <w:iCs/>
          <w:szCs w:val="20"/>
          <w:lang w:eastAsia="zh-CN"/>
        </w:rPr>
        <w:t xml:space="preserve">following </w:t>
      </w:r>
      <w:r w:rsidRPr="00407B39">
        <w:rPr>
          <w:rFonts w:ascii="Times New Roman" w:eastAsia="微软雅黑" w:hAnsi="Times New Roman"/>
          <w:iCs/>
          <w:szCs w:val="20"/>
          <w:lang w:eastAsia="zh-CN"/>
        </w:rPr>
        <w:t xml:space="preserve">working assumption </w:t>
      </w:r>
      <w:r>
        <w:rPr>
          <w:rFonts w:ascii="Times New Roman" w:eastAsia="微软雅黑" w:hAnsi="Times New Roman"/>
          <w:iCs/>
          <w:szCs w:val="20"/>
          <w:lang w:eastAsia="zh-CN"/>
        </w:rPr>
        <w:t>with revision in red</w:t>
      </w:r>
    </w:p>
    <w:tbl>
      <w:tblPr>
        <w:tblStyle w:val="afffa"/>
        <w:tblW w:w="0" w:type="auto"/>
        <w:tblLook w:val="04A0" w:firstRow="1" w:lastRow="0" w:firstColumn="1" w:lastColumn="0" w:noHBand="0" w:noVBand="1"/>
      </w:tblPr>
      <w:tblGrid>
        <w:gridCol w:w="9060"/>
      </w:tblGrid>
      <w:tr w:rsidR="001655DA" w14:paraId="683995CA" w14:textId="77777777" w:rsidTr="00D872BF">
        <w:tc>
          <w:tcPr>
            <w:tcW w:w="9060" w:type="dxa"/>
          </w:tcPr>
          <w:p w14:paraId="718045F9" w14:textId="77777777" w:rsidR="001655DA" w:rsidRDefault="001655DA" w:rsidP="00D872BF">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10961A8" w14:textId="77777777" w:rsidR="001655DA" w:rsidRDefault="001655DA" w:rsidP="00D872BF">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3FF46224" w14:textId="77777777" w:rsidR="001655DA" w:rsidRDefault="001655DA" w:rsidP="00D872BF">
            <w:pPr>
              <w:pStyle w:val="00BodyText"/>
              <w:rPr>
                <w:rFonts w:ascii="Times New Roman" w:hAnsi="Times New Roman"/>
                <w:sz w:val="20"/>
              </w:rPr>
            </w:pPr>
            <w:r>
              <w:rPr>
                <w:rFonts w:ascii="Times New Roman" w:hAnsi="Times New Roman"/>
                <w:sz w:val="20"/>
              </w:rPr>
              <w:t>Different roots can be picked for different M values.</w:t>
            </w:r>
          </w:p>
          <w:p w14:paraId="1D65DF70" w14:textId="77777777" w:rsidR="001655DA" w:rsidRDefault="001655DA" w:rsidP="00D872BF">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043458E1" w14:textId="77777777" w:rsidR="001655DA" w:rsidRPr="005C2CCF" w:rsidRDefault="001655DA" w:rsidP="001655DA">
      <w:pPr>
        <w:rPr>
          <w:rFonts w:eastAsiaTheme="minorEastAsia"/>
          <w:lang w:eastAsia="ko-KR"/>
        </w:rPr>
      </w:pPr>
    </w:p>
    <w:p w14:paraId="674251D4" w14:textId="77777777" w:rsidR="001655DA" w:rsidRDefault="001655DA" w:rsidP="001655DA">
      <w:pPr>
        <w:rPr>
          <w:lang w:eastAsia="x-none"/>
        </w:rPr>
      </w:pPr>
    </w:p>
    <w:p w14:paraId="764A24A7"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156D176D" w14:textId="77777777" w:rsidR="001655DA" w:rsidRPr="00842823" w:rsidRDefault="001655DA" w:rsidP="001655DA">
      <w:pPr>
        <w:rPr>
          <w:rFonts w:ascii="Times New Roman" w:eastAsia="微软雅黑" w:hAnsi="Times New Roman"/>
          <w:iCs/>
          <w:szCs w:val="20"/>
          <w:lang w:eastAsia="zh-CN"/>
        </w:rPr>
      </w:pPr>
      <w:r w:rsidRPr="00842823">
        <w:rPr>
          <w:rFonts w:ascii="Times New Roman" w:eastAsia="微软雅黑" w:hAnsi="Times New Roman"/>
          <w:iCs/>
          <w:szCs w:val="20"/>
          <w:lang w:eastAsia="zh-CN"/>
        </w:rPr>
        <w:t>Update the agreement</w:t>
      </w:r>
      <w:r w:rsidRPr="00842823">
        <w:rPr>
          <w:rFonts w:ascii="Times New Roman" w:eastAsia="微软雅黑" w:hAnsi="Times New Roman" w:hint="eastAsia"/>
          <w:iCs/>
          <w:szCs w:val="20"/>
          <w:lang w:eastAsia="zh-CN"/>
        </w:rPr>
        <w:t>s</w:t>
      </w:r>
      <w:r w:rsidRPr="00842823">
        <w:rPr>
          <w:rFonts w:ascii="Times New Roman" w:eastAsia="微软雅黑" w:hAnsi="Times New Roman"/>
          <w:iCs/>
          <w:szCs w:val="20"/>
          <w:lang w:eastAsia="zh-CN"/>
        </w:rPr>
        <w:t xml:space="preserve"> as below:   </w:t>
      </w:r>
    </w:p>
    <w:tbl>
      <w:tblPr>
        <w:tblStyle w:val="afffa"/>
        <w:tblW w:w="0" w:type="auto"/>
        <w:tblLook w:val="04A0" w:firstRow="1" w:lastRow="0" w:firstColumn="1" w:lastColumn="0" w:noHBand="0" w:noVBand="1"/>
      </w:tblPr>
      <w:tblGrid>
        <w:gridCol w:w="9060"/>
      </w:tblGrid>
      <w:tr w:rsidR="001655DA" w14:paraId="487EB42C" w14:textId="77777777" w:rsidTr="00D872BF">
        <w:trPr>
          <w:trHeight w:val="558"/>
        </w:trPr>
        <w:tc>
          <w:tcPr>
            <w:tcW w:w="9060" w:type="dxa"/>
          </w:tcPr>
          <w:p w14:paraId="152874B6" w14:textId="77777777" w:rsidR="001655D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4C1221DD" w14:textId="77777777" w:rsidR="001655D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6EA9FA84"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support maximum 16 candidates overlaid sequences for M=1</w:t>
            </w:r>
          </w:p>
          <w:p w14:paraId="09FC94FD"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support maximum 8 candidates overlaid sequences for M=2</w:t>
            </w:r>
          </w:p>
          <w:p w14:paraId="39EC6B47"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 xml:space="preserve">For candidate overlaid sequences across all OOK ON chips of LP-WUS, the number of roots (in specification) is up to [FFS: X], FFS whether the number of roots can be different for different M value. </w:t>
            </w:r>
          </w:p>
          <w:p w14:paraId="3DDC5391" w14:textId="77777777" w:rsidR="001655DA" w:rsidRDefault="001655DA" w:rsidP="001655DA">
            <w:pPr>
              <w:pStyle w:val="affff2"/>
              <w:numPr>
                <w:ilvl w:val="1"/>
                <w:numId w:val="28"/>
              </w:numPr>
              <w:tabs>
                <w:tab w:val="left" w:pos="420"/>
              </w:tabs>
              <w:overflowPunct w:val="0"/>
              <w:autoSpaceDE w:val="0"/>
              <w:autoSpaceDN w:val="0"/>
              <w:adjustRightInd w:val="0"/>
              <w:ind w:left="1069" w:right="202" w:firstLineChars="0"/>
              <w:contextualSpacing/>
              <w:textAlignment w:val="baseline"/>
              <w:rPr>
                <w:strike/>
              </w:rPr>
            </w:pPr>
            <w:r>
              <w:rPr>
                <w:strike/>
                <w:color w:val="FF0000"/>
              </w:rPr>
              <w:t>FFS: The number of overlaid sequences applicable for a UE is no more than 2 per OOK ON chip.</w:t>
            </w:r>
          </w:p>
        </w:tc>
      </w:tr>
    </w:tbl>
    <w:p w14:paraId="3FD2D54D" w14:textId="77777777" w:rsidR="001655DA" w:rsidRDefault="001655DA" w:rsidP="001655DA">
      <w:pPr>
        <w:rPr>
          <w:rFonts w:eastAsiaTheme="minorEastAsia"/>
          <w:lang w:eastAsia="zh-CN"/>
        </w:rPr>
      </w:pPr>
    </w:p>
    <w:tbl>
      <w:tblPr>
        <w:tblStyle w:val="afffa"/>
        <w:tblW w:w="0" w:type="auto"/>
        <w:tblLook w:val="04A0" w:firstRow="1" w:lastRow="0" w:firstColumn="1" w:lastColumn="0" w:noHBand="0" w:noVBand="1"/>
      </w:tblPr>
      <w:tblGrid>
        <w:gridCol w:w="9060"/>
      </w:tblGrid>
      <w:tr w:rsidR="001655DA" w14:paraId="62F4D856" w14:textId="77777777" w:rsidTr="00D872BF">
        <w:tc>
          <w:tcPr>
            <w:tcW w:w="9060" w:type="dxa"/>
          </w:tcPr>
          <w:p w14:paraId="164DB23B" w14:textId="77777777" w:rsidR="001655DA" w:rsidRDefault="001655DA" w:rsidP="00D872BF">
            <w:pPr>
              <w:rPr>
                <w:rFonts w:ascii="Times New Roman" w:hAnsi="Times New Roman"/>
                <w:b/>
                <w:bCs/>
                <w:lang w:eastAsia="zh-CN"/>
              </w:rPr>
            </w:pPr>
            <w:r>
              <w:rPr>
                <w:rFonts w:ascii="Times New Roman" w:hAnsi="Times New Roman"/>
                <w:b/>
                <w:bCs/>
                <w:highlight w:val="green"/>
                <w:lang w:eastAsia="zh-CN"/>
              </w:rPr>
              <w:t>Agreement</w:t>
            </w:r>
          </w:p>
          <w:p w14:paraId="3DBB514F" w14:textId="77777777" w:rsidR="001655DA" w:rsidRDefault="001655DA" w:rsidP="00D872BF">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562B0F4D" w14:textId="77777777" w:rsidR="001655DA" w:rsidRDefault="001655DA" w:rsidP="001655DA">
            <w:pPr>
              <w:numPr>
                <w:ilvl w:val="0"/>
                <w:numId w:val="28"/>
              </w:numPr>
              <w:jc w:val="both"/>
              <w:rPr>
                <w:rFonts w:ascii="Times New Roman" w:hAnsi="Times New Roman"/>
              </w:rPr>
            </w:pPr>
            <w:r>
              <w:rPr>
                <w:rFonts w:ascii="Times New Roman" w:hAnsi="Times New Roman"/>
              </w:rPr>
              <w:t>support maximum 16 candidates overlaid sequences for M=1</w:t>
            </w:r>
          </w:p>
          <w:p w14:paraId="4CF6E160" w14:textId="77777777" w:rsidR="001655DA" w:rsidRDefault="001655DA" w:rsidP="001655DA">
            <w:pPr>
              <w:numPr>
                <w:ilvl w:val="0"/>
                <w:numId w:val="28"/>
              </w:numPr>
              <w:jc w:val="both"/>
              <w:rPr>
                <w:rFonts w:ascii="Times New Roman" w:hAnsi="Times New Roman"/>
              </w:rPr>
            </w:pPr>
            <w:r>
              <w:rPr>
                <w:rFonts w:ascii="Times New Roman" w:hAnsi="Times New Roman"/>
              </w:rPr>
              <w:t>support maximum 8 candidates overlaid sequences for M=2</w:t>
            </w:r>
          </w:p>
          <w:p w14:paraId="36310900" w14:textId="77777777" w:rsidR="001655DA" w:rsidRDefault="001655DA" w:rsidP="001655DA">
            <w:pPr>
              <w:numPr>
                <w:ilvl w:val="0"/>
                <w:numId w:val="28"/>
              </w:numPr>
              <w:jc w:val="both"/>
              <w:rPr>
                <w:rFonts w:ascii="Times New Roman" w:hAnsi="Times New Roman"/>
              </w:rPr>
            </w:pPr>
            <w:r>
              <w:rPr>
                <w:rFonts w:ascii="Times New Roman" w:hAnsi="Times New Roman"/>
              </w:rPr>
              <w:t>support maximum 4 candidates overlaid sequences for M=4 (agreed in RAN1#119)</w:t>
            </w:r>
          </w:p>
          <w:p w14:paraId="123318C6" w14:textId="77777777" w:rsidR="001655DA" w:rsidRDefault="001655DA" w:rsidP="001655DA">
            <w:pPr>
              <w:numPr>
                <w:ilvl w:val="0"/>
                <w:numId w:val="28"/>
              </w:numPr>
              <w:jc w:val="both"/>
              <w:rPr>
                <w:rFonts w:ascii="Times New Roman" w:hAnsi="Times New Roman"/>
              </w:rPr>
            </w:pPr>
            <w:r>
              <w:rPr>
                <w:rFonts w:ascii="Times New Roman" w:hAnsi="Times New Roman"/>
              </w:rPr>
              <w:lastRenderedPageBreak/>
              <w:t xml:space="preserve">For candidate overlaid sequences across all OOK ON chips of LP-WUS, the number of roots (in specification) is up to [FFS: X], FFS whether the number of roots can be different for different M value. </w:t>
            </w:r>
          </w:p>
          <w:p w14:paraId="4D4A1A41" w14:textId="77777777" w:rsidR="001655DA" w:rsidRDefault="001655DA" w:rsidP="001655DA">
            <w:pPr>
              <w:numPr>
                <w:ilvl w:val="1"/>
                <w:numId w:val="28"/>
              </w:numPr>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2EDDFD8A" w14:textId="77777777" w:rsidR="001655DA" w:rsidRDefault="001655DA" w:rsidP="001655DA">
            <w:pPr>
              <w:numPr>
                <w:ilvl w:val="0"/>
                <w:numId w:val="2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15546D61" w14:textId="77777777" w:rsidR="001655DA" w:rsidRDefault="001655DA" w:rsidP="00D872BF">
            <w:pPr>
              <w:rPr>
                <w:rFonts w:eastAsiaTheme="minorEastAsia"/>
                <w:lang w:eastAsia="zh-CN"/>
              </w:rPr>
            </w:pPr>
          </w:p>
        </w:tc>
      </w:tr>
    </w:tbl>
    <w:p w14:paraId="661C3AA0" w14:textId="77777777" w:rsidR="001655DA" w:rsidRDefault="001655DA" w:rsidP="001655DA">
      <w:pPr>
        <w:ind w:right="202"/>
        <w:rPr>
          <w:rFonts w:ascii="Times New Roman" w:eastAsiaTheme="minorEastAsia" w:hAnsi="Times New Roman"/>
          <w:lang w:eastAsia="zh-CN"/>
        </w:rPr>
      </w:pPr>
      <w:r>
        <w:rPr>
          <w:rFonts w:ascii="Times New Roman" w:eastAsiaTheme="minorEastAsia" w:hAnsi="Times New Roman"/>
          <w:lang w:eastAsia="zh-CN"/>
        </w:rPr>
        <w:lastRenderedPageBreak/>
        <w:t>Note: The WUS information carried by overlaid OFDM sequence is based on codepoint i.e. raw information bit</w:t>
      </w:r>
    </w:p>
    <w:p w14:paraId="6401EEBB" w14:textId="77777777" w:rsidR="001655DA" w:rsidRPr="005C2CCF" w:rsidRDefault="001655DA" w:rsidP="001655DA">
      <w:pPr>
        <w:ind w:right="202"/>
        <w:rPr>
          <w:rFonts w:ascii="Times New Roman" w:eastAsiaTheme="minorEastAsia" w:hAnsi="Times New Roman"/>
          <w:lang w:eastAsia="ko-KR"/>
        </w:rPr>
      </w:pPr>
    </w:p>
    <w:p w14:paraId="39305746" w14:textId="77777777" w:rsidR="001655DA" w:rsidRDefault="001655DA" w:rsidP="001655DA">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0E90DC05" w14:textId="77777777" w:rsidR="001655DA" w:rsidRDefault="001655DA" w:rsidP="001655DA">
      <w:pPr>
        <w:rPr>
          <w:rFonts w:ascii="Times New Roman" w:eastAsiaTheme="minorEastAsia" w:hAnsi="Times New Roman"/>
          <w:lang w:eastAsia="zh-CN"/>
        </w:rPr>
      </w:pPr>
    </w:p>
    <w:p w14:paraId="66555925"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349DC85" w14:textId="77777777" w:rsidR="001655DA" w:rsidRDefault="001655DA" w:rsidP="001655DA">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739DD2B9"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rPr>
        <w:t>It is up to RAN4 to introduce any restriction depending on their discussions</w:t>
      </w:r>
    </w:p>
    <w:p w14:paraId="08A9FF84"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rPr>
        <w:t>Above applies for IDLE and INACTIVE mode UEs</w:t>
      </w:r>
    </w:p>
    <w:p w14:paraId="7CBC2B9D" w14:textId="77777777" w:rsidR="001655DA" w:rsidRDefault="001655DA" w:rsidP="001655DA">
      <w:pPr>
        <w:rPr>
          <w:lang w:eastAsia="x-none"/>
        </w:rPr>
      </w:pPr>
    </w:p>
    <w:p w14:paraId="59E21CDF"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27A7426" w14:textId="77777777" w:rsidR="001655DA" w:rsidRDefault="001655DA" w:rsidP="001655DA">
      <w:pPr>
        <w:rPr>
          <w:rFonts w:ascii="Times New Roman" w:eastAsiaTheme="minorEastAsia" w:hAnsi="Times New Roman"/>
        </w:rPr>
      </w:pPr>
      <w:r w:rsidRPr="006C4A06">
        <w:rPr>
          <w:rFonts w:ascii="Times New Roman" w:eastAsia="微软雅黑" w:hAnsi="Times New Roman" w:hint="eastAsia"/>
          <w:iCs/>
          <w:szCs w:val="20"/>
          <w:lang w:eastAsia="zh-CN"/>
        </w:rPr>
        <w:t>For</w:t>
      </w:r>
      <w:r>
        <w:rPr>
          <w:rFonts w:ascii="Times New Roman" w:eastAsia="微软雅黑"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3EC6A72D"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rPr>
        <w:t xml:space="preserve">For </w:t>
      </w:r>
      <w:r w:rsidRPr="006C4A06">
        <w:rPr>
          <w:rFonts w:ascii="Times New Roman" w:eastAsiaTheme="minorEastAsia" w:hAnsi="Times New Roman" w:hint="eastAsia"/>
        </w:rPr>
        <w:t xml:space="preserve">1 </w:t>
      </w:r>
      <w:r w:rsidRPr="006C4A06">
        <w:rPr>
          <w:rFonts w:ascii="Times New Roman" w:eastAsiaTheme="minorEastAsia" w:hAnsi="Times New Roman"/>
        </w:rPr>
        <w:t>information bit,</w:t>
      </w:r>
      <w:r w:rsidRPr="006C4A06">
        <w:rPr>
          <w:rFonts w:ascii="Times New Roman" w:eastAsiaTheme="minorEastAsia" w:hAnsi="Times New Roman" w:hint="eastAsia"/>
        </w:rPr>
        <w:t xml:space="preserve"> L is in 1~32</w:t>
      </w:r>
    </w:p>
    <w:p w14:paraId="66084D3A"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2 information bits, L is in 2~32</w:t>
      </w:r>
    </w:p>
    <w:p w14:paraId="678788C7"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3 information bits, L is in 3~32</w:t>
      </w:r>
    </w:p>
    <w:p w14:paraId="55972AE9" w14:textId="77777777" w:rsidR="001655DA" w:rsidRPr="006C4A06"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4 information bits, L is in 5~32</w:t>
      </w:r>
    </w:p>
    <w:p w14:paraId="235606B6"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5 information bits, L is in 6~32</w:t>
      </w:r>
    </w:p>
    <w:p w14:paraId="364C3455"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M=4, the </w:t>
      </w:r>
      <w:r w:rsidRPr="006C4A06">
        <w:rPr>
          <w:rFonts w:ascii="Times New Roman" w:eastAsiaTheme="minorEastAsia" w:hAnsi="Times New Roman"/>
        </w:rPr>
        <w:t>code block (coded bits)</w:t>
      </w:r>
      <w:r>
        <w:rPr>
          <w:rFonts w:ascii="Times New Roman" w:eastAsiaTheme="minorEastAsia" w:hAnsi="Times New Roman" w:hint="eastAsia"/>
        </w:rPr>
        <w:t xml:space="preserve"> length</w:t>
      </w:r>
      <w:r>
        <w:rPr>
          <w:rFonts w:ascii="Times New Roman" w:eastAsiaTheme="minorEastAsia" w:hAnsi="Times New Roman"/>
        </w:rPr>
        <w:t xml:space="preserve"> L </w:t>
      </w:r>
      <w:r>
        <w:rPr>
          <w:rFonts w:ascii="Times New Roman" w:eastAsiaTheme="minorEastAsia" w:hAnsi="Times New Roman" w:hint="eastAsia"/>
        </w:rPr>
        <w:t>is</w:t>
      </w:r>
      <w:r>
        <w:rPr>
          <w:rFonts w:ascii="Times New Roman" w:eastAsiaTheme="minorEastAsia" w:hAnsi="Times New Roman"/>
        </w:rPr>
        <w:t xml:space="preserve"> </w:t>
      </w:r>
      <w:r>
        <w:rPr>
          <w:rFonts w:ascii="Times New Roman" w:eastAsiaTheme="minorEastAsia" w:hAnsi="Times New Roman" w:hint="eastAsia"/>
        </w:rPr>
        <w:t>even number</w:t>
      </w:r>
      <w:r>
        <w:rPr>
          <w:rFonts w:ascii="Times New Roman" w:eastAsiaTheme="minorEastAsia" w:hAnsi="Times New Roman"/>
        </w:rPr>
        <w:t xml:space="preserve">. </w:t>
      </w:r>
    </w:p>
    <w:p w14:paraId="24806DE8"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hint="eastAsia"/>
        </w:rPr>
        <w:t>Further restriction on the L value within above range is not precluded.</w:t>
      </w:r>
    </w:p>
    <w:p w14:paraId="6E052CA1"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sidRPr="009B0C31">
        <w:rPr>
          <w:rFonts w:ascii="Times New Roman" w:eastAsiaTheme="minorEastAsia" w:hAnsi="Times New Roman"/>
        </w:rPr>
        <w:t>Do not support repetition after rate matching</w:t>
      </w:r>
    </w:p>
    <w:p w14:paraId="578E040A" w14:textId="77777777" w:rsidR="001655DA" w:rsidRPr="00D20F9A" w:rsidRDefault="001655DA" w:rsidP="001655DA">
      <w:pPr>
        <w:rPr>
          <w:lang w:eastAsia="x-none"/>
        </w:rPr>
      </w:pPr>
    </w:p>
    <w:p w14:paraId="7E3DCEAB"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42E6A90" w14:textId="77777777" w:rsidR="001655DA" w:rsidRDefault="001655DA" w:rsidP="001655DA">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23BAD448" w14:textId="77777777" w:rsidR="001655DA" w:rsidRDefault="001655DA" w:rsidP="001655DA">
      <w:pPr>
        <w:rPr>
          <w:lang w:eastAsia="x-none"/>
        </w:rPr>
      </w:pPr>
    </w:p>
    <w:p w14:paraId="516E89F3"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8AF072C" w14:textId="77777777" w:rsidR="001655DA" w:rsidRDefault="001655DA" w:rsidP="001655DA">
      <w:pPr>
        <w:rPr>
          <w:rFonts w:ascii="Times New Roman" w:eastAsiaTheme="minorEastAsia" w:hAnsi="Times New Roman"/>
          <w:lang w:val="fr-FR" w:eastAsia="zh-CN"/>
        </w:rPr>
      </w:pPr>
      <w:r>
        <w:rPr>
          <w:rFonts w:ascii="Times New Roman" w:eastAsiaTheme="minorEastAsia" w:hAnsi="Times New Roman"/>
          <w:lang w:val="fr-FR" w:eastAsia="zh-CN"/>
        </w:rPr>
        <w:t xml:space="preserve">Confirm the following working assumption </w:t>
      </w:r>
    </w:p>
    <w:tbl>
      <w:tblPr>
        <w:tblStyle w:val="afffa"/>
        <w:tblW w:w="0" w:type="auto"/>
        <w:tblLook w:val="04A0" w:firstRow="1" w:lastRow="0" w:firstColumn="1" w:lastColumn="0" w:noHBand="0" w:noVBand="1"/>
      </w:tblPr>
      <w:tblGrid>
        <w:gridCol w:w="9060"/>
      </w:tblGrid>
      <w:tr w:rsidR="001655DA" w:rsidRPr="0096412A" w14:paraId="70CDC828" w14:textId="77777777" w:rsidTr="00D872BF">
        <w:tc>
          <w:tcPr>
            <w:tcW w:w="9060" w:type="dxa"/>
          </w:tcPr>
          <w:p w14:paraId="0DB2D8F0" w14:textId="77777777" w:rsidR="001655DA" w:rsidRPr="0096412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宋体"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21391A46" w14:textId="77777777" w:rsidR="001655DA" w:rsidRPr="0096412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26B1B3EB" w14:textId="77777777" w:rsidR="001655DA" w:rsidRPr="0096412A" w:rsidRDefault="001655DA" w:rsidP="001655DA">
            <w:pPr>
              <w:widowControl w:val="0"/>
              <w:numPr>
                <w:ilvl w:val="0"/>
                <w:numId w:val="19"/>
              </w:numPr>
              <w:tabs>
                <w:tab w:val="left" w:pos="420"/>
              </w:tabs>
              <w:overflowPunct w:val="0"/>
              <w:autoSpaceDE w:val="0"/>
              <w:autoSpaceDN w:val="0"/>
              <w:adjustRightInd w:val="0"/>
              <w:spacing w:after="180"/>
              <w:ind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Codepoint based</w:t>
            </w:r>
          </w:p>
          <w:p w14:paraId="0A4FF29A" w14:textId="77777777" w:rsidR="001655DA" w:rsidRPr="0096412A" w:rsidRDefault="001655DA" w:rsidP="001655DA">
            <w:pPr>
              <w:widowControl w:val="0"/>
              <w:numPr>
                <w:ilvl w:val="1"/>
                <w:numId w:val="19"/>
              </w:numPr>
              <w:tabs>
                <w:tab w:val="left" w:pos="420"/>
              </w:tabs>
              <w:overflowPunct w:val="0"/>
              <w:autoSpaceDE w:val="0"/>
              <w:autoSpaceDN w:val="0"/>
              <w:adjustRightInd w:val="0"/>
              <w:spacing w:after="180"/>
              <w:ind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 xml:space="preserve">The maximum number of codepoints </w:t>
            </w:r>
            <w:r w:rsidRPr="0096412A">
              <w:rPr>
                <w:rFonts w:ascii="Times New Roman" w:eastAsia="宋体" w:hAnsi="Times New Roman"/>
                <w:szCs w:val="20"/>
              </w:rPr>
              <w:t xml:space="preserve">checked per MO by a UE </w:t>
            </w:r>
            <w:r w:rsidRPr="0096412A">
              <w:rPr>
                <w:rFonts w:ascii="Times New Roman" w:eastAsia="宋体" w:hAnsi="Times New Roman"/>
                <w:color w:val="000000" w:themeColor="text1"/>
                <w:szCs w:val="20"/>
              </w:rPr>
              <w:t>is up to 8</w:t>
            </w:r>
          </w:p>
          <w:p w14:paraId="381AA236" w14:textId="77777777" w:rsidR="001655DA" w:rsidRPr="0096412A" w:rsidRDefault="001655DA" w:rsidP="00D872BF">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1849EDE" w14:textId="77777777" w:rsidR="001655DA" w:rsidRDefault="001655DA" w:rsidP="001655DA">
      <w:pPr>
        <w:rPr>
          <w:lang w:eastAsia="x-none"/>
        </w:rPr>
      </w:pPr>
    </w:p>
    <w:p w14:paraId="77CF79B2" w14:textId="77777777" w:rsidR="001655DA" w:rsidRDefault="001655DA" w:rsidP="001655DA">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6D7C93B4" w14:textId="77777777" w:rsidR="001655DA" w:rsidRDefault="001655DA" w:rsidP="001655DA">
      <w:pPr>
        <w:rPr>
          <w:lang w:eastAsia="x-none"/>
        </w:rPr>
      </w:pPr>
    </w:p>
    <w:p w14:paraId="5F3B4BE9"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0DC1CAA" w14:textId="77777777" w:rsidR="001655DA" w:rsidRDefault="001655DA" w:rsidP="001655DA">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17445245" w14:textId="77777777" w:rsidR="001655DA" w:rsidRPr="002D5043" w:rsidRDefault="001655DA" w:rsidP="001655DA">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314D080" w14:textId="77777777" w:rsidR="001655DA" w:rsidRPr="002D5043" w:rsidRDefault="001655DA" w:rsidP="001655DA">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408F7CA7" w14:textId="77777777" w:rsidR="001655DA" w:rsidRPr="001869FD" w:rsidRDefault="001655DA" w:rsidP="001655DA">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5BADF310" w14:textId="77777777" w:rsidR="001655DA" w:rsidRDefault="001655DA" w:rsidP="001655DA">
      <w:pPr>
        <w:rPr>
          <w:lang w:eastAsia="x-none"/>
        </w:rPr>
      </w:pPr>
    </w:p>
    <w:p w14:paraId="3B528D9F" w14:textId="77777777" w:rsidR="001655DA" w:rsidRDefault="001655DA" w:rsidP="001655DA">
      <w:pPr>
        <w:rPr>
          <w:lang w:eastAsia="x-none"/>
        </w:rPr>
      </w:pPr>
      <w:r w:rsidRPr="00A37838">
        <w:rPr>
          <w:b/>
          <w:bCs/>
          <w:lang w:eastAsia="x-none"/>
        </w:rPr>
        <w:t>R1-2504832</w:t>
      </w:r>
      <w:r w:rsidRPr="00C720F4">
        <w:rPr>
          <w:lang w:eastAsia="x-none"/>
        </w:rPr>
        <w:tab/>
        <w:t>Summary #4 of discussions on LP-WUS and LP-SS design</w:t>
      </w:r>
      <w:r w:rsidRPr="00C720F4">
        <w:rPr>
          <w:lang w:eastAsia="x-none"/>
        </w:rPr>
        <w:tab/>
        <w:t>Moderator (vivo)</w:t>
      </w:r>
    </w:p>
    <w:p w14:paraId="690FDA4F" w14:textId="77777777" w:rsidR="001655DA" w:rsidRDefault="001655DA" w:rsidP="001655DA">
      <w:pPr>
        <w:rPr>
          <w:lang w:eastAsia="x-none"/>
        </w:rPr>
      </w:pPr>
    </w:p>
    <w:p w14:paraId="203708D4"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7A5A77B7" w14:textId="77777777" w:rsidR="001655DA" w:rsidRDefault="001655DA" w:rsidP="001655DA">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S</w:t>
      </w:r>
      <w:r>
        <w:rPr>
          <w:rFonts w:ascii="Times New Roman" w:eastAsia="微软雅黑" w:hAnsi="Times New Roman"/>
          <w:bCs/>
          <w:iCs/>
          <w:szCs w:val="20"/>
          <w:lang w:eastAsia="zh-CN"/>
        </w:rPr>
        <w:t>upport</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LP-WUS with M=4</w:t>
      </w:r>
      <w:r>
        <w:rPr>
          <w:rFonts w:ascii="Times New Roman" w:eastAsia="微软雅黑" w:hAnsi="Times New Roman" w:hint="eastAsia"/>
          <w:bCs/>
          <w:iCs/>
          <w:szCs w:val="20"/>
          <w:lang w:eastAsia="zh-CN"/>
        </w:rPr>
        <w:t xml:space="preserve"> for 30kHz SCS without </w:t>
      </w:r>
      <w:r>
        <w:rPr>
          <w:rFonts w:ascii="Times New Roman" w:eastAsia="微软雅黑" w:hAnsi="Times New Roman"/>
          <w:bCs/>
          <w:iCs/>
          <w:szCs w:val="20"/>
          <w:lang w:eastAsia="zh-CN"/>
        </w:rPr>
        <w:t>separate</w:t>
      </w:r>
      <w:r>
        <w:rPr>
          <w:rFonts w:ascii="Times New Roman" w:eastAsia="微软雅黑" w:hAnsi="Times New Roman" w:hint="eastAsia"/>
          <w:bCs/>
          <w:iCs/>
          <w:szCs w:val="20"/>
          <w:lang w:eastAsia="zh-CN"/>
        </w:rPr>
        <w:t xml:space="preserve"> UE capability</w:t>
      </w:r>
      <w:r>
        <w:rPr>
          <w:rFonts w:ascii="Times New Roman" w:eastAsia="微软雅黑" w:hAnsi="Times New Roman"/>
          <w:bCs/>
          <w:iCs/>
          <w:szCs w:val="20"/>
          <w:lang w:eastAsia="zh-CN"/>
        </w:rPr>
        <w:t xml:space="preserve">. </w:t>
      </w:r>
    </w:p>
    <w:p w14:paraId="7BAFAB5A" w14:textId="77777777" w:rsidR="001655DA" w:rsidRPr="00BB6604" w:rsidRDefault="001655DA" w:rsidP="001655DA">
      <w:pPr>
        <w:numPr>
          <w:ilvl w:val="0"/>
          <w:numId w:val="28"/>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eastAsia="zh-CN"/>
        </w:rPr>
      </w:pPr>
      <w:r w:rsidRPr="00BB6604">
        <w:rPr>
          <w:rFonts w:ascii="Times New Roman" w:eastAsia="微软雅黑" w:hAnsi="Times New Roman" w:hint="eastAsia"/>
          <w:bCs/>
          <w:iCs/>
          <w:szCs w:val="20"/>
          <w:lang w:eastAsia="zh-CN"/>
        </w:rPr>
        <w:t xml:space="preserve">No </w:t>
      </w:r>
      <w:r w:rsidRPr="00BB6604">
        <w:rPr>
          <w:rFonts w:ascii="Times New Roman" w:eastAsia="微软雅黑" w:hAnsi="Times New Roman"/>
          <w:bCs/>
          <w:iCs/>
          <w:szCs w:val="20"/>
          <w:lang w:eastAsia="zh-CN"/>
        </w:rPr>
        <w:t>additional sync signal</w:t>
      </w:r>
      <w:r w:rsidRPr="00BB6604">
        <w:rPr>
          <w:rFonts w:ascii="Times New Roman" w:eastAsia="微软雅黑" w:hAnsi="Times New Roman" w:hint="eastAsia"/>
          <w:bCs/>
          <w:iCs/>
          <w:szCs w:val="20"/>
          <w:lang w:eastAsia="zh-CN"/>
        </w:rPr>
        <w:t xml:space="preserve"> for this case</w:t>
      </w:r>
      <w:r>
        <w:rPr>
          <w:rFonts w:ascii="Times New Roman" w:eastAsia="微软雅黑" w:hAnsi="Times New Roman" w:hint="eastAsia"/>
          <w:bCs/>
          <w:iCs/>
          <w:szCs w:val="20"/>
          <w:lang w:eastAsia="zh-CN"/>
        </w:rPr>
        <w:t xml:space="preserve">, </w:t>
      </w:r>
      <w:r w:rsidRPr="00C10B9F">
        <w:rPr>
          <w:rFonts w:ascii="Times New Roman" w:eastAsia="微软雅黑" w:hAnsi="Times New Roman"/>
          <w:bCs/>
          <w:iCs/>
          <w:szCs w:val="20"/>
          <w:lang w:eastAsia="zh-CN"/>
        </w:rPr>
        <w:t>LP-SS periodicity =320ms</w:t>
      </w:r>
      <w:r>
        <w:rPr>
          <w:rFonts w:ascii="Times New Roman" w:eastAsia="微软雅黑" w:hAnsi="Times New Roman" w:hint="eastAsia"/>
          <w:bCs/>
          <w:iCs/>
          <w:szCs w:val="20"/>
          <w:lang w:eastAsia="zh-CN"/>
        </w:rPr>
        <w:t xml:space="preserve"> and 160ms</w:t>
      </w:r>
    </w:p>
    <w:p w14:paraId="1D4D8FE9" w14:textId="77777777" w:rsidR="001655DA" w:rsidRDefault="001655DA" w:rsidP="001655DA">
      <w:pPr>
        <w:rPr>
          <w:lang w:eastAsia="x-none"/>
        </w:rPr>
      </w:pPr>
    </w:p>
    <w:p w14:paraId="4396ACFE"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067773D4" w14:textId="77777777" w:rsidR="001655DA" w:rsidRPr="0048786B" w:rsidRDefault="001655DA" w:rsidP="001655DA">
      <w:pPr>
        <w:rPr>
          <w:rFonts w:ascii="Times New Roman" w:eastAsiaTheme="minorEastAsia" w:hAnsi="Times New Roman"/>
          <w:szCs w:val="20"/>
          <w:lang w:eastAsia="ko-KR"/>
        </w:rPr>
      </w:pPr>
      <w:r>
        <w:rPr>
          <w:rFonts w:ascii="Times New Roman" w:eastAsia="等线" w:hAnsi="Times New Roman"/>
          <w:szCs w:val="20"/>
        </w:rPr>
        <w:t>For the overlaid OFDM sequence for LP-SS</w:t>
      </w:r>
      <w:r>
        <w:rPr>
          <w:rFonts w:ascii="Times New Roman" w:eastAsia="等线" w:hAnsi="Times New Roman" w:hint="eastAsia"/>
          <w:szCs w:val="20"/>
        </w:rPr>
        <w:t xml:space="preserve"> in one cell,</w:t>
      </w:r>
      <w:r>
        <w:rPr>
          <w:rFonts w:ascii="Times New Roman" w:eastAsiaTheme="minorEastAsia" w:hAnsi="Times New Roman" w:hint="eastAsia"/>
          <w:szCs w:val="20"/>
          <w:lang w:eastAsia="ko-KR"/>
        </w:rPr>
        <w:t xml:space="preserve"> </w:t>
      </w:r>
      <w:r w:rsidRPr="004F5F33">
        <w:rPr>
          <w:rFonts w:ascii="Times New Roman" w:eastAsia="微软雅黑" w:hAnsi="Times New Roman"/>
          <w:bCs/>
          <w:iCs/>
          <w:szCs w:val="20"/>
          <w:lang w:eastAsia="zh-CN"/>
        </w:rPr>
        <w:t xml:space="preserve">single root is used and </w:t>
      </w:r>
      <w:r w:rsidRPr="004F5F33">
        <w:rPr>
          <w:rFonts w:ascii="Times New Roman" w:hAnsi="Times New Roman"/>
        </w:rPr>
        <w:t xml:space="preserve">gNB can configure any value from 1 ~ (Bzc -1), 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rPr>
          <w:rFonts w:ascii="Times New Roman" w:hAnsi="Times New Roman"/>
        </w:rPr>
        <w:t xml:space="preserve"> is the overlaid OFDM sequence length.</w:t>
      </w:r>
      <w:r w:rsidRPr="004F5F33">
        <w:rPr>
          <w:rFonts w:ascii="Times New Roman" w:eastAsia="微软雅黑" w:hAnsi="Times New Roman"/>
          <w:bCs/>
          <w:iCs/>
          <w:szCs w:val="20"/>
        </w:rPr>
        <w:t xml:space="preserve"> </w:t>
      </w:r>
    </w:p>
    <w:p w14:paraId="2FA3408B" w14:textId="77777777" w:rsidR="001655DA"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24EFD4A3" w14:textId="77777777" w:rsidR="001655DA" w:rsidRPr="004F5F33"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rPr>
          <w:lang w:eastAsia="en-US"/>
        </w:rPr>
      </w:pPr>
      <w:r>
        <w:rPr>
          <w:rFonts w:hint="eastAsia"/>
        </w:rPr>
        <w:t>Note: Different root</w:t>
      </w:r>
      <w:r w:rsidRPr="003E59A2">
        <w:t xml:space="preserve">s </w:t>
      </w:r>
      <w:r>
        <w:rPr>
          <w:rFonts w:hint="eastAsia"/>
        </w:rPr>
        <w:t>can be</w:t>
      </w:r>
      <w:r w:rsidRPr="003E59A2">
        <w:t xml:space="preserve"> used to differentiate </w:t>
      </w:r>
      <w:r>
        <w:rPr>
          <w:rFonts w:hint="eastAsia"/>
        </w:rPr>
        <w:t xml:space="preserve">overlaid OFDM sequences for </w:t>
      </w:r>
      <w:r w:rsidRPr="003E59A2">
        <w:t>LP-SS from different cells</w:t>
      </w:r>
    </w:p>
    <w:p w14:paraId="1FBD3746" w14:textId="77777777" w:rsidR="001655DA" w:rsidRDefault="001655DA" w:rsidP="001655DA">
      <w:pPr>
        <w:rPr>
          <w:lang w:eastAsia="x-none"/>
        </w:rPr>
      </w:pPr>
    </w:p>
    <w:p w14:paraId="38FE4BE7"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0EB29DBC" w14:textId="77777777" w:rsidR="001655DA" w:rsidRDefault="001655DA" w:rsidP="001655DA">
      <w:pPr>
        <w:rPr>
          <w:rFonts w:ascii="Times New Roman" w:eastAsiaTheme="minorEastAsia" w:hAnsi="Times New Roman"/>
          <w:iCs/>
          <w:szCs w:val="20"/>
          <w:lang w:eastAsia="ko-KR"/>
        </w:rPr>
      </w:pPr>
      <w:r w:rsidRPr="00DF1272">
        <w:rPr>
          <w:rFonts w:ascii="Times New Roman" w:eastAsia="微软雅黑" w:hAnsi="Times New Roman"/>
          <w:iCs/>
          <w:szCs w:val="20"/>
          <w:lang w:eastAsia="zh-CN"/>
        </w:rPr>
        <w:t xml:space="preserve">For </w:t>
      </w:r>
      <w:r w:rsidRPr="00DF1272">
        <w:rPr>
          <w:rFonts w:ascii="Times New Roman" w:eastAsia="微软雅黑" w:hAnsi="Times New Roman" w:hint="eastAsia"/>
          <w:iCs/>
          <w:szCs w:val="20"/>
          <w:lang w:eastAsia="zh-CN"/>
        </w:rPr>
        <w:t xml:space="preserve">LP-WUS in </w:t>
      </w:r>
      <w:r w:rsidRPr="00DF1272">
        <w:rPr>
          <w:rFonts w:ascii="Times New Roman" w:eastAsia="微软雅黑" w:hAnsi="Times New Roman"/>
          <w:iCs/>
          <w:szCs w:val="20"/>
          <w:lang w:eastAsia="zh-CN"/>
        </w:rPr>
        <w:t>FR2, support M=1</w:t>
      </w:r>
      <w:r w:rsidRPr="00DF1272">
        <w:rPr>
          <w:rFonts w:ascii="Times New Roman" w:eastAsia="微软雅黑" w:hAnsi="Times New Roman" w:hint="eastAsia"/>
          <w:iCs/>
          <w:szCs w:val="20"/>
          <w:lang w:eastAsia="zh-CN"/>
        </w:rPr>
        <w:t xml:space="preserve"> for</w:t>
      </w:r>
      <w:r w:rsidRPr="00DF1272">
        <w:rPr>
          <w:rFonts w:ascii="Times New Roman" w:eastAsia="微软雅黑" w:hAnsi="Times New Roman"/>
          <w:iCs/>
          <w:szCs w:val="20"/>
          <w:lang w:eastAsia="zh-CN"/>
        </w:rPr>
        <w:t xml:space="preserve"> 120kHz</w:t>
      </w:r>
      <w:r w:rsidRPr="00DF1272">
        <w:rPr>
          <w:rFonts w:ascii="Times New Roman" w:eastAsia="微软雅黑" w:hAnsi="Times New Roman" w:hint="eastAsia"/>
          <w:iCs/>
          <w:szCs w:val="20"/>
          <w:lang w:eastAsia="zh-CN"/>
        </w:rPr>
        <w:t xml:space="preserve"> in both RRC idle/inactive and RRC connected, and </w:t>
      </w:r>
      <w:r w:rsidRPr="00DF1272">
        <w:rPr>
          <w:rFonts w:ascii="Times New Roman" w:eastAsia="微软雅黑" w:hAnsi="Times New Roman"/>
          <w:iCs/>
          <w:szCs w:val="20"/>
          <w:lang w:eastAsia="zh-CN"/>
        </w:rPr>
        <w:t>M=1</w:t>
      </w:r>
      <w:r w:rsidRPr="00DF1272">
        <w:rPr>
          <w:rFonts w:ascii="Times New Roman" w:eastAsia="微软雅黑" w:hAnsi="Times New Roman" w:hint="eastAsia"/>
          <w:iCs/>
          <w:szCs w:val="20"/>
          <w:lang w:eastAsia="zh-CN"/>
        </w:rPr>
        <w:t>, 2</w:t>
      </w:r>
      <w:r w:rsidRPr="00DF1272">
        <w:rPr>
          <w:rFonts w:ascii="Times New Roman" w:eastAsia="微软雅黑" w:hAnsi="Times New Roman"/>
          <w:iCs/>
          <w:szCs w:val="20"/>
          <w:lang w:eastAsia="zh-CN"/>
        </w:rPr>
        <w:t xml:space="preserve"> for SCS=60kHz</w:t>
      </w:r>
      <w:r w:rsidRPr="00DF1272">
        <w:rPr>
          <w:rFonts w:ascii="Times New Roman" w:eastAsia="微软雅黑" w:hAnsi="Times New Roman" w:hint="eastAsia"/>
          <w:iCs/>
          <w:szCs w:val="20"/>
          <w:lang w:eastAsia="zh-CN"/>
        </w:rPr>
        <w:t xml:space="preserve"> in RRC connected only</w:t>
      </w:r>
      <w:r w:rsidRPr="00DF1272">
        <w:rPr>
          <w:rFonts w:ascii="Times New Roman" w:eastAsia="微软雅黑" w:hAnsi="Times New Roman"/>
          <w:iCs/>
          <w:szCs w:val="20"/>
          <w:lang w:eastAsia="zh-CN"/>
        </w:rPr>
        <w:t>.</w:t>
      </w:r>
    </w:p>
    <w:p w14:paraId="7559ED57" w14:textId="77777777" w:rsidR="001655DA" w:rsidRPr="00745CDC" w:rsidRDefault="001655DA" w:rsidP="001655DA">
      <w:pPr>
        <w:rPr>
          <w:rFonts w:ascii="Times New Roman" w:eastAsiaTheme="minorEastAsia" w:hAnsi="Times New Roman"/>
          <w:iCs/>
          <w:szCs w:val="20"/>
          <w:lang w:eastAsia="ko-KR"/>
        </w:rPr>
      </w:pPr>
    </w:p>
    <w:p w14:paraId="15F31DB7"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2AC7B9BE" w14:textId="77777777" w:rsidR="001655DA" w:rsidRPr="005C2CCF" w:rsidRDefault="001655DA" w:rsidP="001655DA">
      <w:pPr>
        <w:rPr>
          <w:rFonts w:ascii="Times New Roman" w:eastAsia="微软雅黑" w:hAnsi="Times New Roman"/>
          <w:iCs/>
          <w:szCs w:val="20"/>
          <w:highlight w:val="yellow"/>
          <w:lang w:eastAsia="zh-CN"/>
        </w:rPr>
      </w:pPr>
      <w:r w:rsidRPr="005C2CCF">
        <w:rPr>
          <w:rFonts w:ascii="Times New Roman" w:eastAsia="微软雅黑" w:hAnsi="Times New Roman" w:hint="eastAsia"/>
          <w:iCs/>
          <w:szCs w:val="20"/>
          <w:lang w:eastAsia="zh-CN"/>
        </w:rPr>
        <w:t>For LP-WUS in FR2</w:t>
      </w:r>
      <w:r w:rsidRPr="005C2CCF">
        <w:rPr>
          <w:rFonts w:ascii="Times New Roman" w:eastAsia="微软雅黑" w:hAnsi="Times New Roman"/>
          <w:iCs/>
          <w:szCs w:val="20"/>
          <w:lang w:eastAsia="zh-CN"/>
        </w:rPr>
        <w:t xml:space="preserve">, the number of roots and number of </w:t>
      </w:r>
      <w:r w:rsidRPr="005C2CCF">
        <w:rPr>
          <w:rFonts w:ascii="Times New Roman" w:eastAsia="微软雅黑" w:hAnsi="Times New Roman" w:hint="eastAsia"/>
          <w:iCs/>
          <w:szCs w:val="20"/>
          <w:lang w:eastAsia="zh-CN"/>
        </w:rPr>
        <w:t>sequences are</w:t>
      </w:r>
      <w:r w:rsidRPr="005C2CCF">
        <w:rPr>
          <w:rFonts w:ascii="Times New Roman" w:eastAsia="微软雅黑" w:hAnsi="Times New Roman"/>
          <w:iCs/>
          <w:szCs w:val="20"/>
          <w:lang w:eastAsia="zh-CN"/>
        </w:rPr>
        <w:t xml:space="preserve"> </w:t>
      </w:r>
    </w:p>
    <w:p w14:paraId="4B2D73B5"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 xml:space="preserve">4 sequences for M =1 for SCS 60kHz </w:t>
      </w:r>
    </w:p>
    <w:p w14:paraId="29BCBDBF"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M=2 for SCS 60kHz</w:t>
      </w:r>
    </w:p>
    <w:p w14:paraId="48C81DCE"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M=1 for SCS 120kHz</w:t>
      </w:r>
    </w:p>
    <w:p w14:paraId="402C445F" w14:textId="77777777" w:rsidR="001655DA" w:rsidRPr="0095356C" w:rsidRDefault="001655DA" w:rsidP="001655DA">
      <w:pPr>
        <w:widowControl w:val="0"/>
        <w:tabs>
          <w:tab w:val="left" w:pos="420"/>
        </w:tabs>
        <w:overflowPunct w:val="0"/>
        <w:autoSpaceDE w:val="0"/>
        <w:autoSpaceDN w:val="0"/>
        <w:adjustRightInd w:val="0"/>
        <w:spacing w:after="120"/>
        <w:ind w:right="200"/>
        <w:contextualSpacing/>
        <w:jc w:val="both"/>
        <w:textAlignment w:val="baseline"/>
        <w:rPr>
          <w:rFonts w:eastAsiaTheme="minorEastAsia"/>
          <w:color w:val="000000" w:themeColor="text1"/>
        </w:rPr>
      </w:pPr>
    </w:p>
    <w:p w14:paraId="7D47D6DC"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80ABAC5" w14:textId="77777777" w:rsidR="001655DA" w:rsidRDefault="001655DA" w:rsidP="001655DA">
      <w:pPr>
        <w:widowControl w:val="0"/>
        <w:tabs>
          <w:tab w:val="left" w:pos="420"/>
        </w:tabs>
        <w:overflowPunct w:val="0"/>
        <w:autoSpaceDE w:val="0"/>
        <w:autoSpaceDN w:val="0"/>
        <w:adjustRightInd w:val="0"/>
        <w:spacing w:after="120"/>
        <w:ind w:right="200"/>
        <w:contextualSpacing/>
        <w:jc w:val="both"/>
        <w:textAlignment w:val="baseline"/>
        <w:rPr>
          <w:rFonts w:ascii="Times New Roman" w:hAnsi="Times New Roman"/>
          <w:color w:val="000000"/>
          <w:kern w:val="24"/>
          <w:lang w:eastAsia="zh-CN"/>
        </w:rPr>
      </w:pPr>
      <w:r>
        <w:rPr>
          <w:rFonts w:ascii="Times New Roman" w:hAnsi="Times New Roman"/>
          <w:color w:val="000000"/>
          <w:kern w:val="24"/>
          <w:lang w:eastAsia="zh-CN"/>
        </w:rPr>
        <w:t xml:space="preserve">Confirm the </w:t>
      </w:r>
      <w:r>
        <w:rPr>
          <w:rFonts w:ascii="Times New Roman" w:hAnsi="Times New Roman" w:hint="eastAsia"/>
          <w:color w:val="000000"/>
          <w:kern w:val="24"/>
          <w:lang w:eastAsia="ko-KR"/>
        </w:rPr>
        <w:t xml:space="preserve">following </w:t>
      </w:r>
      <w:r>
        <w:rPr>
          <w:rFonts w:ascii="Times New Roman" w:hAnsi="Times New Roman"/>
          <w:color w:val="000000"/>
          <w:kern w:val="24"/>
          <w:lang w:eastAsia="zh-CN"/>
        </w:rPr>
        <w:t xml:space="preserve">working assumption </w:t>
      </w:r>
    </w:p>
    <w:p w14:paraId="5EABF35A" w14:textId="77777777" w:rsidR="001655DA" w:rsidRDefault="001655DA" w:rsidP="001655DA">
      <w:pPr>
        <w:rPr>
          <w:rFonts w:ascii="Times New Roman" w:hAnsi="Times New Roman"/>
          <w:b/>
          <w:bCs/>
          <w:lang w:eastAsia="zh-CN"/>
        </w:rPr>
      </w:pPr>
      <w:r>
        <w:rPr>
          <w:rFonts w:ascii="Times New Roman" w:hAnsi="Times New Roman"/>
          <w:b/>
          <w:bCs/>
          <w:highlight w:val="darkYellow"/>
          <w:lang w:eastAsia="zh-CN"/>
        </w:rPr>
        <w:t>Working Assumption</w:t>
      </w:r>
    </w:p>
    <w:p w14:paraId="05A3B118" w14:textId="77777777" w:rsidR="001655DA" w:rsidRDefault="001655DA" w:rsidP="001655DA">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3CDA0AF" w14:textId="77777777" w:rsidR="001655DA" w:rsidRDefault="001655DA" w:rsidP="001655DA">
      <w:pPr>
        <w:numPr>
          <w:ilvl w:val="0"/>
          <w:numId w:val="2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329A57E8" w14:textId="77777777" w:rsidR="001655DA" w:rsidRDefault="001655DA" w:rsidP="001655DA">
      <w:pPr>
        <w:numPr>
          <w:ilvl w:val="0"/>
          <w:numId w:val="2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62B1C59" w14:textId="77777777" w:rsidR="001655DA" w:rsidRPr="00557F26" w:rsidRDefault="001655DA" w:rsidP="001655DA">
      <w:pPr>
        <w:overflowPunct w:val="0"/>
        <w:adjustRightInd w:val="0"/>
        <w:contextualSpacing/>
        <w:textAlignment w:val="baseline"/>
        <w:rPr>
          <w:rFonts w:ascii="Times New Roman" w:hAnsi="Times New Roman"/>
        </w:rPr>
      </w:pPr>
    </w:p>
    <w:p w14:paraId="1EEB5D99"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6727333" w14:textId="77777777" w:rsidR="001655DA" w:rsidRPr="00557F26" w:rsidRDefault="001655DA" w:rsidP="001655DA">
      <w:pPr>
        <w:rPr>
          <w:rFonts w:ascii="Times New Roman" w:hAnsi="Times New Roman"/>
        </w:rPr>
      </w:pPr>
      <w:r w:rsidRPr="00557F26">
        <w:rPr>
          <w:rFonts w:ascii="Times New Roman" w:hAnsi="Times New Roman"/>
          <w:lang w:eastAsia="zh-CN"/>
        </w:rPr>
        <w:t xml:space="preserve">For LP-WUS overlaid OFDM sequence configuration in a cell, </w:t>
      </w:r>
    </w:p>
    <w:p w14:paraId="2FBA4358" w14:textId="77777777" w:rsidR="001655DA" w:rsidRPr="00557F26" w:rsidRDefault="001655DA" w:rsidP="001655DA">
      <w:pPr>
        <w:numPr>
          <w:ilvl w:val="0"/>
          <w:numId w:val="28"/>
        </w:numPr>
        <w:rPr>
          <w:rFonts w:ascii="Times New Roman" w:hAnsi="Times New Roman"/>
        </w:rPr>
      </w:pPr>
      <w:r w:rsidRPr="00557F26">
        <w:rPr>
          <w:rFonts w:ascii="Times New Roman" w:hAnsi="Times New Roman"/>
          <w:lang w:eastAsia="zh-CN"/>
        </w:rPr>
        <w:t xml:space="preserve">gNB configures number of sequences Nseq, and one or two root values. </w:t>
      </w:r>
    </w:p>
    <w:p w14:paraId="17B65C51" w14:textId="77777777" w:rsidR="001655DA" w:rsidRPr="00557F26" w:rsidRDefault="001655DA" w:rsidP="001655DA">
      <w:pPr>
        <w:numPr>
          <w:ilvl w:val="1"/>
          <w:numId w:val="28"/>
        </w:numPr>
        <w:ind w:left="1069"/>
        <w:rPr>
          <w:rFonts w:ascii="Times New Roman" w:hAnsi="Times New Roman"/>
        </w:rPr>
      </w:pPr>
      <w:r w:rsidRPr="00557F26">
        <w:rPr>
          <w:rFonts w:ascii="Times New Roman" w:hAnsi="Times New Roman"/>
          <w:lang w:eastAsia="zh-CN"/>
        </w:rPr>
        <w:t>Alt1: Nseq is 2^n, where the value range of n is 0~4, 0~3, 0~2 for M=1, 2, 4, respectively.</w:t>
      </w:r>
    </w:p>
    <w:p w14:paraId="4A003EA1" w14:textId="77777777" w:rsidR="001655DA" w:rsidRPr="00557F26" w:rsidRDefault="001655DA" w:rsidP="001655DA">
      <w:pPr>
        <w:numPr>
          <w:ilvl w:val="2"/>
          <w:numId w:val="28"/>
        </w:numPr>
        <w:ind w:left="1353"/>
        <w:rPr>
          <w:rFonts w:ascii="Times New Roman" w:hAnsi="Times New Roman"/>
        </w:rPr>
      </w:pPr>
      <w:r w:rsidRPr="00557F26">
        <w:rPr>
          <w:rFonts w:ascii="Times New Roman" w:hAnsi="Times New Roman"/>
          <w:lang w:eastAsia="zh-CN"/>
        </w:rPr>
        <w:t>No separate UE capability for different n values.</w:t>
      </w:r>
    </w:p>
    <w:p w14:paraId="066F90F7" w14:textId="77777777" w:rsidR="001655DA" w:rsidRPr="00557F26" w:rsidRDefault="001655DA" w:rsidP="001655DA">
      <w:pPr>
        <w:numPr>
          <w:ilvl w:val="1"/>
          <w:numId w:val="28"/>
        </w:numPr>
        <w:ind w:left="1069"/>
        <w:rPr>
          <w:rFonts w:ascii="Times New Roman" w:hAnsi="Times New Roman"/>
        </w:rPr>
      </w:pPr>
      <w:r w:rsidRPr="00557F26">
        <w:rPr>
          <w:rFonts w:ascii="Times New Roman" w:hAnsi="Times New Roman"/>
          <w:lang w:eastAsia="zh-CN"/>
        </w:rPr>
        <w:t>Nroot=2, when Nseq=16,8,4 for M=1,2,4, where Nroot is the number of root values.</w:t>
      </w:r>
    </w:p>
    <w:p w14:paraId="01190B7B" w14:textId="77777777" w:rsidR="001655DA" w:rsidRPr="00557F26" w:rsidRDefault="001655DA" w:rsidP="001655DA">
      <w:pPr>
        <w:numPr>
          <w:ilvl w:val="2"/>
          <w:numId w:val="28"/>
        </w:numPr>
        <w:ind w:left="1353"/>
        <w:rPr>
          <w:rFonts w:ascii="Times New Roman" w:hAnsi="Times New Roman"/>
        </w:rPr>
      </w:pPr>
      <w:r w:rsidRPr="00557F26">
        <w:rPr>
          <w:rFonts w:ascii="Times New Roman" w:hAnsi="Times New Roman"/>
          <w:lang w:eastAsia="zh-CN"/>
        </w:rPr>
        <w:t>Nroot=1 or 2 when Nseq is other value</w:t>
      </w:r>
    </w:p>
    <w:p w14:paraId="38DA268E" w14:textId="77777777" w:rsidR="001655DA" w:rsidRPr="00557F26" w:rsidRDefault="001655DA" w:rsidP="001655DA">
      <w:pPr>
        <w:numPr>
          <w:ilvl w:val="0"/>
          <w:numId w:val="28"/>
        </w:numPr>
        <w:rPr>
          <w:rFonts w:ascii="Times New Roman" w:hAnsi="Times New Roman"/>
        </w:rPr>
      </w:pPr>
      <w:r w:rsidRPr="00557F26">
        <w:rPr>
          <w:rFonts w:ascii="Times New Roman" w:hAnsi="Times New Roman"/>
          <w:lang w:eastAsia="zh-CN"/>
        </w:rPr>
        <w:t>The number of CS Ncs is derived by Nseq/Nroot</w:t>
      </w:r>
    </w:p>
    <w:p w14:paraId="2405EA42" w14:textId="77777777" w:rsidR="001655DA" w:rsidRDefault="001655DA" w:rsidP="001655DA">
      <w:pPr>
        <w:rPr>
          <w:rFonts w:ascii="Times New Roman" w:eastAsiaTheme="minorEastAsia" w:hAnsi="Times New Roman"/>
        </w:rPr>
      </w:pPr>
    </w:p>
    <w:p w14:paraId="11F8AEA9" w14:textId="77777777" w:rsidR="001655DA" w:rsidRDefault="001655DA" w:rsidP="001655DA">
      <w:pPr>
        <w:rPr>
          <w:rFonts w:ascii="Times New Roman" w:eastAsiaTheme="minorEastAsia" w:hAnsi="Times New Roman"/>
        </w:rPr>
      </w:pPr>
    </w:p>
    <w:p w14:paraId="0C514437" w14:textId="77777777" w:rsidR="001655DA" w:rsidRDefault="001655DA" w:rsidP="001655DA">
      <w:pPr>
        <w:rPr>
          <w:rFonts w:ascii="Times New Roman" w:eastAsiaTheme="minorEastAsia" w:hAnsi="Times New Roman"/>
        </w:rPr>
      </w:pPr>
      <w:r w:rsidRPr="00BA73BB">
        <w:rPr>
          <w:rFonts w:ascii="Times New Roman" w:eastAsiaTheme="minorEastAsia" w:hAnsi="Times New Roman"/>
          <w:b/>
          <w:bCs/>
        </w:rPr>
        <w:t>R1-2504907</w:t>
      </w:r>
      <w:r w:rsidRPr="00BA73BB">
        <w:rPr>
          <w:rFonts w:ascii="Times New Roman" w:eastAsiaTheme="minorEastAsia" w:hAnsi="Times New Roman"/>
        </w:rPr>
        <w:tab/>
        <w:t>Reply LS on LP-WUS UE RF</w:t>
      </w:r>
      <w:r w:rsidRPr="00BA73BB">
        <w:rPr>
          <w:rFonts w:ascii="Times New Roman" w:eastAsiaTheme="minorEastAsia" w:hAnsi="Times New Roman"/>
        </w:rPr>
        <w:tab/>
        <w:t>RAN1, vivo</w:t>
      </w:r>
    </w:p>
    <w:p w14:paraId="4FEDC416" w14:textId="6D090BDA" w:rsidR="001655DA" w:rsidRPr="001655DA" w:rsidRDefault="001655DA" w:rsidP="001655DA">
      <w:pPr>
        <w:rPr>
          <w:rFonts w:ascii="Times New Roman" w:eastAsiaTheme="minorEastAsia" w:hAnsi="Times New Roman" w:hint="eastAsia"/>
          <w:lang w:eastAsia="zh-CN"/>
        </w:rPr>
      </w:pPr>
      <w:r w:rsidRPr="00290073">
        <w:rPr>
          <w:rFonts w:ascii="Times New Roman" w:eastAsiaTheme="minorEastAsia" w:hAnsi="Times New Roman"/>
          <w:highlight w:val="green"/>
        </w:rPr>
        <w:t>LS on LP-WUS UE RF to RAN4 is endorsed in R1-2504943.</w:t>
      </w:r>
    </w:p>
    <w:p w14:paraId="51F76385" w14:textId="44B31B43"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28ACA19D" w14:textId="77777777" w:rsidR="001655DA" w:rsidRPr="00F142C8" w:rsidRDefault="001655DA" w:rsidP="001655DA">
      <w:pPr>
        <w:rPr>
          <w:lang w:eastAsia="zh-CN" w:bidi="ar"/>
        </w:rPr>
      </w:pPr>
      <w:r w:rsidRPr="00EC49B1">
        <w:rPr>
          <w:b/>
          <w:bCs/>
          <w:lang w:eastAsia="zh-CN" w:bidi="ar"/>
        </w:rPr>
        <w:t>R1-2504331</w:t>
      </w:r>
      <w:r w:rsidRPr="00F142C8">
        <w:rPr>
          <w:lang w:eastAsia="zh-CN" w:bidi="ar"/>
        </w:rPr>
        <w:tab/>
        <w:t>Summary #1 on LP-WUS operation in IDLE/INACTIVE mode</w:t>
      </w:r>
      <w:r w:rsidRPr="00F142C8">
        <w:rPr>
          <w:lang w:eastAsia="zh-CN" w:bidi="ar"/>
        </w:rPr>
        <w:tab/>
        <w:t>Moderator (Apple)</w:t>
      </w:r>
    </w:p>
    <w:p w14:paraId="01C0CDC5" w14:textId="77777777" w:rsidR="001655DA" w:rsidRDefault="001655DA" w:rsidP="001655DA">
      <w:pPr>
        <w:rPr>
          <w:lang w:eastAsia="zh-CN" w:bidi="ar"/>
        </w:rPr>
      </w:pPr>
    </w:p>
    <w:p w14:paraId="5CA2A7DA"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670E3342" w14:textId="77777777" w:rsidR="001655DA" w:rsidRDefault="001655DA" w:rsidP="001655DA">
      <w:pPr>
        <w:pStyle w:val="a2"/>
        <w:spacing w:after="0"/>
        <w:rPr>
          <w:lang w:eastAsia="zh-CN"/>
        </w:rPr>
      </w:pPr>
      <w:r>
        <w:rPr>
          <w:lang w:eastAsia="zh-CN"/>
        </w:rPr>
        <w:t xml:space="preserve">It can be configured by the gNB in the LP-WUS/LP-SS configuration on whether LP-WUS/LP-SS transmission is present or not for each beam of the </w:t>
      </w:r>
      <w:r>
        <w:t>actual transmitted SSBs determined according to ssb-PositionsInBurst in SIB1</w:t>
      </w:r>
      <w:r>
        <w:rPr>
          <w:lang w:eastAsia="zh-CN"/>
        </w:rPr>
        <w:t>.</w:t>
      </w:r>
    </w:p>
    <w:p w14:paraId="26D14C63" w14:textId="77777777" w:rsidR="001655DA" w:rsidRDefault="001655DA" w:rsidP="001655DA">
      <w:pPr>
        <w:pStyle w:val="a2"/>
        <w:numPr>
          <w:ilvl w:val="0"/>
          <w:numId w:val="72"/>
        </w:numPr>
        <w:spacing w:after="0"/>
        <w:rPr>
          <w:lang w:eastAsia="zh-CN"/>
        </w:rPr>
      </w:pPr>
      <w:r>
        <w:rPr>
          <w:lang w:eastAsia="zh-CN"/>
        </w:rPr>
        <w:t>For the LP-WUS MO and LP-SS occasion determination,</w:t>
      </w:r>
    </w:p>
    <w:p w14:paraId="466C2A89" w14:textId="77777777" w:rsidR="001655DA" w:rsidRDefault="001655DA" w:rsidP="001655DA">
      <w:pPr>
        <w:pStyle w:val="a2"/>
        <w:numPr>
          <w:ilvl w:val="1"/>
          <w:numId w:val="72"/>
        </w:numPr>
        <w:spacing w:after="0"/>
        <w:rPr>
          <w:lang w:eastAsia="zh-CN"/>
        </w:rPr>
      </w:pPr>
      <w:r>
        <w:rPr>
          <w:lang w:eastAsia="zh-CN"/>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3EA8A8EE" w14:textId="77777777" w:rsidR="001655DA" w:rsidRDefault="001655DA" w:rsidP="001655DA">
      <w:pPr>
        <w:pStyle w:val="a2"/>
        <w:numPr>
          <w:ilvl w:val="2"/>
          <w:numId w:val="72"/>
        </w:numPr>
        <w:spacing w:after="0"/>
        <w:rPr>
          <w:lang w:eastAsia="zh-CN"/>
        </w:rPr>
      </w:pPr>
      <w:r>
        <w:rPr>
          <w:lang w:eastAsia="zh-CN"/>
        </w:rPr>
        <w:t>FFS: Additional details on Alt 1 to be finalized in RAN1#121</w:t>
      </w:r>
    </w:p>
    <w:p w14:paraId="67658029" w14:textId="77777777" w:rsidR="001655DA" w:rsidRPr="00BA73BB" w:rsidRDefault="001655DA" w:rsidP="001655DA">
      <w:pPr>
        <w:pStyle w:val="a2"/>
        <w:numPr>
          <w:ilvl w:val="0"/>
          <w:numId w:val="72"/>
        </w:numPr>
        <w:spacing w:after="0"/>
        <w:rPr>
          <w:lang w:eastAsia="zh-CN"/>
        </w:rPr>
      </w:pPr>
      <w:r>
        <w:rPr>
          <w:lang w:eastAsia="zh-CN"/>
        </w:rPr>
        <w:t xml:space="preserve">If not configured, UE assumes LP-WUS/LP-SS transmission is present for all the </w:t>
      </w:r>
      <w:r>
        <w:t>actual transmitted SSBs determined according to ssb-PositionsInBurst in SIB1</w:t>
      </w:r>
    </w:p>
    <w:p w14:paraId="3BF28C99" w14:textId="77777777" w:rsidR="001655DA" w:rsidRDefault="001655DA" w:rsidP="001655DA">
      <w:pPr>
        <w:pStyle w:val="a2"/>
        <w:spacing w:after="0"/>
      </w:pPr>
    </w:p>
    <w:p w14:paraId="63088C0B"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lastRenderedPageBreak/>
        <w:t>Agreement</w:t>
      </w:r>
    </w:p>
    <w:p w14:paraId="59F16041" w14:textId="77777777" w:rsidR="001655DA" w:rsidRDefault="001655DA" w:rsidP="001655DA">
      <w:pPr>
        <w:pStyle w:val="a2"/>
        <w:spacing w:after="0"/>
        <w:rPr>
          <w:lang w:eastAsia="zh-CN"/>
        </w:rPr>
      </w:pPr>
      <w:r>
        <w:rPr>
          <w:lang w:eastAsia="zh-CN"/>
        </w:rPr>
        <w:t>Each LP-SS transmission for each beam is contained within one slot.</w:t>
      </w:r>
    </w:p>
    <w:p w14:paraId="1C068AC9" w14:textId="77777777" w:rsidR="001655DA" w:rsidRDefault="001655DA" w:rsidP="001655DA">
      <w:pPr>
        <w:rPr>
          <w:lang w:eastAsia="zh-CN" w:bidi="ar"/>
        </w:rPr>
      </w:pPr>
    </w:p>
    <w:p w14:paraId="42070D72" w14:textId="77777777" w:rsidR="001655DA" w:rsidRPr="00F142C8" w:rsidRDefault="001655DA" w:rsidP="001655DA">
      <w:pPr>
        <w:rPr>
          <w:lang w:eastAsia="zh-CN" w:bidi="ar"/>
        </w:rPr>
      </w:pPr>
      <w:r w:rsidRPr="00F9228F">
        <w:rPr>
          <w:b/>
          <w:bCs/>
          <w:lang w:eastAsia="zh-CN" w:bidi="ar"/>
        </w:rPr>
        <w:t>R1-2504332</w:t>
      </w:r>
      <w:r w:rsidRPr="00F142C8">
        <w:rPr>
          <w:lang w:eastAsia="zh-CN" w:bidi="ar"/>
        </w:rPr>
        <w:tab/>
        <w:t>Summary #2 on LP-WUS operation in IDLE/INACTIVE mode</w:t>
      </w:r>
      <w:r w:rsidRPr="00F142C8">
        <w:rPr>
          <w:lang w:eastAsia="zh-CN" w:bidi="ar"/>
        </w:rPr>
        <w:tab/>
        <w:t>Moderator (Apple)</w:t>
      </w:r>
    </w:p>
    <w:p w14:paraId="239BB2BF" w14:textId="77777777" w:rsidR="001655DA" w:rsidRDefault="001655DA" w:rsidP="001655DA">
      <w:pPr>
        <w:rPr>
          <w:lang w:eastAsia="zh-CN" w:bidi="ar"/>
        </w:rPr>
      </w:pPr>
    </w:p>
    <w:p w14:paraId="2725052E"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2448D9A" w14:textId="77777777" w:rsidR="001655DA" w:rsidRDefault="001655DA" w:rsidP="001655DA">
      <w:r>
        <w:t xml:space="preserve">For LP-SS, the LP-SS occasions are indexed sequentially in time, and the n-th LP-SS occasion is associated with the beam of the n-th transmitted SSB, n = 1, 2, …, N, where N is the number of actual transmitted SSBs determined according to </w:t>
      </w:r>
      <w:r w:rsidRPr="00F9228F">
        <w:rPr>
          <w:i/>
          <w:iCs/>
        </w:rPr>
        <w:t>ssb-PositionsInBurst</w:t>
      </w:r>
      <w:r>
        <w:t xml:space="preserve"> in SIB1.</w:t>
      </w:r>
    </w:p>
    <w:p w14:paraId="2AF92942" w14:textId="77777777" w:rsidR="001655DA" w:rsidRDefault="001655DA" w:rsidP="001655DA"/>
    <w:p w14:paraId="33B09A6D" w14:textId="77777777" w:rsidR="001655DA" w:rsidRDefault="001655DA" w:rsidP="001655DA">
      <w:r>
        <w:t>The RAN1#120bis agreement is updated as follows:</w:t>
      </w:r>
    </w:p>
    <w:p w14:paraId="19210C16" w14:textId="77777777" w:rsidR="001655DA" w:rsidRDefault="001655DA" w:rsidP="001655DA">
      <w:r>
        <w:t xml:space="preserve">For LP-WUS, the N * M LP-WUS MOs in an LO are indexed sequentially in time, from 1 to N*M, where N is </w:t>
      </w:r>
      <w:r>
        <w:rPr>
          <w:color w:val="FF0000"/>
        </w:rPr>
        <w:t xml:space="preserve">the number of actual transmitted SSBs determined according to ssb-PositionsInBurst in SIB1 </w:t>
      </w:r>
      <w:r>
        <w:rPr>
          <w:strike/>
          <w:color w:val="FF0000"/>
        </w:rPr>
        <w:t>the number of beams corresponding to LP-WUS</w:t>
      </w:r>
      <w:r>
        <w:t>, and M is the number of LP-WUS MOs for each beam.</w:t>
      </w:r>
    </w:p>
    <w:p w14:paraId="23D95C38" w14:textId="77777777" w:rsidR="001655DA" w:rsidRDefault="001655DA" w:rsidP="001655DA">
      <w:pPr>
        <w:numPr>
          <w:ilvl w:val="0"/>
          <w:numId w:val="64"/>
        </w:numPr>
      </w:pPr>
      <w:r>
        <w:t xml:space="preserve">The (n*M+m+1)-th LP-WUS MO corresponds to the (n+1)-th beam, </w:t>
      </w:r>
      <w:r>
        <w:rPr>
          <w:color w:val="FF0000"/>
        </w:rPr>
        <w:t>which is associated with the beam of the (n+1)-th transmitted SSB,</w:t>
      </w:r>
      <w:r>
        <w:t xml:space="preserve"> where m=</w:t>
      </w:r>
      <w:proofErr w:type="gramStart"/>
      <w:r>
        <w:t>0,1,…</w:t>
      </w:r>
      <w:proofErr w:type="gramEnd"/>
      <w:r>
        <w:t>,M-1, n=0,1,2,…,N-1. (multiple MOs first, beam second)</w:t>
      </w:r>
    </w:p>
    <w:p w14:paraId="64B39AF8" w14:textId="77777777" w:rsidR="001655DA" w:rsidRDefault="001655DA" w:rsidP="001655DA">
      <w:pPr>
        <w:rPr>
          <w:lang w:eastAsia="zh-CN" w:bidi="ar"/>
        </w:rPr>
      </w:pPr>
    </w:p>
    <w:p w14:paraId="594D18FF"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C4E6F8" w14:textId="77777777" w:rsidR="001655DA" w:rsidRDefault="001655DA" w:rsidP="001655DA">
      <w:r>
        <w:t xml:space="preserve">For UE capability report on the wake-up delay, the UE reports one of the following 3 capabilities </w:t>
      </w:r>
      <w:r>
        <w:rPr>
          <w:sz w:val="18"/>
          <w:szCs w:val="22"/>
        </w:rPr>
        <w:t>(the values in one of the columns)</w:t>
      </w:r>
      <w:r>
        <w:t>:</w:t>
      </w:r>
    </w:p>
    <w:tbl>
      <w:tblPr>
        <w:tblStyle w:val="afffa"/>
        <w:tblW w:w="0" w:type="auto"/>
        <w:jc w:val="center"/>
        <w:tblLook w:val="04A0" w:firstRow="1" w:lastRow="0" w:firstColumn="1" w:lastColumn="0" w:noHBand="0" w:noVBand="1"/>
      </w:tblPr>
      <w:tblGrid>
        <w:gridCol w:w="2055"/>
        <w:gridCol w:w="1870"/>
        <w:gridCol w:w="1870"/>
        <w:gridCol w:w="1870"/>
      </w:tblGrid>
      <w:tr w:rsidR="001655DA" w14:paraId="3F23E106" w14:textId="77777777" w:rsidTr="00D872BF">
        <w:trPr>
          <w:jc w:val="center"/>
        </w:trPr>
        <w:tc>
          <w:tcPr>
            <w:tcW w:w="2055" w:type="dxa"/>
          </w:tcPr>
          <w:p w14:paraId="05DDAD5C" w14:textId="77777777" w:rsidR="001655DA" w:rsidRDefault="001655DA" w:rsidP="00D872BF">
            <w:pPr>
              <w:pStyle w:val="a2"/>
              <w:spacing w:after="0"/>
              <w:jc w:val="center"/>
              <w:rPr>
                <w:lang w:eastAsia="zh-CN"/>
              </w:rPr>
            </w:pPr>
            <w:r>
              <w:rPr>
                <w:lang w:eastAsia="zh-CN"/>
              </w:rPr>
              <w:t>SSB periodicity (ms)</w:t>
            </w:r>
          </w:p>
        </w:tc>
        <w:tc>
          <w:tcPr>
            <w:tcW w:w="1870" w:type="dxa"/>
          </w:tcPr>
          <w:p w14:paraId="2450603D" w14:textId="77777777" w:rsidR="001655DA" w:rsidRDefault="001655DA" w:rsidP="00D872BF">
            <w:pPr>
              <w:pStyle w:val="a2"/>
              <w:spacing w:after="0"/>
              <w:jc w:val="center"/>
              <w:rPr>
                <w:lang w:eastAsia="zh-CN"/>
              </w:rPr>
            </w:pPr>
            <w:r>
              <w:rPr>
                <w:lang w:eastAsia="zh-CN"/>
              </w:rPr>
              <w:t>Wake-up delay (ms)</w:t>
            </w:r>
          </w:p>
          <w:p w14:paraId="3A88D861" w14:textId="77777777" w:rsidR="001655DA" w:rsidRDefault="001655DA" w:rsidP="00D872BF">
            <w:pPr>
              <w:pStyle w:val="a2"/>
              <w:spacing w:after="0"/>
              <w:jc w:val="center"/>
              <w:rPr>
                <w:lang w:eastAsia="zh-CN"/>
              </w:rPr>
            </w:pPr>
            <w:r>
              <w:rPr>
                <w:lang w:eastAsia="zh-CN"/>
              </w:rPr>
              <w:t>UE capability 1</w:t>
            </w:r>
          </w:p>
        </w:tc>
        <w:tc>
          <w:tcPr>
            <w:tcW w:w="1870" w:type="dxa"/>
          </w:tcPr>
          <w:p w14:paraId="2EE1E15F" w14:textId="77777777" w:rsidR="001655DA" w:rsidRDefault="001655DA" w:rsidP="00D872BF">
            <w:pPr>
              <w:pStyle w:val="a2"/>
              <w:spacing w:after="0"/>
              <w:jc w:val="center"/>
              <w:rPr>
                <w:lang w:eastAsia="zh-CN"/>
              </w:rPr>
            </w:pPr>
            <w:r>
              <w:rPr>
                <w:lang w:eastAsia="zh-CN"/>
              </w:rPr>
              <w:t>Wake-up delay (ms)</w:t>
            </w:r>
          </w:p>
          <w:p w14:paraId="2A8FD513" w14:textId="77777777" w:rsidR="001655DA" w:rsidRDefault="001655DA" w:rsidP="00D872BF">
            <w:pPr>
              <w:pStyle w:val="a2"/>
              <w:spacing w:after="0"/>
              <w:jc w:val="center"/>
              <w:rPr>
                <w:lang w:eastAsia="zh-CN"/>
              </w:rPr>
            </w:pPr>
            <w:r>
              <w:rPr>
                <w:lang w:eastAsia="zh-CN"/>
              </w:rPr>
              <w:t>UE capability 2</w:t>
            </w:r>
          </w:p>
        </w:tc>
        <w:tc>
          <w:tcPr>
            <w:tcW w:w="1870" w:type="dxa"/>
          </w:tcPr>
          <w:p w14:paraId="6AEE1264" w14:textId="77777777" w:rsidR="001655DA" w:rsidRDefault="001655DA" w:rsidP="00D872BF">
            <w:pPr>
              <w:pStyle w:val="a2"/>
              <w:spacing w:after="0"/>
              <w:jc w:val="center"/>
              <w:rPr>
                <w:lang w:eastAsia="zh-CN"/>
              </w:rPr>
            </w:pPr>
            <w:r>
              <w:rPr>
                <w:lang w:eastAsia="zh-CN"/>
              </w:rPr>
              <w:t>Wake-up delay (ms)</w:t>
            </w:r>
          </w:p>
          <w:p w14:paraId="4A447406" w14:textId="77777777" w:rsidR="001655DA" w:rsidRDefault="001655DA" w:rsidP="00D872BF">
            <w:pPr>
              <w:pStyle w:val="a2"/>
              <w:spacing w:after="0"/>
              <w:jc w:val="center"/>
              <w:rPr>
                <w:lang w:eastAsia="zh-CN"/>
              </w:rPr>
            </w:pPr>
            <w:r>
              <w:rPr>
                <w:lang w:eastAsia="zh-CN"/>
              </w:rPr>
              <w:t>UE capability 3</w:t>
            </w:r>
          </w:p>
        </w:tc>
      </w:tr>
      <w:tr w:rsidR="001655DA" w14:paraId="1D754561" w14:textId="77777777" w:rsidTr="00D872BF">
        <w:trPr>
          <w:jc w:val="center"/>
        </w:trPr>
        <w:tc>
          <w:tcPr>
            <w:tcW w:w="2055" w:type="dxa"/>
          </w:tcPr>
          <w:p w14:paraId="5E7C6AA9" w14:textId="77777777" w:rsidR="001655DA" w:rsidRDefault="001655DA" w:rsidP="00D872BF">
            <w:pPr>
              <w:pStyle w:val="a2"/>
              <w:spacing w:after="0"/>
              <w:jc w:val="center"/>
              <w:rPr>
                <w:lang w:eastAsia="zh-CN"/>
              </w:rPr>
            </w:pPr>
            <w:r>
              <w:rPr>
                <w:lang w:eastAsia="zh-CN"/>
              </w:rPr>
              <w:t>5/10/20</w:t>
            </w:r>
          </w:p>
        </w:tc>
        <w:tc>
          <w:tcPr>
            <w:tcW w:w="1870" w:type="dxa"/>
          </w:tcPr>
          <w:p w14:paraId="6614BA2C" w14:textId="77777777" w:rsidR="001655DA" w:rsidRDefault="001655DA" w:rsidP="00D872BF">
            <w:pPr>
              <w:pStyle w:val="a2"/>
              <w:spacing w:after="0"/>
              <w:jc w:val="center"/>
              <w:rPr>
                <w:lang w:eastAsia="zh-CN"/>
              </w:rPr>
            </w:pPr>
            <w:r>
              <w:rPr>
                <w:lang w:eastAsia="zh-CN"/>
              </w:rPr>
              <w:t>[70]</w:t>
            </w:r>
          </w:p>
        </w:tc>
        <w:tc>
          <w:tcPr>
            <w:tcW w:w="1870" w:type="dxa"/>
          </w:tcPr>
          <w:p w14:paraId="44370F96" w14:textId="77777777" w:rsidR="001655DA" w:rsidRDefault="001655DA" w:rsidP="00D872BF">
            <w:pPr>
              <w:pStyle w:val="a2"/>
              <w:spacing w:after="0"/>
              <w:jc w:val="center"/>
              <w:rPr>
                <w:lang w:eastAsia="zh-CN"/>
              </w:rPr>
            </w:pPr>
            <w:r>
              <w:rPr>
                <w:lang w:eastAsia="zh-CN"/>
              </w:rPr>
              <w:t>[500]</w:t>
            </w:r>
          </w:p>
        </w:tc>
        <w:tc>
          <w:tcPr>
            <w:tcW w:w="1870" w:type="dxa"/>
          </w:tcPr>
          <w:p w14:paraId="0F5DD306" w14:textId="77777777" w:rsidR="001655DA" w:rsidRDefault="001655DA" w:rsidP="00D872BF">
            <w:pPr>
              <w:pStyle w:val="a2"/>
              <w:spacing w:after="0"/>
              <w:jc w:val="center"/>
              <w:rPr>
                <w:lang w:eastAsia="zh-CN"/>
              </w:rPr>
            </w:pPr>
            <w:r>
              <w:rPr>
                <w:lang w:eastAsia="zh-CN"/>
              </w:rPr>
              <w:t>[900]</w:t>
            </w:r>
          </w:p>
        </w:tc>
      </w:tr>
      <w:tr w:rsidR="001655DA" w14:paraId="29BEA7CB" w14:textId="77777777" w:rsidTr="00D872BF">
        <w:trPr>
          <w:jc w:val="center"/>
        </w:trPr>
        <w:tc>
          <w:tcPr>
            <w:tcW w:w="2055" w:type="dxa"/>
          </w:tcPr>
          <w:p w14:paraId="36F3568E" w14:textId="77777777" w:rsidR="001655DA" w:rsidRDefault="001655DA" w:rsidP="00D872BF">
            <w:pPr>
              <w:pStyle w:val="a2"/>
              <w:spacing w:after="0"/>
              <w:jc w:val="center"/>
              <w:rPr>
                <w:lang w:eastAsia="zh-CN"/>
              </w:rPr>
            </w:pPr>
            <w:r>
              <w:rPr>
                <w:lang w:eastAsia="zh-CN"/>
              </w:rPr>
              <w:t>40</w:t>
            </w:r>
          </w:p>
        </w:tc>
        <w:tc>
          <w:tcPr>
            <w:tcW w:w="1870" w:type="dxa"/>
          </w:tcPr>
          <w:p w14:paraId="304C67E5" w14:textId="77777777" w:rsidR="001655DA" w:rsidRDefault="001655DA" w:rsidP="00D872BF">
            <w:pPr>
              <w:pStyle w:val="a2"/>
              <w:spacing w:after="0"/>
              <w:jc w:val="center"/>
              <w:rPr>
                <w:lang w:eastAsia="zh-CN"/>
              </w:rPr>
            </w:pPr>
            <w:r>
              <w:rPr>
                <w:lang w:eastAsia="zh-CN"/>
              </w:rPr>
              <w:t>[x]</w:t>
            </w:r>
          </w:p>
        </w:tc>
        <w:tc>
          <w:tcPr>
            <w:tcW w:w="1870" w:type="dxa"/>
          </w:tcPr>
          <w:p w14:paraId="7E3A7BA7" w14:textId="77777777" w:rsidR="001655DA" w:rsidRDefault="001655DA" w:rsidP="00D872BF">
            <w:pPr>
              <w:pStyle w:val="a2"/>
              <w:spacing w:after="0"/>
              <w:jc w:val="center"/>
              <w:rPr>
                <w:lang w:eastAsia="zh-CN"/>
              </w:rPr>
            </w:pPr>
            <w:r>
              <w:rPr>
                <w:lang w:eastAsia="zh-CN"/>
              </w:rPr>
              <w:t>[x]</w:t>
            </w:r>
          </w:p>
        </w:tc>
        <w:tc>
          <w:tcPr>
            <w:tcW w:w="1870" w:type="dxa"/>
          </w:tcPr>
          <w:p w14:paraId="24A6B01A" w14:textId="77777777" w:rsidR="001655DA" w:rsidRDefault="001655DA" w:rsidP="00D872BF">
            <w:pPr>
              <w:pStyle w:val="a2"/>
              <w:spacing w:after="0"/>
              <w:jc w:val="center"/>
              <w:rPr>
                <w:lang w:eastAsia="zh-CN"/>
              </w:rPr>
            </w:pPr>
            <w:r>
              <w:rPr>
                <w:lang w:eastAsia="zh-CN"/>
              </w:rPr>
              <w:t>[x]</w:t>
            </w:r>
          </w:p>
        </w:tc>
      </w:tr>
      <w:tr w:rsidR="001655DA" w14:paraId="7049B4F1" w14:textId="77777777" w:rsidTr="00D872BF">
        <w:trPr>
          <w:jc w:val="center"/>
        </w:trPr>
        <w:tc>
          <w:tcPr>
            <w:tcW w:w="2055" w:type="dxa"/>
          </w:tcPr>
          <w:p w14:paraId="1237E221" w14:textId="77777777" w:rsidR="001655DA" w:rsidRDefault="001655DA" w:rsidP="00D872BF">
            <w:pPr>
              <w:pStyle w:val="a2"/>
              <w:spacing w:after="0"/>
              <w:jc w:val="center"/>
              <w:rPr>
                <w:lang w:eastAsia="zh-CN"/>
              </w:rPr>
            </w:pPr>
            <w:r>
              <w:rPr>
                <w:lang w:eastAsia="zh-CN"/>
              </w:rPr>
              <w:t>80</w:t>
            </w:r>
          </w:p>
        </w:tc>
        <w:tc>
          <w:tcPr>
            <w:tcW w:w="1870" w:type="dxa"/>
          </w:tcPr>
          <w:p w14:paraId="04EAB521" w14:textId="77777777" w:rsidR="001655DA" w:rsidRDefault="001655DA" w:rsidP="00D872BF">
            <w:pPr>
              <w:pStyle w:val="a2"/>
              <w:spacing w:after="0"/>
              <w:jc w:val="center"/>
              <w:rPr>
                <w:lang w:eastAsia="zh-CN"/>
              </w:rPr>
            </w:pPr>
            <w:r>
              <w:rPr>
                <w:lang w:eastAsia="zh-CN"/>
              </w:rPr>
              <w:t>[x]</w:t>
            </w:r>
          </w:p>
        </w:tc>
        <w:tc>
          <w:tcPr>
            <w:tcW w:w="1870" w:type="dxa"/>
          </w:tcPr>
          <w:p w14:paraId="3B335BC0" w14:textId="77777777" w:rsidR="001655DA" w:rsidRDefault="001655DA" w:rsidP="00D872BF">
            <w:pPr>
              <w:pStyle w:val="a2"/>
              <w:spacing w:after="0"/>
              <w:jc w:val="center"/>
              <w:rPr>
                <w:lang w:eastAsia="zh-CN"/>
              </w:rPr>
            </w:pPr>
            <w:r>
              <w:rPr>
                <w:lang w:eastAsia="zh-CN"/>
              </w:rPr>
              <w:t>[x]</w:t>
            </w:r>
          </w:p>
        </w:tc>
        <w:tc>
          <w:tcPr>
            <w:tcW w:w="1870" w:type="dxa"/>
          </w:tcPr>
          <w:p w14:paraId="3C53A765" w14:textId="77777777" w:rsidR="001655DA" w:rsidRDefault="001655DA" w:rsidP="00D872BF">
            <w:pPr>
              <w:pStyle w:val="a2"/>
              <w:spacing w:after="0"/>
              <w:jc w:val="center"/>
              <w:rPr>
                <w:lang w:eastAsia="zh-CN"/>
              </w:rPr>
            </w:pPr>
            <w:r>
              <w:rPr>
                <w:lang w:eastAsia="zh-CN"/>
              </w:rPr>
              <w:t>[x]</w:t>
            </w:r>
          </w:p>
        </w:tc>
      </w:tr>
      <w:tr w:rsidR="001655DA" w14:paraId="71D1065D" w14:textId="77777777" w:rsidTr="00D872BF">
        <w:trPr>
          <w:jc w:val="center"/>
        </w:trPr>
        <w:tc>
          <w:tcPr>
            <w:tcW w:w="2055" w:type="dxa"/>
          </w:tcPr>
          <w:p w14:paraId="56AF66ED" w14:textId="77777777" w:rsidR="001655DA" w:rsidRDefault="001655DA" w:rsidP="00D872BF">
            <w:pPr>
              <w:pStyle w:val="a2"/>
              <w:spacing w:after="0"/>
              <w:jc w:val="center"/>
              <w:rPr>
                <w:lang w:eastAsia="zh-CN"/>
              </w:rPr>
            </w:pPr>
            <w:r>
              <w:rPr>
                <w:lang w:eastAsia="zh-CN"/>
              </w:rPr>
              <w:t>160</w:t>
            </w:r>
          </w:p>
        </w:tc>
        <w:tc>
          <w:tcPr>
            <w:tcW w:w="1870" w:type="dxa"/>
          </w:tcPr>
          <w:p w14:paraId="220C8929" w14:textId="77777777" w:rsidR="001655DA" w:rsidRDefault="001655DA" w:rsidP="00D872BF">
            <w:pPr>
              <w:pStyle w:val="a2"/>
              <w:spacing w:after="0"/>
              <w:jc w:val="center"/>
              <w:rPr>
                <w:lang w:eastAsia="zh-CN"/>
              </w:rPr>
            </w:pPr>
            <w:r>
              <w:rPr>
                <w:lang w:eastAsia="zh-CN"/>
              </w:rPr>
              <w:t>[x]</w:t>
            </w:r>
          </w:p>
        </w:tc>
        <w:tc>
          <w:tcPr>
            <w:tcW w:w="1870" w:type="dxa"/>
          </w:tcPr>
          <w:p w14:paraId="55F6B56C" w14:textId="77777777" w:rsidR="001655DA" w:rsidRDefault="001655DA" w:rsidP="00D872BF">
            <w:pPr>
              <w:pStyle w:val="a2"/>
              <w:spacing w:after="0"/>
              <w:jc w:val="center"/>
              <w:rPr>
                <w:lang w:eastAsia="zh-CN"/>
              </w:rPr>
            </w:pPr>
            <w:r>
              <w:rPr>
                <w:lang w:eastAsia="zh-CN"/>
              </w:rPr>
              <w:t>[x]</w:t>
            </w:r>
          </w:p>
        </w:tc>
        <w:tc>
          <w:tcPr>
            <w:tcW w:w="1870" w:type="dxa"/>
          </w:tcPr>
          <w:p w14:paraId="749ACDAB" w14:textId="77777777" w:rsidR="001655DA" w:rsidRDefault="001655DA" w:rsidP="00D872BF">
            <w:pPr>
              <w:pStyle w:val="a2"/>
              <w:spacing w:after="0"/>
              <w:jc w:val="center"/>
              <w:rPr>
                <w:lang w:eastAsia="zh-CN"/>
              </w:rPr>
            </w:pPr>
            <w:r>
              <w:rPr>
                <w:lang w:eastAsia="zh-CN"/>
              </w:rPr>
              <w:t>[x]</w:t>
            </w:r>
          </w:p>
        </w:tc>
      </w:tr>
    </w:tbl>
    <w:p w14:paraId="7AEE17B1" w14:textId="77777777" w:rsidR="001655DA" w:rsidRDefault="001655DA" w:rsidP="001655DA">
      <w:pPr>
        <w:pStyle w:val="a2"/>
        <w:spacing w:after="0"/>
        <w:rPr>
          <w:lang w:eastAsia="zh-CN"/>
        </w:rPr>
      </w:pPr>
    </w:p>
    <w:p w14:paraId="1B0FCF86"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89902A6" w14:textId="77777777" w:rsidR="001655DA" w:rsidRDefault="001655DA" w:rsidP="001655DA">
      <w:pPr>
        <w:pStyle w:val="a2"/>
        <w:spacing w:after="0"/>
      </w:pPr>
      <w:r>
        <w:t>If the number of POs associated with a LO is less than Ns (the number of POs per PF), to determine the LP-WUS MOs for the multiple LOs with the same reference PF:</w:t>
      </w:r>
    </w:p>
    <w:p w14:paraId="31077246" w14:textId="77777777" w:rsidR="001655DA" w:rsidRDefault="001655DA" w:rsidP="001655DA">
      <w:pPr>
        <w:pStyle w:val="a2"/>
        <w:numPr>
          <w:ilvl w:val="0"/>
          <w:numId w:val="74"/>
        </w:numPr>
        <w:spacing w:after="0"/>
      </w:pPr>
      <w:r>
        <w:t>Alt 1: additional frame-level offset(s) are configured.</w:t>
      </w:r>
    </w:p>
    <w:p w14:paraId="05B7A45A" w14:textId="77777777" w:rsidR="001655DA" w:rsidRDefault="001655DA" w:rsidP="001655DA">
      <w:pPr>
        <w:pStyle w:val="a2"/>
        <w:numPr>
          <w:ilvl w:val="1"/>
          <w:numId w:val="74"/>
        </w:numPr>
        <w:spacing w:after="0"/>
      </w:pPr>
      <w:r>
        <w:t>Common slot-level or symbol level offsets are shared across all LOs</w:t>
      </w:r>
    </w:p>
    <w:p w14:paraId="7128B7A8" w14:textId="77777777" w:rsidR="001655DA" w:rsidRDefault="001655DA" w:rsidP="001655DA">
      <w:pPr>
        <w:rPr>
          <w:lang w:eastAsia="zh-CN" w:bidi="ar"/>
        </w:rPr>
      </w:pPr>
    </w:p>
    <w:p w14:paraId="421A9341" w14:textId="77777777" w:rsidR="001655DA" w:rsidRPr="00F142C8" w:rsidRDefault="001655DA" w:rsidP="001655DA">
      <w:pPr>
        <w:rPr>
          <w:lang w:eastAsia="zh-CN" w:bidi="ar"/>
        </w:rPr>
      </w:pPr>
      <w:r w:rsidRPr="008956E7">
        <w:rPr>
          <w:b/>
          <w:bCs/>
          <w:lang w:eastAsia="zh-CN" w:bidi="ar"/>
        </w:rPr>
        <w:t>R1-2504333</w:t>
      </w:r>
      <w:r w:rsidRPr="00F142C8">
        <w:rPr>
          <w:lang w:eastAsia="zh-CN" w:bidi="ar"/>
        </w:rPr>
        <w:tab/>
        <w:t>Summary #3 on LP-WUS operation in IDLE/INACTIVE mode</w:t>
      </w:r>
      <w:r w:rsidRPr="00F142C8">
        <w:rPr>
          <w:lang w:eastAsia="zh-CN" w:bidi="ar"/>
        </w:rPr>
        <w:tab/>
        <w:t>Moderator (Apple)</w:t>
      </w:r>
    </w:p>
    <w:p w14:paraId="108FFBC2" w14:textId="77777777" w:rsidR="001655DA" w:rsidRDefault="001655DA" w:rsidP="001655DA">
      <w:pPr>
        <w:rPr>
          <w:lang w:eastAsia="zh-CN" w:bidi="ar"/>
        </w:rPr>
      </w:pPr>
    </w:p>
    <w:p w14:paraId="7EB9FE77"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06415E3" w14:textId="77777777" w:rsidR="001655DA" w:rsidRDefault="001655DA" w:rsidP="001655DA">
      <w:r>
        <w:t xml:space="preserve">For the </w:t>
      </w:r>
      <w:r w:rsidRPr="00350B6B">
        <w:t xml:space="preserve">configuration on whether LP-WUS/LP-SS transmission is present or not for each beam of the actual transmitted SSBs determined according to </w:t>
      </w:r>
      <w:r w:rsidRPr="00463271">
        <w:rPr>
          <w:i/>
          <w:iCs/>
        </w:rPr>
        <w:t>ssb-PositionsInBurst</w:t>
      </w:r>
      <w:r w:rsidRPr="00350B6B">
        <w:t xml:space="preserve"> in SIB1</w:t>
      </w:r>
      <w:r>
        <w:t>:</w:t>
      </w:r>
    </w:p>
    <w:p w14:paraId="5AA88CA4" w14:textId="77777777" w:rsidR="001655DA" w:rsidRDefault="001655DA" w:rsidP="001655DA">
      <w:pPr>
        <w:pStyle w:val="a2"/>
        <w:numPr>
          <w:ilvl w:val="0"/>
          <w:numId w:val="76"/>
        </w:numPr>
        <w:spacing w:after="0"/>
        <w:rPr>
          <w:lang w:eastAsia="zh-CN"/>
        </w:rPr>
      </w:pPr>
      <w:r>
        <w:rPr>
          <w:lang w:eastAsia="zh-CN"/>
        </w:rPr>
        <w:t xml:space="preserve">use bitmap, with one bit corresponding to each of the SSB beams (similar to existing indication for </w:t>
      </w:r>
      <w:r w:rsidRPr="00463271">
        <w:rPr>
          <w:i/>
          <w:iCs/>
        </w:rPr>
        <w:t>ssb-PositionsInBurst</w:t>
      </w:r>
      <w:r>
        <w:rPr>
          <w:lang w:eastAsia="zh-CN"/>
        </w:rPr>
        <w:t>)</w:t>
      </w:r>
    </w:p>
    <w:p w14:paraId="0F284DFE" w14:textId="77777777" w:rsidR="001655DA" w:rsidRPr="003306C8" w:rsidRDefault="001655DA" w:rsidP="001655DA">
      <w:pPr>
        <w:rPr>
          <w:lang w:eastAsia="zh-CN" w:bidi="ar"/>
        </w:rPr>
      </w:pPr>
    </w:p>
    <w:p w14:paraId="1844B7A8"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F466C38" w14:textId="77777777" w:rsidR="001655DA" w:rsidRPr="00493902" w:rsidRDefault="001655DA" w:rsidP="001655DA">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6BB25F0E" w14:textId="77777777" w:rsidR="001655DA" w:rsidRPr="00493902" w:rsidRDefault="001655DA" w:rsidP="001655DA">
      <w:pPr>
        <w:numPr>
          <w:ilvl w:val="0"/>
          <w:numId w:val="73"/>
        </w:numPr>
        <w:rPr>
          <w:szCs w:val="20"/>
          <w:lang w:eastAsia="x-none"/>
        </w:rPr>
      </w:pPr>
      <w:r w:rsidRPr="00493902">
        <w:rPr>
          <w:szCs w:val="20"/>
          <w:lang w:eastAsia="x-none"/>
        </w:rPr>
        <w:t xml:space="preserve">The PO index within the LO is defined as </w:t>
      </w:r>
    </w:p>
    <w:p w14:paraId="34F59D90" w14:textId="77777777" w:rsidR="001655DA" w:rsidRPr="00493902" w:rsidRDefault="001655DA" w:rsidP="001655DA">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w:t>
      </w:r>
    </w:p>
    <w:p w14:paraId="4DAA725B" w14:textId="77777777" w:rsidR="001655DA" w:rsidRPr="00BA73BB" w:rsidRDefault="001655DA" w:rsidP="001655DA">
      <w:pPr>
        <w:numPr>
          <w:ilvl w:val="0"/>
          <w:numId w:val="73"/>
        </w:numPr>
        <w:rPr>
          <w:szCs w:val="20"/>
          <w:lang w:eastAsia="x-none"/>
        </w:rPr>
      </w:pPr>
      <w:r w:rsidRPr="00493902">
        <w:rPr>
          <w:szCs w:val="20"/>
          <w:lang w:eastAsia="x-none"/>
        </w:rPr>
        <w:t>The reference PF for the LO of a PO is provided by (SFN for PF) – floor(</w:t>
      </w:r>
      <w:r w:rsidRPr="00493902">
        <w:rPr>
          <w:i/>
          <w:iCs/>
          <w:szCs w:val="20"/>
          <w:lang w:eastAsia="x-none"/>
        </w:rPr>
        <w:t>i</w:t>
      </w:r>
      <w:r w:rsidRPr="00493902">
        <w:rPr>
          <w:i/>
          <w:iCs/>
          <w:szCs w:val="20"/>
          <w:vertAlign w:val="subscript"/>
          <w:lang w:eastAsia="x-none"/>
        </w:rPr>
        <w:t>PO</w:t>
      </w:r>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xml:space="preserve">, which is the first PF of </w:t>
      </w:r>
      <w:r w:rsidRPr="00BA73BB">
        <w:rPr>
          <w:szCs w:val="20"/>
          <w:lang w:eastAsia="x-none"/>
        </w:rPr>
        <w:t>the PF(s) associated with the LO.</w:t>
      </w:r>
    </w:p>
    <w:p w14:paraId="1EF1ED1E" w14:textId="77777777" w:rsidR="001655DA" w:rsidRPr="00BA73BB" w:rsidRDefault="001655DA" w:rsidP="001655DA">
      <w:pPr>
        <w:numPr>
          <w:ilvl w:val="0"/>
          <w:numId w:val="73"/>
        </w:numPr>
        <w:rPr>
          <w:lang w:eastAsia="x-none"/>
        </w:rPr>
      </w:pPr>
      <w:r w:rsidRPr="00BA73BB">
        <w:rPr>
          <w:szCs w:val="20"/>
          <w:lang w:eastAsia="x-none"/>
        </w:rPr>
        <w:t>For the codepoints,</w:t>
      </w:r>
    </w:p>
    <w:p w14:paraId="42226C7E" w14:textId="77777777" w:rsidR="001655DA" w:rsidRPr="00BA73BB" w:rsidRDefault="001655DA" w:rsidP="001655DA">
      <w:pPr>
        <w:numPr>
          <w:ilvl w:val="1"/>
          <w:numId w:val="73"/>
        </w:numPr>
        <w:rPr>
          <w:lang w:eastAsia="x-none"/>
        </w:rPr>
      </w:pPr>
      <w:r w:rsidRPr="00BA73BB">
        <w:rPr>
          <w:lang w:eastAsia="x-none"/>
        </w:rPr>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oMath>
      <w:r w:rsidRPr="00BA73BB">
        <w:rPr>
          <w:szCs w:val="20"/>
          <w:lang w:eastAsia="x-none"/>
        </w:rPr>
        <w:t>&gt;1,</w:t>
      </w:r>
      <w:r w:rsidRPr="00BA73BB">
        <w:rPr>
          <w:lang w:eastAsia="x-none"/>
        </w:rPr>
        <w:t xml:space="preserve"> </w:t>
      </w:r>
    </w:p>
    <w:p w14:paraId="3DA8FA63" w14:textId="77777777" w:rsidR="001655DA" w:rsidRPr="00BA73BB" w:rsidRDefault="001655DA" w:rsidP="001655DA">
      <w:pPr>
        <w:numPr>
          <w:ilvl w:val="2"/>
          <w:numId w:val="73"/>
        </w:numPr>
        <w:rPr>
          <w:lang w:eastAsia="x-none"/>
        </w:rPr>
      </w:pPr>
      <w:r w:rsidRPr="00BA73BB">
        <w:rPr>
          <w:lang w:eastAsia="x-none"/>
        </w:rPr>
        <w:t xml:space="preserve">The number of information bits in LP-WUS is </w:t>
      </w:r>
      <m:oMath>
        <m:d>
          <m:dPr>
            <m:begChr m:val="⌈"/>
            <m:endChr m:val="⌉"/>
            <m:ctrlPr>
              <w:rPr>
                <w:rFonts w:ascii="Cambria Math" w:hAnsi="Cambria Math"/>
                <w:i/>
                <w:szCs w:val="20"/>
                <w:lang w:eastAsia="x-none"/>
              </w:rPr>
            </m:ctrlPr>
          </m:d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d>
                  <m:dPr>
                    <m:ctrlPr>
                      <w:rPr>
                        <w:rFonts w:ascii="Cambria Math" w:hAnsi="Cambria Math"/>
                        <w:i/>
                        <w:szCs w:val="20"/>
                        <w:lang w:eastAsia="x-none"/>
                      </w:rPr>
                    </m:ctrlPr>
                  </m:dPr>
                  <m:e>
                    <m:sSubSup>
                      <m:sSubSupPr>
                        <m:ctrlPr>
                          <w:rPr>
                            <w:rFonts w:ascii="Cambria Math" w:eastAsia="KaiTi_GB2312" w:hAnsi="Cambria Math"/>
                            <w:i/>
                            <w:lang w:eastAsia="x-none"/>
                          </w:rPr>
                        </m:ctrlPr>
                      </m:sSubSup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hAnsi="Cambria Math"/>
                        <w:szCs w:val="20"/>
                        <w:lang w:eastAsia="x-none"/>
                      </w:rPr>
                      <m:t>+1)</m:t>
                    </m:r>
                  </m:e>
                </m:d>
              </m:e>
            </m:func>
          </m:e>
        </m:d>
      </m:oMath>
      <w:r w:rsidRPr="00BA73BB">
        <w:rPr>
          <w:szCs w:val="20"/>
          <w:lang w:eastAsia="x-none"/>
        </w:rPr>
        <w:t>.</w:t>
      </w:r>
    </w:p>
    <w:p w14:paraId="169A6EED" w14:textId="77777777" w:rsidR="001655DA" w:rsidRPr="00BA73BB" w:rsidRDefault="001655DA" w:rsidP="001655DA">
      <w:pPr>
        <w:numPr>
          <w:ilvl w:val="2"/>
          <w:numId w:val="73"/>
        </w:numPr>
        <w:rPr>
          <w:lang w:eastAsia="x-none"/>
        </w:rPr>
      </w:pPr>
      <w:r w:rsidRPr="00BA73BB">
        <w:rPr>
          <w:lang w:eastAsia="x-none"/>
        </w:rPr>
        <w:t>Alt 2: (the codepoints for each PO are consecutive)</w:t>
      </w:r>
    </w:p>
    <w:p w14:paraId="3D9E2E19" w14:textId="77777777" w:rsidR="001655DA" w:rsidRPr="00BA73BB" w:rsidRDefault="001655DA" w:rsidP="001655DA">
      <w:pPr>
        <w:numPr>
          <w:ilvl w:val="3"/>
          <w:numId w:val="73"/>
        </w:numPr>
        <w:rPr>
          <w:lang w:eastAsia="x-none"/>
        </w:rPr>
      </w:pPr>
      <w:r w:rsidRPr="00BA73BB">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BA73BB">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BA73BB">
        <w:rPr>
          <w:lang w:eastAsia="x-none"/>
        </w:rPr>
        <w:t>.</w:t>
      </w:r>
    </w:p>
    <w:p w14:paraId="785B512A" w14:textId="77777777" w:rsidR="001655DA" w:rsidRPr="00BA73BB" w:rsidRDefault="001655DA" w:rsidP="001655DA">
      <w:pPr>
        <w:numPr>
          <w:ilvl w:val="3"/>
          <w:numId w:val="73"/>
        </w:numPr>
        <w:rPr>
          <w:lang w:eastAsia="x-none"/>
        </w:rPr>
      </w:pPr>
      <w:r w:rsidRPr="00BA73BB">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BA73BB">
        <w:rPr>
          <w:lang w:eastAsia="x-none"/>
        </w:rPr>
        <w:t>.</w:t>
      </w:r>
    </w:p>
    <w:p w14:paraId="6245C186" w14:textId="77777777" w:rsidR="001655DA" w:rsidRPr="00BA73BB" w:rsidRDefault="001655DA" w:rsidP="001655DA">
      <w:pPr>
        <w:numPr>
          <w:ilvl w:val="1"/>
          <w:numId w:val="73"/>
        </w:numPr>
        <w:rPr>
          <w:lang w:eastAsia="x-none"/>
        </w:rPr>
      </w:pPr>
      <w:r w:rsidRPr="00BA73BB">
        <w:rPr>
          <w:lang w:eastAsia="x-none"/>
        </w:rPr>
        <w:lastRenderedPageBreak/>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r>
          <w:rPr>
            <w:rFonts w:ascii="Cambria Math" w:hAnsi="Cambria Math"/>
            <w:szCs w:val="20"/>
            <w:lang w:eastAsia="x-none"/>
          </w:rPr>
          <m:t>=</m:t>
        </m:r>
      </m:oMath>
      <w:r w:rsidRPr="00BA73BB">
        <w:rPr>
          <w:szCs w:val="20"/>
          <w:lang w:eastAsia="x-none"/>
        </w:rPr>
        <w:t>1,</w:t>
      </w:r>
      <w:r w:rsidRPr="00BA73BB">
        <w:rPr>
          <w:lang w:eastAsia="x-none"/>
        </w:rPr>
        <w:t xml:space="preserve"> the number of information bits in LP-WUS is </w:t>
      </w:r>
      <m:oMath>
        <m:sSubSup>
          <m:sSubSupPr>
            <m:ctrlPr>
              <w:rPr>
                <w:rFonts w:ascii="Cambria Math" w:hAnsi="Cambria Math"/>
                <w:i/>
                <w:szCs w:val="20"/>
                <w:lang w:eastAsia="x-none"/>
              </w:rPr>
            </m:ctrlPr>
          </m:sSubSup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r>
                  <w:rPr>
                    <w:rFonts w:ascii="Cambria Math" w:hAnsi="Cambria Math"/>
                    <w:szCs w:val="20"/>
                    <w:lang w:eastAsia="x-none"/>
                  </w:rPr>
                  <m:t>N</m:t>
                </m:r>
              </m:e>
            </m:func>
          </m:e>
          <m:sub>
            <m:r>
              <w:rPr>
                <w:rFonts w:ascii="Cambria Math" w:hAnsi="Cambria Math"/>
                <w:szCs w:val="20"/>
                <w:lang w:eastAsia="x-none"/>
              </w:rPr>
              <m:t>PO</m:t>
            </m:r>
          </m:sub>
          <m:sup>
            <m:r>
              <w:rPr>
                <w:rFonts w:ascii="Cambria Math" w:hAnsi="Cambria Math"/>
                <w:szCs w:val="20"/>
                <w:lang w:eastAsia="x-none"/>
              </w:rPr>
              <m:t>LO</m:t>
            </m:r>
          </m:sup>
        </m:sSubSup>
      </m:oMath>
      <w:r w:rsidRPr="00BA73BB">
        <w:rPr>
          <w:lang w:eastAsia="x-none"/>
        </w:rPr>
        <w:t>, and t</w:t>
      </w:r>
      <w:r w:rsidRPr="00BA73BB">
        <w:rPr>
          <w:szCs w:val="20"/>
          <w:lang w:eastAsia="x-none"/>
        </w:rPr>
        <w:t xml:space="preserve">he codepoint for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BA73BB">
        <w:rPr>
          <w:lang w:eastAsia="x-none"/>
        </w:rPr>
        <w:t>.</w:t>
      </w:r>
    </w:p>
    <w:p w14:paraId="291E28E4" w14:textId="77777777" w:rsidR="001655DA" w:rsidRPr="00BA73BB" w:rsidRDefault="001655DA" w:rsidP="001655DA">
      <w:pPr>
        <w:numPr>
          <w:ilvl w:val="0"/>
          <w:numId w:val="73"/>
        </w:numPr>
        <w:rPr>
          <w:lang w:eastAsia="x-none"/>
        </w:rPr>
      </w:pPr>
      <w:r w:rsidRPr="00BA73BB">
        <w:rPr>
          <w:szCs w:val="20"/>
          <w:lang w:eastAsia="x-none"/>
        </w:rPr>
        <w:t xml:space="preserve">Here UE_ID (for LP-WUS), </w:t>
      </w:r>
      <w:r w:rsidRPr="00BA73BB">
        <w:rPr>
          <w:i/>
          <w:iCs/>
          <w:szCs w:val="20"/>
          <w:lang w:eastAsia="x-none"/>
        </w:rPr>
        <w:t>N</w:t>
      </w:r>
      <w:r w:rsidRPr="00BA73BB">
        <w:rPr>
          <w:szCs w:val="20"/>
          <w:lang w:eastAsia="x-none"/>
        </w:rPr>
        <w:t xml:space="preserve">, </w:t>
      </w:r>
      <w:r w:rsidRPr="00BA73BB">
        <w:rPr>
          <w:i/>
          <w:iCs/>
          <w:szCs w:val="20"/>
          <w:lang w:eastAsia="x-none"/>
        </w:rPr>
        <w:t>N</w:t>
      </w:r>
      <w:r w:rsidRPr="00BA73BB">
        <w:rPr>
          <w:i/>
          <w:iCs/>
          <w:szCs w:val="20"/>
          <w:vertAlign w:val="subscript"/>
          <w:lang w:eastAsia="x-none"/>
        </w:rPr>
        <w:t>S</w:t>
      </w:r>
      <w:r w:rsidRPr="00BA73BB">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BA73BB">
        <w:rPr>
          <w:szCs w:val="20"/>
          <w:lang w:eastAsia="x-none"/>
        </w:rPr>
        <w:t xml:space="preserve"> and </w:t>
      </w:r>
      <w:r w:rsidRPr="00BA73BB">
        <w:rPr>
          <w:i/>
          <w:iCs/>
          <w:szCs w:val="20"/>
          <w:lang w:eastAsia="x-none"/>
        </w:rPr>
        <w:t>T</w:t>
      </w:r>
      <w:r w:rsidRPr="00BA73BB">
        <w:rPr>
          <w:szCs w:val="20"/>
          <w:lang w:eastAsia="x-none"/>
        </w:rPr>
        <w:t xml:space="preserve"> are defined in TS 38.304</w:t>
      </w:r>
    </w:p>
    <w:p w14:paraId="05138C4C" w14:textId="77777777" w:rsidR="001655DA" w:rsidRDefault="001655DA" w:rsidP="001655DA">
      <w:pPr>
        <w:rPr>
          <w:lang w:eastAsia="zh-CN" w:bidi="ar"/>
        </w:rPr>
      </w:pPr>
    </w:p>
    <w:p w14:paraId="59F9EE70" w14:textId="77777777" w:rsidR="001655DA" w:rsidRPr="00F142C8" w:rsidRDefault="001655DA" w:rsidP="001655DA">
      <w:pPr>
        <w:rPr>
          <w:lang w:eastAsia="zh-CN" w:bidi="ar"/>
        </w:rPr>
      </w:pPr>
      <w:r w:rsidRPr="003C20EB">
        <w:rPr>
          <w:b/>
          <w:bCs/>
          <w:lang w:eastAsia="zh-CN" w:bidi="ar"/>
        </w:rPr>
        <w:t>R1-2504334</w:t>
      </w:r>
      <w:r w:rsidRPr="00F142C8">
        <w:rPr>
          <w:lang w:eastAsia="zh-CN" w:bidi="ar"/>
        </w:rPr>
        <w:tab/>
        <w:t>Summary #4 on LP-WUS operation in IDLE/INACTIVE mode</w:t>
      </w:r>
      <w:r w:rsidRPr="00F142C8">
        <w:rPr>
          <w:lang w:eastAsia="zh-CN" w:bidi="ar"/>
        </w:rPr>
        <w:tab/>
        <w:t>Moderator (Apple)</w:t>
      </w:r>
    </w:p>
    <w:p w14:paraId="643D2CAE" w14:textId="77777777" w:rsidR="001655DA" w:rsidRDefault="001655DA" w:rsidP="001655DA">
      <w:pPr>
        <w:pStyle w:val="a2"/>
        <w:spacing w:after="0"/>
        <w:rPr>
          <w:highlight w:val="yellow"/>
        </w:rPr>
      </w:pPr>
    </w:p>
    <w:p w14:paraId="19E801EE"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49EBE75" w14:textId="77777777" w:rsidR="001655DA" w:rsidRPr="005C2CCF" w:rsidRDefault="001655DA" w:rsidP="001655DA">
      <w:pPr>
        <w:pStyle w:val="a2"/>
        <w:spacing w:after="0"/>
        <w:rPr>
          <w:lang w:eastAsia="zh-CN"/>
        </w:rPr>
      </w:pPr>
      <w:r w:rsidRPr="005C2CCF">
        <w:rPr>
          <w:rFonts w:hint="eastAsia"/>
          <w:lang w:eastAsia="zh-CN"/>
        </w:rPr>
        <w:t>For</w:t>
      </w:r>
      <w:r w:rsidRPr="005C2CCF">
        <w:rPr>
          <w:lang w:eastAsia="zh-CN"/>
        </w:rPr>
        <w:t xml:space="preserve"> UE to determine </w:t>
      </w:r>
      <w:r w:rsidRPr="005C2CCF">
        <w:t>whether a symbol is available for LP-WUS, at least the following is supported:</w:t>
      </w:r>
    </w:p>
    <w:p w14:paraId="08FD74C9" w14:textId="77777777" w:rsidR="001655DA" w:rsidRPr="005C2CCF" w:rsidRDefault="001655DA" w:rsidP="001655DA">
      <w:pPr>
        <w:pStyle w:val="a2"/>
        <w:numPr>
          <w:ilvl w:val="0"/>
          <w:numId w:val="77"/>
        </w:numPr>
        <w:spacing w:after="0"/>
        <w:rPr>
          <w:lang w:eastAsia="zh-CN"/>
        </w:rPr>
      </w:pPr>
      <w:r w:rsidRPr="005C2CCF">
        <w:rPr>
          <w:lang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7E75F43E" w14:textId="77777777" w:rsidR="001655DA" w:rsidRPr="005C2CCF" w:rsidRDefault="001655DA" w:rsidP="001655DA">
      <w:pPr>
        <w:pStyle w:val="a2"/>
        <w:numPr>
          <w:ilvl w:val="1"/>
          <w:numId w:val="77"/>
        </w:numPr>
        <w:spacing w:after="0"/>
        <w:rPr>
          <w:lang w:eastAsia="zh-CN"/>
        </w:rPr>
      </w:pPr>
      <w:r w:rsidRPr="005C2CCF">
        <w:rPr>
          <w:lang w:eastAsia="zh-CN"/>
        </w:rPr>
        <w:t>‘1’ in unit-level bitmap means the symbol level bitmap is applied to determine which symbols are unavailable in the unit for LP-WUS (‘0’ means unavailable).</w:t>
      </w:r>
    </w:p>
    <w:p w14:paraId="0E27FBB1" w14:textId="77777777" w:rsidR="001655DA" w:rsidRPr="005C2CCF" w:rsidRDefault="001655DA" w:rsidP="001655DA">
      <w:pPr>
        <w:pStyle w:val="a2"/>
        <w:numPr>
          <w:ilvl w:val="1"/>
          <w:numId w:val="77"/>
        </w:numPr>
        <w:spacing w:after="0"/>
        <w:rPr>
          <w:lang w:eastAsia="zh-CN"/>
        </w:rPr>
      </w:pPr>
      <w:r w:rsidRPr="005C2CCF">
        <w:rPr>
          <w:lang w:eastAsia="zh-CN"/>
        </w:rPr>
        <w:t>‘0’ in unit-level bitmap means: all the symbols in the unit are unavailable for LP-WUS</w:t>
      </w:r>
    </w:p>
    <w:p w14:paraId="2EEF70DF" w14:textId="77777777" w:rsidR="001655DA" w:rsidRPr="005C2CCF" w:rsidRDefault="001655DA" w:rsidP="001655DA">
      <w:pPr>
        <w:pStyle w:val="a2"/>
        <w:numPr>
          <w:ilvl w:val="0"/>
          <w:numId w:val="77"/>
        </w:numPr>
        <w:spacing w:after="0"/>
        <w:rPr>
          <w:lang w:eastAsia="zh-CN"/>
        </w:rPr>
      </w:pPr>
      <w:r w:rsidRPr="005C2CCF">
        <w:rPr>
          <w:lang w:eastAsia="zh-CN"/>
        </w:rPr>
        <w:t>If the slot-level bitmap is not configured, UE assumes all 1’s for the bitmap.</w:t>
      </w:r>
    </w:p>
    <w:p w14:paraId="32C9DE00" w14:textId="77777777" w:rsidR="001655DA" w:rsidRPr="005C2CCF" w:rsidRDefault="001655DA" w:rsidP="001655DA">
      <w:pPr>
        <w:pStyle w:val="a2"/>
        <w:numPr>
          <w:ilvl w:val="0"/>
          <w:numId w:val="77"/>
        </w:numPr>
        <w:spacing w:after="0"/>
        <w:rPr>
          <w:lang w:eastAsia="zh-CN"/>
        </w:rPr>
      </w:pPr>
      <w:r w:rsidRPr="005C2CCF">
        <w:rPr>
          <w:lang w:eastAsia="zh-CN"/>
        </w:rPr>
        <w:t>If the symbol-level bitmap is not configured, UE assumes all 1’s for the bitmap.</w:t>
      </w:r>
    </w:p>
    <w:p w14:paraId="05566851" w14:textId="77777777" w:rsidR="001655DA" w:rsidRDefault="001655DA" w:rsidP="001655DA">
      <w:pPr>
        <w:rPr>
          <w:lang w:eastAsia="zh-CN" w:bidi="ar"/>
        </w:rPr>
      </w:pPr>
    </w:p>
    <w:p w14:paraId="5EEC956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52BC604" w14:textId="77777777" w:rsidR="001655DA" w:rsidRPr="00BA73BB" w:rsidRDefault="001655DA" w:rsidP="001655DA">
      <w:pPr>
        <w:pStyle w:val="a2"/>
        <w:spacing w:after="0"/>
        <w:rPr>
          <w:rFonts w:cs="Times"/>
          <w:szCs w:val="20"/>
          <w:lang w:eastAsia="zh-CN"/>
        </w:rPr>
      </w:pPr>
      <w:r w:rsidRPr="00BA73BB">
        <w:rPr>
          <w:rFonts w:cs="Times"/>
          <w:szCs w:val="20"/>
          <w:lang w:eastAsia="zh-CN"/>
        </w:rPr>
        <w:t>For the handling of SSB</w:t>
      </w:r>
      <w:r w:rsidRPr="00BA73BB">
        <w:rPr>
          <w:rFonts w:cs="Times"/>
          <w:szCs w:val="20"/>
          <w:lang w:eastAsia="ko-KR"/>
        </w:rPr>
        <w:t xml:space="preserve"> for IDLE mode</w:t>
      </w:r>
      <w:r w:rsidRPr="00BA73BB">
        <w:rPr>
          <w:rFonts w:cs="Times"/>
          <w:szCs w:val="20"/>
          <w:lang w:eastAsia="zh-CN"/>
        </w:rPr>
        <w:t>,</w:t>
      </w:r>
      <w:r w:rsidRPr="00BA73BB">
        <w:rPr>
          <w:rFonts w:cs="Times"/>
          <w:szCs w:val="20"/>
          <w:lang w:eastAsia="ko-KR"/>
        </w:rPr>
        <w:t xml:space="preserve"> t</w:t>
      </w:r>
      <w:r w:rsidRPr="00BA73BB">
        <w:rPr>
          <w:rFonts w:cs="Times"/>
          <w:szCs w:val="20"/>
          <w:lang w:eastAsia="zh-CN"/>
        </w:rPr>
        <w:t>he SSB symbols are considered as unavailable for LP-WUS,</w:t>
      </w:r>
      <w:r w:rsidRPr="00BA73BB">
        <w:rPr>
          <w:rFonts w:cs="Times"/>
          <w:szCs w:val="20"/>
          <w:lang w:eastAsia="ko-KR"/>
        </w:rPr>
        <w:t xml:space="preserve"> </w:t>
      </w:r>
      <w:r w:rsidRPr="00BA73BB">
        <w:rPr>
          <w:rFonts w:cs="Times"/>
          <w:szCs w:val="20"/>
          <w:lang w:eastAsia="zh-CN"/>
        </w:rPr>
        <w:t>if SSB and LP-WUS overlap in frequency domain</w:t>
      </w:r>
    </w:p>
    <w:p w14:paraId="6B585321" w14:textId="77777777" w:rsidR="001655DA" w:rsidRPr="00BA73BB" w:rsidRDefault="001655DA" w:rsidP="001655DA">
      <w:pPr>
        <w:pStyle w:val="a2"/>
        <w:spacing w:after="0"/>
        <w:rPr>
          <w:rFonts w:cs="Times"/>
          <w:szCs w:val="20"/>
          <w:lang w:eastAsia="zh-CN"/>
        </w:rPr>
      </w:pPr>
    </w:p>
    <w:p w14:paraId="367A045D" w14:textId="77777777" w:rsidR="001655DA" w:rsidRPr="00BA73BB" w:rsidRDefault="001655DA" w:rsidP="001655DA">
      <w:pPr>
        <w:rPr>
          <w:rFonts w:cs="Times"/>
          <w:szCs w:val="20"/>
          <w:lang w:eastAsia="zh-CN" w:bidi="ar"/>
        </w:rPr>
      </w:pPr>
      <w:r w:rsidRPr="00BA73BB">
        <w:rPr>
          <w:rFonts w:cs="Times"/>
          <w:b/>
          <w:bCs/>
          <w:szCs w:val="20"/>
          <w:lang w:eastAsia="ko-KR" w:bidi="ar"/>
        </w:rPr>
        <w:t>R1-2504335</w:t>
      </w:r>
      <w:r w:rsidRPr="00BA73BB">
        <w:rPr>
          <w:rFonts w:cs="Times"/>
          <w:szCs w:val="20"/>
          <w:lang w:eastAsia="ko-KR" w:bidi="ar"/>
        </w:rPr>
        <w:tab/>
        <w:t>Summary #5 on LP-WUS operation in IDLE/INACTIVE mode</w:t>
      </w:r>
      <w:r w:rsidRPr="00BA73BB">
        <w:rPr>
          <w:rFonts w:cs="Times"/>
          <w:szCs w:val="20"/>
          <w:lang w:eastAsia="ko-KR" w:bidi="ar"/>
        </w:rPr>
        <w:tab/>
        <w:t>Moderator (Apple)</w:t>
      </w:r>
    </w:p>
    <w:p w14:paraId="02062281" w14:textId="77777777" w:rsidR="001655DA" w:rsidRPr="00BA73BB" w:rsidRDefault="001655DA" w:rsidP="001655DA">
      <w:pPr>
        <w:pStyle w:val="a2"/>
        <w:spacing w:after="0"/>
        <w:rPr>
          <w:rFonts w:cs="Times"/>
          <w:szCs w:val="20"/>
          <w:lang w:eastAsia="zh-CN"/>
        </w:rPr>
      </w:pPr>
    </w:p>
    <w:p w14:paraId="4066639D"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3085315" w14:textId="77777777" w:rsidR="001655DA" w:rsidRPr="00BA73BB" w:rsidRDefault="001655DA" w:rsidP="001655DA">
      <w:pPr>
        <w:pStyle w:val="a2"/>
        <w:spacing w:after="0"/>
        <w:rPr>
          <w:rFonts w:cs="Times"/>
          <w:szCs w:val="20"/>
          <w:lang w:eastAsia="zh-CN"/>
        </w:rPr>
      </w:pPr>
      <w:r w:rsidRPr="00BA73BB">
        <w:rPr>
          <w:rFonts w:cs="Times"/>
          <w:szCs w:val="20"/>
          <w:lang w:eastAsia="zh-CN"/>
        </w:rPr>
        <w:t>Nominal MO duration (X1, in unit of OFDM symbols) and actual LP-WUS duration (X2, in unit of OFDM symbols) are configured. (Alt C)</w:t>
      </w:r>
    </w:p>
    <w:p w14:paraId="61681D53"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A LP-WUS MO spans the nominal MO duration (i.e., the LP-WUS MO duration is the same as the nominal MO duration.)</w:t>
      </w:r>
    </w:p>
    <w:p w14:paraId="7239EB0A"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If the number of available OFDM symbols within the nominal MO duration is no less than the actual LP-WUS duration, UE monitors LP-WUS on the first X2 available symbols within the LP-WUS MO.</w:t>
      </w:r>
    </w:p>
    <w:p w14:paraId="32FAE26F"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Otherwise, UE does not monitor LP-WUS in this MO (i.e., the MO is dropped).</w:t>
      </w:r>
    </w:p>
    <w:p w14:paraId="5DCD8348"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Note: Any symbols that are not defined as unavailable are available symbols for LP-WUS.</w:t>
      </w:r>
    </w:p>
    <w:p w14:paraId="30323B85" w14:textId="77777777" w:rsidR="001655DA" w:rsidRPr="00BA73BB" w:rsidRDefault="001655DA" w:rsidP="001655DA">
      <w:pPr>
        <w:rPr>
          <w:rFonts w:cs="Times"/>
          <w:szCs w:val="20"/>
          <w:lang w:eastAsia="zh-CN" w:bidi="ar"/>
        </w:rPr>
      </w:pPr>
    </w:p>
    <w:p w14:paraId="1222396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6010753" w14:textId="77777777" w:rsidR="001655DA" w:rsidRPr="00BA73BB" w:rsidRDefault="001655DA" w:rsidP="001655DA">
      <w:pPr>
        <w:pStyle w:val="a2"/>
        <w:spacing w:after="0"/>
        <w:rPr>
          <w:rFonts w:cs="Times"/>
          <w:szCs w:val="20"/>
        </w:rPr>
      </w:pPr>
      <w:r w:rsidRPr="00BA73BB">
        <w:rPr>
          <w:rFonts w:cs="Times"/>
          <w:szCs w:val="20"/>
        </w:rPr>
        <w:t xml:space="preserve">The starting time location of the first LP-WUS MO in a LO is </w:t>
      </w:r>
      <w:r w:rsidRPr="00BA73BB">
        <w:rPr>
          <w:rFonts w:cs="Times"/>
          <w:szCs w:val="20"/>
          <w:lang w:eastAsia="ko-KR"/>
        </w:rPr>
        <w:t>configured</w:t>
      </w:r>
      <w:r w:rsidRPr="00BA73BB">
        <w:rPr>
          <w:rFonts w:cs="Times"/>
          <w:szCs w:val="20"/>
        </w:rPr>
        <w:t xml:space="preserve"> by an offset w.r.t. the reference point, where the offset is a symbol-level offset</w:t>
      </w:r>
    </w:p>
    <w:p w14:paraId="3082CC00" w14:textId="77777777" w:rsidR="001655DA" w:rsidRPr="00BA73BB" w:rsidRDefault="001655DA" w:rsidP="001655DA">
      <w:pPr>
        <w:rPr>
          <w:rFonts w:cs="Times"/>
          <w:szCs w:val="20"/>
          <w:lang w:eastAsia="zh-CN" w:bidi="ar"/>
        </w:rPr>
      </w:pPr>
    </w:p>
    <w:p w14:paraId="24D8F577"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24DAB6D" w14:textId="77777777" w:rsidR="001655DA" w:rsidRPr="00BA73BB" w:rsidRDefault="001655DA" w:rsidP="001655DA">
      <w:pPr>
        <w:pStyle w:val="a2"/>
        <w:spacing w:after="0"/>
        <w:rPr>
          <w:rFonts w:cs="Times"/>
          <w:szCs w:val="20"/>
          <w:lang w:eastAsia="zh-CN"/>
        </w:rPr>
      </w:pPr>
      <w:r w:rsidRPr="00BA73BB">
        <w:rPr>
          <w:rFonts w:cs="Times"/>
          <w:szCs w:val="20"/>
          <w:lang w:eastAsia="ko-KR"/>
        </w:rPr>
        <w:t>If LP-SS is configured</w:t>
      </w:r>
      <w:r w:rsidRPr="00BA73BB">
        <w:rPr>
          <w:rFonts w:cs="Times"/>
          <w:szCs w:val="20"/>
          <w:lang w:eastAsia="zh-CN"/>
        </w:rPr>
        <w:t>, the periodicity is configured with the candidate value set of {160ms, 320ms}.</w:t>
      </w:r>
    </w:p>
    <w:p w14:paraId="68B63C3A" w14:textId="77777777" w:rsidR="001655DA" w:rsidRPr="00BA73BB" w:rsidRDefault="001655DA" w:rsidP="001655DA">
      <w:pPr>
        <w:pStyle w:val="a2"/>
        <w:numPr>
          <w:ilvl w:val="0"/>
          <w:numId w:val="79"/>
        </w:numPr>
        <w:spacing w:after="0"/>
        <w:rPr>
          <w:rFonts w:cs="Times"/>
          <w:szCs w:val="20"/>
          <w:lang w:eastAsia="zh-CN"/>
        </w:rPr>
      </w:pPr>
      <w:r w:rsidRPr="00BA73BB">
        <w:rPr>
          <w:rFonts w:cs="Times"/>
          <w:szCs w:val="20"/>
          <w:lang w:eastAsia="zh-CN"/>
        </w:rPr>
        <w:t>A time offset is configured for the first LP-SS occasion</w:t>
      </w:r>
      <w:r w:rsidRPr="00BA73BB">
        <w:rPr>
          <w:rFonts w:cs="Times"/>
          <w:szCs w:val="20"/>
          <w:lang w:eastAsia="ko-KR"/>
        </w:rPr>
        <w:t xml:space="preserve"> with reference to SFN0</w:t>
      </w:r>
    </w:p>
    <w:p w14:paraId="32316FC9" w14:textId="77777777" w:rsidR="001655DA" w:rsidRPr="00BA73BB" w:rsidRDefault="001655DA" w:rsidP="001655DA">
      <w:pPr>
        <w:pStyle w:val="a2"/>
        <w:numPr>
          <w:ilvl w:val="1"/>
          <w:numId w:val="79"/>
        </w:numPr>
        <w:spacing w:after="0"/>
        <w:rPr>
          <w:rFonts w:cs="Times"/>
          <w:szCs w:val="20"/>
          <w:lang w:eastAsia="zh-CN"/>
        </w:rPr>
      </w:pPr>
      <w:r w:rsidRPr="00BA73BB">
        <w:rPr>
          <w:rFonts w:cs="Times"/>
          <w:szCs w:val="20"/>
          <w:lang w:eastAsia="zh-CN"/>
        </w:rPr>
        <w:t>If the periodicity is 160ms, the candidate value set for the time offset is {0, 1, …, 159}ms.</w:t>
      </w:r>
    </w:p>
    <w:p w14:paraId="2D9A4F62" w14:textId="77777777" w:rsidR="001655DA" w:rsidRPr="00BA73BB" w:rsidRDefault="001655DA" w:rsidP="001655DA">
      <w:pPr>
        <w:pStyle w:val="a2"/>
        <w:numPr>
          <w:ilvl w:val="1"/>
          <w:numId w:val="79"/>
        </w:numPr>
        <w:spacing w:after="0"/>
        <w:rPr>
          <w:rFonts w:cs="Times"/>
          <w:szCs w:val="20"/>
          <w:lang w:eastAsia="zh-CN"/>
        </w:rPr>
      </w:pPr>
      <w:r w:rsidRPr="00BA73BB">
        <w:rPr>
          <w:rFonts w:cs="Times"/>
          <w:szCs w:val="20"/>
          <w:lang w:eastAsia="zh-CN"/>
        </w:rPr>
        <w:t>If the periodicity is 320ms, the candidate value set for the time offset is {0, 1, …, 319}ms.</w:t>
      </w:r>
    </w:p>
    <w:p w14:paraId="13E42285" w14:textId="77777777" w:rsidR="001655DA" w:rsidRPr="00BA73BB" w:rsidRDefault="001655DA" w:rsidP="001655DA">
      <w:pPr>
        <w:rPr>
          <w:rFonts w:cs="Times"/>
          <w:szCs w:val="20"/>
          <w:lang w:eastAsia="zh-CN" w:bidi="ar"/>
        </w:rPr>
      </w:pPr>
    </w:p>
    <w:p w14:paraId="320CF97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6CB506E" w14:textId="77777777" w:rsidR="001655DA" w:rsidRPr="00BA73BB" w:rsidRDefault="001655DA" w:rsidP="001655DA">
      <w:pPr>
        <w:pStyle w:val="a2"/>
        <w:spacing w:after="0"/>
        <w:rPr>
          <w:rFonts w:cs="Times"/>
          <w:szCs w:val="20"/>
          <w:lang w:eastAsia="zh-CN"/>
        </w:rPr>
      </w:pPr>
      <w:r w:rsidRPr="00BA73BB">
        <w:rPr>
          <w:rFonts w:cs="Times"/>
          <w:szCs w:val="20"/>
          <w:lang w:eastAsia="zh-CN"/>
        </w:rPr>
        <w:t>The number of MOs per beam per LO is configured by gNB, with candidate value set of {1, 2, 3, 4}.</w:t>
      </w:r>
    </w:p>
    <w:p w14:paraId="30D94BA7" w14:textId="77777777" w:rsidR="001655DA" w:rsidRPr="00BA73BB" w:rsidRDefault="001655DA" w:rsidP="001655DA">
      <w:pPr>
        <w:rPr>
          <w:rFonts w:cs="Times"/>
          <w:szCs w:val="20"/>
          <w:lang w:eastAsia="zh-CN" w:bidi="ar"/>
        </w:rPr>
      </w:pPr>
    </w:p>
    <w:p w14:paraId="1B38084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FA277FD" w14:textId="77777777" w:rsidR="001655DA" w:rsidRPr="00BA73BB" w:rsidRDefault="001655DA" w:rsidP="001655DA">
      <w:pPr>
        <w:pStyle w:val="a2"/>
        <w:spacing w:after="0"/>
        <w:rPr>
          <w:rFonts w:cs="Times"/>
          <w:szCs w:val="20"/>
          <w:lang w:eastAsia="zh-CN"/>
        </w:rPr>
      </w:pPr>
      <w:r w:rsidRPr="00BA73BB">
        <w:rPr>
          <w:rFonts w:cs="Times"/>
          <w:szCs w:val="20"/>
          <w:lang w:eastAsia="zh-CN"/>
        </w:rPr>
        <w:t>The candidate value set for the frame-level offset(s) is {8, 9, …, 200} in unit of frames.</w:t>
      </w:r>
    </w:p>
    <w:p w14:paraId="26E209D7" w14:textId="77777777" w:rsidR="001655DA" w:rsidRPr="00BA73BB" w:rsidRDefault="001655DA" w:rsidP="001655DA">
      <w:pPr>
        <w:pStyle w:val="a2"/>
        <w:numPr>
          <w:ilvl w:val="0"/>
          <w:numId w:val="28"/>
        </w:numPr>
        <w:spacing w:after="0"/>
        <w:rPr>
          <w:rFonts w:cs="Times"/>
          <w:szCs w:val="20"/>
          <w:lang w:eastAsia="zh-CN"/>
        </w:rPr>
      </w:pPr>
      <w:r w:rsidRPr="00BA73BB">
        <w:rPr>
          <w:rFonts w:cs="Times"/>
          <w:szCs w:val="20"/>
          <w:lang w:eastAsia="zh-CN"/>
        </w:rPr>
        <w:t>The minimum value can be modified depending on relevant RAN4 outcome</w:t>
      </w:r>
    </w:p>
    <w:p w14:paraId="48A04A48" w14:textId="77777777" w:rsidR="001655DA" w:rsidRPr="00BA73BB" w:rsidRDefault="001655DA" w:rsidP="001655DA">
      <w:pPr>
        <w:rPr>
          <w:rFonts w:cs="Times"/>
          <w:szCs w:val="20"/>
          <w:lang w:eastAsia="zh-CN" w:bidi="ar"/>
        </w:rPr>
      </w:pPr>
    </w:p>
    <w:p w14:paraId="484E8971" w14:textId="77777777" w:rsidR="001655DA" w:rsidRPr="00BA73BB" w:rsidRDefault="001655DA" w:rsidP="001655DA">
      <w:pPr>
        <w:rPr>
          <w:rFonts w:cs="Times"/>
          <w:szCs w:val="20"/>
          <w:lang w:eastAsia="zh-CN" w:bidi="ar"/>
        </w:rPr>
      </w:pPr>
      <w:r w:rsidRPr="00BA73BB">
        <w:rPr>
          <w:rFonts w:cs="Times"/>
          <w:b/>
          <w:bCs/>
          <w:szCs w:val="20"/>
          <w:lang w:eastAsia="zh-CN" w:bidi="ar"/>
        </w:rPr>
        <w:t>R1-2504335</w:t>
      </w:r>
      <w:r w:rsidRPr="00BA73BB">
        <w:rPr>
          <w:rFonts w:cs="Times"/>
          <w:szCs w:val="20"/>
          <w:lang w:eastAsia="zh-CN" w:bidi="ar"/>
        </w:rPr>
        <w:tab/>
        <w:t>Summary #5 on LP-WUS operation in IDLE/INACTIVE mode</w:t>
      </w:r>
      <w:r w:rsidRPr="00BA73BB">
        <w:rPr>
          <w:rFonts w:cs="Times"/>
          <w:szCs w:val="20"/>
          <w:lang w:eastAsia="zh-CN" w:bidi="ar"/>
        </w:rPr>
        <w:tab/>
        <w:t>Moderator (Apple)</w:t>
      </w:r>
    </w:p>
    <w:p w14:paraId="07FB935D" w14:textId="77777777" w:rsidR="001655DA" w:rsidRPr="00BA73BB" w:rsidRDefault="001655DA" w:rsidP="001655DA">
      <w:pPr>
        <w:rPr>
          <w:rFonts w:cs="Times"/>
          <w:szCs w:val="20"/>
          <w:lang w:eastAsia="zh-CN" w:bidi="ar"/>
        </w:rPr>
      </w:pPr>
    </w:p>
    <w:p w14:paraId="59510C0F" w14:textId="77777777" w:rsidR="001655DA" w:rsidRPr="00BA73BB" w:rsidRDefault="001655DA" w:rsidP="001655DA">
      <w:pPr>
        <w:rPr>
          <w:rFonts w:cs="Times"/>
          <w:szCs w:val="20"/>
          <w:lang w:eastAsia="zh-CN" w:bidi="ar"/>
        </w:rPr>
      </w:pPr>
      <w:r w:rsidRPr="00BA73BB">
        <w:rPr>
          <w:rFonts w:cs="Times"/>
          <w:b/>
          <w:bCs/>
          <w:szCs w:val="20"/>
          <w:lang w:eastAsia="zh-CN" w:bidi="ar"/>
        </w:rPr>
        <w:t>R1-2504891</w:t>
      </w:r>
      <w:r w:rsidRPr="00BA73BB">
        <w:rPr>
          <w:rFonts w:cs="Times"/>
          <w:szCs w:val="20"/>
          <w:lang w:eastAsia="zh-CN" w:bidi="ar"/>
        </w:rPr>
        <w:tab/>
        <w:t>Summary #6 on LP-WUS operation in IDLE/INACTIVE mode</w:t>
      </w:r>
      <w:r w:rsidRPr="00BA73BB">
        <w:rPr>
          <w:rFonts w:cs="Times"/>
          <w:szCs w:val="20"/>
          <w:lang w:eastAsia="zh-CN" w:bidi="ar"/>
        </w:rPr>
        <w:tab/>
        <w:t>Moderator (Apple)</w:t>
      </w:r>
    </w:p>
    <w:p w14:paraId="15487AE9" w14:textId="77777777" w:rsidR="001655DA" w:rsidRPr="00BA73BB" w:rsidRDefault="001655DA" w:rsidP="001655DA">
      <w:pPr>
        <w:rPr>
          <w:rFonts w:cs="Times"/>
          <w:szCs w:val="20"/>
          <w:lang w:eastAsia="zh-CN" w:bidi="ar"/>
        </w:rPr>
      </w:pPr>
    </w:p>
    <w:p w14:paraId="189FFFDC"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D274BC6" w14:textId="77777777" w:rsidR="001655DA" w:rsidRPr="00BA73BB" w:rsidRDefault="001655DA" w:rsidP="001655DA">
      <w:pPr>
        <w:pStyle w:val="a2"/>
        <w:spacing w:after="0"/>
        <w:rPr>
          <w:rFonts w:cs="Times"/>
          <w:szCs w:val="20"/>
          <w:lang w:eastAsia="zh-CN"/>
        </w:rPr>
      </w:pPr>
      <w:r w:rsidRPr="00BA73BB">
        <w:rPr>
          <w:rFonts w:cs="Times"/>
          <w:szCs w:val="20"/>
          <w:lang w:eastAsia="zh-CN"/>
        </w:rPr>
        <w:t>For UE to determine the LP-SS occasions,</w:t>
      </w:r>
    </w:p>
    <w:p w14:paraId="7792D540"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One or two start symbol locations within a slot are configured.</w:t>
      </w:r>
    </w:p>
    <w:p w14:paraId="570BEEC9"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Candidate value range for each start symbol location: {0, 1, …, 10}.</w:t>
      </w:r>
    </w:p>
    <w:p w14:paraId="7FD47CA4"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lastRenderedPageBreak/>
        <w:t>If one value is configured, there is one LP-SS occasion in a slot.</w:t>
      </w:r>
    </w:p>
    <w:p w14:paraId="15BEA7CD"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If two values are configured, there are two LP-SS occasions in a slot.</w:t>
      </w:r>
    </w:p>
    <w:p w14:paraId="4E381FA4"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r w:rsidRPr="00BA73BB">
        <w:rPr>
          <w:rFonts w:cs="Times"/>
          <w:i/>
          <w:iCs/>
          <w:szCs w:val="20"/>
          <w:lang w:eastAsia="zh-CN"/>
        </w:rPr>
        <w:t>ssb-PositionsInBurst</w:t>
      </w:r>
      <w:r w:rsidRPr="00BA73BB">
        <w:rPr>
          <w:rFonts w:cs="Times"/>
          <w:szCs w:val="20"/>
          <w:lang w:eastAsia="zh-CN"/>
        </w:rPr>
        <w:t xml:space="preserve"> in SIB1, and Y is the number of LP-SS occasions in a slot.</w:t>
      </w:r>
    </w:p>
    <w:p w14:paraId="5A22AAF2"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UE expects the slot for the first LP-SS occasion is a DL slot.</w:t>
      </w:r>
    </w:p>
    <w:p w14:paraId="7F04F3FB"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 xml:space="preserve">Note: a slot is a DL slot if all the symbols in the slot are indicated as DL symbols in </w:t>
      </w:r>
      <w:r w:rsidRPr="00BA73BB">
        <w:rPr>
          <w:rFonts w:cs="Times"/>
          <w:i/>
          <w:iCs/>
          <w:szCs w:val="20"/>
          <w:lang w:eastAsia="zh-CN"/>
        </w:rPr>
        <w:t>tdd-UL-DL-ConfigurationCommon</w:t>
      </w:r>
      <w:r w:rsidRPr="00BA73BB">
        <w:rPr>
          <w:rFonts w:cs="Times"/>
          <w:szCs w:val="20"/>
          <w:lang w:eastAsia="zh-CN"/>
        </w:rPr>
        <w:t>.</w:t>
      </w:r>
    </w:p>
    <w:p w14:paraId="7C10DDDD"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 xml:space="preserve">Note: UE follows the configured resources for LP-SS processing. </w:t>
      </w:r>
    </w:p>
    <w:p w14:paraId="2E1C66E4" w14:textId="77777777" w:rsidR="001655DA" w:rsidRPr="00BA73BB" w:rsidRDefault="001655DA" w:rsidP="001655DA">
      <w:pPr>
        <w:rPr>
          <w:rFonts w:cs="Times"/>
          <w:szCs w:val="20"/>
          <w:lang w:eastAsia="zh-CN" w:bidi="ar"/>
        </w:rPr>
      </w:pPr>
    </w:p>
    <w:p w14:paraId="12A3F93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79BA7C4" w14:textId="77777777" w:rsidR="001655DA" w:rsidRPr="00BA73BB" w:rsidRDefault="001655DA" w:rsidP="001655DA">
      <w:pPr>
        <w:pStyle w:val="a2"/>
        <w:spacing w:after="0"/>
        <w:rPr>
          <w:rFonts w:cs="Times"/>
          <w:szCs w:val="20"/>
        </w:rPr>
      </w:pPr>
      <w:r w:rsidRPr="00BA73BB">
        <w:rPr>
          <w:rFonts w:cs="Times"/>
          <w:szCs w:val="20"/>
        </w:rPr>
        <w:t>In one LO, the start time location of a subsequent LP-WUS MO is determined implicitly at least based on the previous LP-WUS MO.</w:t>
      </w:r>
    </w:p>
    <w:p w14:paraId="697FD14F" w14:textId="77777777" w:rsidR="001655DA" w:rsidRPr="00BA73BB" w:rsidRDefault="001655DA" w:rsidP="001655DA">
      <w:pPr>
        <w:pStyle w:val="a2"/>
        <w:numPr>
          <w:ilvl w:val="0"/>
          <w:numId w:val="74"/>
        </w:numPr>
        <w:spacing w:after="0"/>
        <w:rPr>
          <w:rFonts w:cs="Times"/>
          <w:szCs w:val="20"/>
        </w:rPr>
      </w:pPr>
      <w:r w:rsidRPr="00BA73BB">
        <w:rPr>
          <w:rFonts w:cs="Times"/>
          <w:szCs w:val="20"/>
        </w:rPr>
        <w:t>No additional RRC configuration is provided.</w:t>
      </w:r>
    </w:p>
    <w:p w14:paraId="678DABFF" w14:textId="77777777" w:rsidR="001655DA" w:rsidRPr="00BA73BB" w:rsidRDefault="001655DA" w:rsidP="001655DA">
      <w:pPr>
        <w:pStyle w:val="a2"/>
        <w:numPr>
          <w:ilvl w:val="0"/>
          <w:numId w:val="74"/>
        </w:numPr>
        <w:spacing w:after="0"/>
        <w:rPr>
          <w:rFonts w:cs="Times"/>
          <w:szCs w:val="20"/>
        </w:rPr>
      </w:pPr>
      <w:r w:rsidRPr="00BA73BB">
        <w:rPr>
          <w:rFonts w:cs="Times"/>
          <w:szCs w:val="20"/>
        </w:rPr>
        <w:t>FFS whether/how to ensure a gap between two LP-WUS MOs</w:t>
      </w:r>
    </w:p>
    <w:p w14:paraId="410C4FD8" w14:textId="77777777" w:rsidR="001655DA" w:rsidRPr="00BA73BB" w:rsidRDefault="001655DA" w:rsidP="001655DA">
      <w:pPr>
        <w:rPr>
          <w:rFonts w:cs="Times"/>
          <w:szCs w:val="20"/>
          <w:lang w:eastAsia="zh-CN" w:bidi="ar"/>
        </w:rPr>
      </w:pPr>
    </w:p>
    <w:p w14:paraId="105FF520"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C4B966E" w14:textId="77777777" w:rsidR="001655DA" w:rsidRPr="00BA73BB" w:rsidRDefault="001655DA" w:rsidP="001655DA">
      <w:pPr>
        <w:pStyle w:val="a2"/>
        <w:spacing w:after="0"/>
        <w:rPr>
          <w:rFonts w:cs="Times"/>
          <w:szCs w:val="20"/>
          <w:lang w:eastAsia="zh-CN"/>
        </w:rPr>
      </w:pPr>
      <w:r w:rsidRPr="00BA73BB">
        <w:rPr>
          <w:rFonts w:cs="Times"/>
          <w:szCs w:val="20"/>
          <w:lang w:eastAsia="zh-CN"/>
        </w:rPr>
        <w:t>The OFDM symbols configured for Type-0 CSS are considered as unavailable for LP-WUS if CORESET#0 and LP-WUS overlap in frequency domain.</w:t>
      </w:r>
    </w:p>
    <w:p w14:paraId="0AD6D095" w14:textId="77777777" w:rsidR="001655DA" w:rsidRPr="00BA73BB" w:rsidRDefault="001655DA" w:rsidP="001655DA">
      <w:pPr>
        <w:pStyle w:val="a2"/>
        <w:spacing w:after="0"/>
        <w:rPr>
          <w:rFonts w:cs="Times"/>
          <w:szCs w:val="20"/>
          <w:lang w:eastAsia="zh-CN"/>
        </w:rPr>
      </w:pPr>
    </w:p>
    <w:p w14:paraId="6E0C96B4"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73FE6888" w14:textId="77777777" w:rsidR="001655DA" w:rsidRPr="00BA73BB" w:rsidRDefault="001655DA" w:rsidP="001655DA">
      <w:pPr>
        <w:pStyle w:val="a2"/>
        <w:spacing w:after="0"/>
        <w:rPr>
          <w:rFonts w:cs="Times"/>
          <w:szCs w:val="20"/>
          <w:lang w:eastAsia="zh-CN"/>
        </w:rPr>
      </w:pPr>
      <w:r w:rsidRPr="00BA73BB">
        <w:rPr>
          <w:rFonts w:cs="Times"/>
          <w:szCs w:val="20"/>
          <w:lang w:eastAsia="zh-CN"/>
        </w:rPr>
        <w:t xml:space="preserve">The UL symbols/slots configured in </w:t>
      </w:r>
      <w:r w:rsidRPr="00BA73BB">
        <w:rPr>
          <w:rFonts w:cs="Times"/>
          <w:i/>
          <w:iCs/>
          <w:szCs w:val="20"/>
          <w:lang w:eastAsia="zh-CN"/>
        </w:rPr>
        <w:t>tdd-UL-DL-ConfigurationCommon</w:t>
      </w:r>
      <w:r w:rsidRPr="00BA73BB">
        <w:rPr>
          <w:rFonts w:cs="Times"/>
          <w:szCs w:val="20"/>
          <w:lang w:eastAsia="zh-CN"/>
        </w:rPr>
        <w:t xml:space="preserve"> are considered as unavailable for LP-WUS.</w:t>
      </w:r>
    </w:p>
    <w:p w14:paraId="01FD0E0A" w14:textId="77777777" w:rsidR="001655DA" w:rsidRPr="00BA73BB" w:rsidRDefault="001655DA" w:rsidP="001655DA">
      <w:pPr>
        <w:pStyle w:val="a2"/>
        <w:spacing w:after="0"/>
        <w:rPr>
          <w:rFonts w:cs="Times"/>
          <w:szCs w:val="20"/>
          <w:lang w:eastAsia="zh-CN"/>
        </w:rPr>
      </w:pPr>
    </w:p>
    <w:p w14:paraId="6410470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5F810C77" w14:textId="77777777" w:rsidR="001655DA" w:rsidRPr="00BA73BB" w:rsidRDefault="001655DA" w:rsidP="001655DA">
      <w:pPr>
        <w:pStyle w:val="a2"/>
        <w:spacing w:after="0"/>
        <w:rPr>
          <w:rFonts w:cs="Times"/>
          <w:szCs w:val="20"/>
          <w:lang w:eastAsia="zh-CN"/>
        </w:rPr>
      </w:pPr>
      <w:r w:rsidRPr="00BA73BB">
        <w:rPr>
          <w:rFonts w:cs="Times"/>
          <w:szCs w:val="20"/>
          <w:lang w:eastAsia="zh-CN"/>
        </w:rPr>
        <w:t>If LP-SS overlap (including partial overlap) in time domain with the available symbols that may be used for LP-WUS transmission in a LP-WUS MO, UE does not monitor LP-WUS in this MO (i.e., the MO is dropped).</w:t>
      </w:r>
    </w:p>
    <w:p w14:paraId="74C821EB" w14:textId="77777777" w:rsidR="001655DA" w:rsidRPr="00BA73BB" w:rsidRDefault="001655DA" w:rsidP="001655DA">
      <w:pPr>
        <w:rPr>
          <w:rFonts w:cs="Times"/>
          <w:szCs w:val="20"/>
          <w:lang w:eastAsia="zh-CN" w:bidi="ar"/>
        </w:rPr>
      </w:pPr>
    </w:p>
    <w:p w14:paraId="3CCA3BC4"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563B0BC" w14:textId="77777777" w:rsidR="001655DA" w:rsidRPr="00BA73BB" w:rsidRDefault="001655DA" w:rsidP="001655DA">
      <w:pPr>
        <w:rPr>
          <w:rFonts w:cs="Times"/>
          <w:szCs w:val="20"/>
        </w:rPr>
      </w:pPr>
      <w:r w:rsidRPr="00BA73BB">
        <w:rPr>
          <w:rFonts w:cs="Times"/>
          <w:szCs w:val="20"/>
        </w:rPr>
        <w:t>For the EPRE ratio between LP-WUS/LP-SS and SSB (i.e. LP-WUS/LP-SS EPRE divided by SSB EPRE), separate configurations are provided for LP-WUS and LP-SS.</w:t>
      </w:r>
    </w:p>
    <w:p w14:paraId="4C7FF0AA"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The candidate value set for the EPRE ratio is {-3dB, 0 dB, 3 dB, 6 dB}.</w:t>
      </w:r>
    </w:p>
    <w:p w14:paraId="634097D3"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 xml:space="preserve">If M=1 for both LP-WUS and LP-SS, or M&gt;1 for both LP-WUS and LP-SS, the difference between the two EPRE ratios shall be no larger than 3 dB. </w:t>
      </w:r>
    </w:p>
    <w:p w14:paraId="400D7356"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If M=1 for LP-WUS and M&gt;1 for LP-SS, the ERPE ratio for LP-SS minus the EPRE ratio for LP-WUS should be within the range of -6 dB to 0 dB.</w:t>
      </w:r>
    </w:p>
    <w:p w14:paraId="3C71094A" w14:textId="1E4CE107" w:rsidR="001655DA" w:rsidRPr="001655DA" w:rsidRDefault="001655DA" w:rsidP="001655DA">
      <w:pPr>
        <w:rPr>
          <w:rFonts w:eastAsiaTheme="minorEastAsia" w:cs="Times" w:hint="eastAsia"/>
          <w:szCs w:val="20"/>
          <w:lang w:eastAsia="zh-CN"/>
        </w:rPr>
      </w:pPr>
      <w:r w:rsidRPr="00BA73BB">
        <w:rPr>
          <w:rFonts w:cs="Times"/>
          <w:szCs w:val="20"/>
          <w:lang w:eastAsia="ko-KR"/>
        </w:rPr>
        <w:t>Note: EPRE refers to EPRE in one OFDM symbol with non-zero power (from baseband perspective) LP-WUS/LP-SS transmission.</w:t>
      </w:r>
    </w:p>
    <w:p w14:paraId="02B98EEA" w14:textId="2B4FA06A"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4D49DC95" w14:textId="77777777" w:rsidR="001655DA" w:rsidRDefault="001655DA" w:rsidP="001655DA">
      <w:pPr>
        <w:rPr>
          <w:lang w:eastAsia="zh-CN" w:bidi="ar"/>
        </w:rPr>
      </w:pPr>
      <w:r w:rsidRPr="00002289">
        <w:rPr>
          <w:b/>
          <w:bCs/>
          <w:lang w:eastAsia="zh-CN" w:bidi="ar"/>
        </w:rPr>
        <w:t>R1-2504713</w:t>
      </w:r>
      <w:r w:rsidRPr="00002289">
        <w:rPr>
          <w:lang w:eastAsia="zh-CN" w:bidi="ar"/>
        </w:rPr>
        <w:tab/>
        <w:t>FL summary #1 on LP-WUS operation in CONNECTED mode</w:t>
      </w:r>
      <w:r w:rsidRPr="00002289">
        <w:rPr>
          <w:lang w:eastAsia="zh-CN" w:bidi="ar"/>
        </w:rPr>
        <w:tab/>
        <w:t>Moderator (NTT DOCOMO)</w:t>
      </w:r>
    </w:p>
    <w:p w14:paraId="25A024E9" w14:textId="77777777" w:rsidR="001655DA" w:rsidRDefault="001655DA" w:rsidP="001655DA">
      <w:pPr>
        <w:rPr>
          <w:lang w:eastAsia="zh-CN" w:bidi="ar"/>
        </w:rPr>
      </w:pPr>
    </w:p>
    <w:p w14:paraId="0BB4BDE3"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2FE56CA1" w14:textId="77777777" w:rsidR="001655DA" w:rsidRPr="00002289" w:rsidRDefault="001655DA" w:rsidP="001655DA">
      <w:pPr>
        <w:contextualSpacing/>
        <w:jc w:val="both"/>
        <w:rPr>
          <w:rFonts w:ascii="Times New Roman" w:hAnsi="Times New Roman"/>
          <w:b/>
          <w:bCs/>
          <w:sz w:val="21"/>
          <w:szCs w:val="21"/>
        </w:rPr>
      </w:pPr>
      <w:r w:rsidRPr="00315AAF">
        <w:rPr>
          <w:rFonts w:ascii="Times New Roman" w:hAnsi="Times New Roman"/>
          <w:sz w:val="21"/>
          <w:szCs w:val="21"/>
        </w:rPr>
        <w:t>For LP-WUS MOs in connected mode for Option 1-1</w:t>
      </w:r>
      <w:r w:rsidRPr="00315AAF">
        <w:rPr>
          <w:rFonts w:ascii="Times New Roman" w:hAnsi="Times New Roman" w:hint="eastAsia"/>
          <w:sz w:val="21"/>
          <w:szCs w:val="21"/>
        </w:rPr>
        <w:t>/1-2</w:t>
      </w:r>
      <w:r w:rsidRPr="00315AAF">
        <w:rPr>
          <w:rFonts w:ascii="Times New Roman" w:hAnsi="Times New Roman"/>
          <w:sz w:val="21"/>
          <w:szCs w:val="21"/>
        </w:rPr>
        <w:t xml:space="preserve">, </w:t>
      </w:r>
      <w:r w:rsidRPr="00315AAF">
        <w:rPr>
          <w:rFonts w:ascii="Times New Roman" w:hAnsi="Times New Roman" w:hint="eastAsia"/>
          <w:sz w:val="21"/>
          <w:szCs w:val="21"/>
        </w:rPr>
        <w:t xml:space="preserve">the time offset1/3 in </w:t>
      </w:r>
      <w:r w:rsidRPr="00315AAF">
        <w:rPr>
          <w:rFonts w:ascii="Times New Roman" w:hAnsi="Times New Roman"/>
          <w:sz w:val="21"/>
          <w:szCs w:val="21"/>
        </w:rPr>
        <w:t>previous</w:t>
      </w:r>
      <w:r w:rsidRPr="00315AAF">
        <w:rPr>
          <w:rFonts w:ascii="Times New Roman" w:hAnsi="Times New Roman" w:hint="eastAsia"/>
          <w:sz w:val="21"/>
          <w:szCs w:val="21"/>
        </w:rPr>
        <w:t xml:space="preserve"> agreement are configured relative to </w:t>
      </w:r>
      <w:r w:rsidRPr="00315AAF">
        <w:rPr>
          <w:rFonts w:ascii="Times New Roman" w:hAnsi="Times New Roman"/>
          <w:sz w:val="21"/>
          <w:szCs w:val="21"/>
        </w:rPr>
        <w:t>the</w:t>
      </w:r>
      <w:r w:rsidRPr="00315AAF">
        <w:rPr>
          <w:rFonts w:ascii="Times New Roman" w:hAnsi="Times New Roman" w:hint="eastAsia"/>
          <w:sz w:val="21"/>
          <w:szCs w:val="21"/>
        </w:rPr>
        <w:t xml:space="preserve"> start of SFN0</w:t>
      </w:r>
      <w:r w:rsidRPr="00315AAF">
        <w:rPr>
          <w:rFonts w:ascii="Times New Roman" w:hAnsi="Times New Roman"/>
          <w:sz w:val="21"/>
          <w:szCs w:val="21"/>
        </w:rPr>
        <w:t xml:space="preserve"> </w:t>
      </w:r>
      <w:r w:rsidRPr="00315AAF">
        <w:rPr>
          <w:rFonts w:eastAsia="Yu Mincho"/>
          <w:sz w:val="21"/>
          <w:szCs w:val="21"/>
          <w:lang w:eastAsia="ja-JP"/>
        </w:rPr>
        <w:t>where the offset is a symbol-level offset</w:t>
      </w:r>
    </w:p>
    <w:p w14:paraId="0F853B0D" w14:textId="77777777" w:rsidR="001655DA" w:rsidRDefault="001655DA" w:rsidP="001655DA">
      <w:pPr>
        <w:rPr>
          <w:lang w:eastAsia="zh-CN" w:bidi="ar"/>
        </w:rPr>
      </w:pPr>
    </w:p>
    <w:p w14:paraId="05371E0B"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2E8847F1" w14:textId="77777777" w:rsidR="001655DA" w:rsidRPr="00113796" w:rsidRDefault="001655DA" w:rsidP="001655DA">
      <w:pPr>
        <w:contextualSpacing/>
        <w:jc w:val="both"/>
        <w:rPr>
          <w:b/>
          <w:bCs/>
          <w:sz w:val="21"/>
          <w:szCs w:val="21"/>
        </w:rPr>
      </w:pPr>
      <w:r w:rsidRPr="00113796">
        <w:rPr>
          <w:sz w:val="21"/>
          <w:szCs w:val="21"/>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rPr>
        <w:t>.</w:t>
      </w:r>
    </w:p>
    <w:p w14:paraId="3D3CA804" w14:textId="77777777" w:rsidR="001655DA" w:rsidRDefault="001655DA" w:rsidP="001655DA">
      <w:pPr>
        <w:rPr>
          <w:lang w:eastAsia="zh-CN" w:bidi="ar"/>
        </w:rPr>
      </w:pPr>
    </w:p>
    <w:p w14:paraId="5B067585" w14:textId="77777777" w:rsidR="001655DA" w:rsidRPr="00842823" w:rsidRDefault="001655DA" w:rsidP="001655DA">
      <w:pPr>
        <w:rPr>
          <w:szCs w:val="20"/>
          <w:lang w:eastAsia="zh-CN" w:bidi="ar"/>
        </w:rPr>
      </w:pPr>
      <w:r w:rsidRPr="00842823">
        <w:rPr>
          <w:b/>
          <w:bCs/>
          <w:szCs w:val="20"/>
          <w:lang w:eastAsia="zh-CN" w:bidi="ar"/>
        </w:rPr>
        <w:t>R1-2504805</w:t>
      </w:r>
      <w:r w:rsidRPr="00842823">
        <w:rPr>
          <w:szCs w:val="20"/>
          <w:lang w:eastAsia="zh-CN" w:bidi="ar"/>
        </w:rPr>
        <w:tab/>
        <w:t>FL summary #2 on LP-WUS operation in CONNECTED mode</w:t>
      </w:r>
      <w:r w:rsidRPr="00842823">
        <w:rPr>
          <w:szCs w:val="20"/>
          <w:lang w:eastAsia="zh-CN" w:bidi="ar"/>
        </w:rPr>
        <w:tab/>
        <w:t>Moderator (NTT DOCOMO)</w:t>
      </w:r>
    </w:p>
    <w:p w14:paraId="21D767E1" w14:textId="77777777" w:rsidR="001655DA" w:rsidRPr="00842823" w:rsidRDefault="001655DA" w:rsidP="001655DA">
      <w:pPr>
        <w:pStyle w:val="a2"/>
        <w:spacing w:after="0"/>
        <w:rPr>
          <w:szCs w:val="20"/>
          <w:highlight w:val="magenta"/>
        </w:rPr>
      </w:pPr>
    </w:p>
    <w:p w14:paraId="5FB8E02E"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527D1C73" w14:textId="77777777" w:rsidR="001655DA" w:rsidRPr="00842823" w:rsidRDefault="001655DA" w:rsidP="001655DA">
      <w:pPr>
        <w:contextualSpacing/>
        <w:jc w:val="both"/>
        <w:rPr>
          <w:b/>
          <w:bCs/>
          <w:szCs w:val="20"/>
          <w:lang w:bidi="ar"/>
        </w:rPr>
      </w:pPr>
      <w:r w:rsidRPr="00842823">
        <w:rPr>
          <w:szCs w:val="20"/>
        </w:rPr>
        <w:lastRenderedPageBreak/>
        <w:t>For LP-WUS monitoring in RRC CONNECTED mode</w:t>
      </w:r>
      <w:r w:rsidRPr="00842823">
        <w:rPr>
          <w:rFonts w:hint="eastAsia"/>
          <w:szCs w:val="20"/>
        </w:rPr>
        <w:t>,</w:t>
      </w:r>
      <w:r w:rsidRPr="00842823">
        <w:rPr>
          <w:szCs w:val="20"/>
          <w:lang w:bidi="ar"/>
        </w:rPr>
        <w:t xml:space="preserve"> </w:t>
      </w:r>
      <w:r w:rsidRPr="00842823">
        <w:rPr>
          <w:rFonts w:hint="eastAsia"/>
          <w:szCs w:val="20"/>
          <w:lang w:bidi="ar"/>
        </w:rPr>
        <w:t>w</w:t>
      </w:r>
      <w:r w:rsidRPr="00842823">
        <w:rPr>
          <w:szCs w:val="20"/>
          <w:lang w:bidi="ar"/>
        </w:rPr>
        <w:t xml:space="preserve">hen Rel-17 unified TCI framework is </w:t>
      </w:r>
      <w:r w:rsidRPr="00842823">
        <w:rPr>
          <w:rFonts w:hint="eastAsia"/>
          <w:szCs w:val="20"/>
          <w:lang w:bidi="ar"/>
        </w:rPr>
        <w:t xml:space="preserve">NOT </w:t>
      </w:r>
      <w:r w:rsidRPr="00842823">
        <w:rPr>
          <w:szCs w:val="20"/>
          <w:lang w:bidi="ar"/>
        </w:rPr>
        <w:t>configured</w:t>
      </w:r>
      <w:r w:rsidRPr="00842823">
        <w:rPr>
          <w:rFonts w:hint="eastAsia"/>
          <w:szCs w:val="20"/>
          <w:lang w:bidi="ar"/>
        </w:rPr>
        <w:t xml:space="preserve"> or </w:t>
      </w:r>
      <w:r w:rsidRPr="00842823">
        <w:rPr>
          <w:szCs w:val="20"/>
          <w:lang w:bidi="ar"/>
        </w:rPr>
        <w:t>UE does NOT support Rel-17 unified TCI framework</w:t>
      </w:r>
    </w:p>
    <w:p w14:paraId="24B95C85" w14:textId="77777777" w:rsidR="001655DA" w:rsidRPr="00842823" w:rsidRDefault="001655DA" w:rsidP="001655DA">
      <w:pPr>
        <w:pStyle w:val="affff2"/>
        <w:widowControl/>
        <w:numPr>
          <w:ilvl w:val="0"/>
          <w:numId w:val="28"/>
        </w:numPr>
        <w:ind w:firstLineChars="0"/>
        <w:contextualSpacing/>
        <w:rPr>
          <w:b/>
          <w:bCs/>
          <w:szCs w:val="20"/>
          <w:lang w:bidi="ar"/>
        </w:rPr>
      </w:pPr>
      <w:r w:rsidRPr="00842823">
        <w:rPr>
          <w:szCs w:val="20"/>
          <w:lang w:bidi="ar"/>
        </w:rPr>
        <w:t>Alt1: RRC provides the CORESET ID that UE shall derive the active TCI state for LP-WUS</w:t>
      </w:r>
    </w:p>
    <w:p w14:paraId="761F0DA4" w14:textId="77777777" w:rsidR="001655DA" w:rsidRPr="00842823" w:rsidRDefault="001655DA" w:rsidP="001655DA">
      <w:pPr>
        <w:rPr>
          <w:szCs w:val="20"/>
          <w:lang w:eastAsia="zh-CN" w:bidi="ar"/>
        </w:rPr>
      </w:pPr>
    </w:p>
    <w:p w14:paraId="205B36AE" w14:textId="77777777" w:rsidR="001655DA" w:rsidRPr="00842823" w:rsidRDefault="001655DA" w:rsidP="001655DA">
      <w:pPr>
        <w:rPr>
          <w:szCs w:val="20"/>
          <w:lang w:eastAsia="zh-CN" w:bidi="ar"/>
        </w:rPr>
      </w:pPr>
      <w:r w:rsidRPr="00842823">
        <w:rPr>
          <w:b/>
          <w:bCs/>
          <w:szCs w:val="20"/>
          <w:lang w:eastAsia="zh-CN" w:bidi="ar"/>
        </w:rPr>
        <w:t>R1-2504833</w:t>
      </w:r>
      <w:r w:rsidRPr="00842823">
        <w:rPr>
          <w:szCs w:val="20"/>
          <w:lang w:eastAsia="zh-CN" w:bidi="ar"/>
        </w:rPr>
        <w:tab/>
        <w:t>FL summary #3 on LP-WUS operation in CONNECTED mode</w:t>
      </w:r>
      <w:r w:rsidRPr="00842823">
        <w:rPr>
          <w:szCs w:val="20"/>
          <w:lang w:eastAsia="zh-CN" w:bidi="ar"/>
        </w:rPr>
        <w:tab/>
        <w:t>Moderator (NTT DOCOMO)</w:t>
      </w:r>
    </w:p>
    <w:p w14:paraId="664D6C7A" w14:textId="77777777" w:rsidR="001655DA" w:rsidRPr="00842823" w:rsidRDefault="001655DA" w:rsidP="001655DA">
      <w:pPr>
        <w:rPr>
          <w:szCs w:val="20"/>
          <w:lang w:eastAsia="zh-CN" w:bidi="ar"/>
        </w:rPr>
      </w:pPr>
    </w:p>
    <w:p w14:paraId="43477829" w14:textId="77777777" w:rsidR="001655DA" w:rsidRPr="00842823" w:rsidRDefault="001655DA" w:rsidP="001655DA">
      <w:pPr>
        <w:contextualSpacing/>
        <w:jc w:val="both"/>
        <w:rPr>
          <w:b/>
          <w:bCs/>
          <w:szCs w:val="20"/>
          <w:lang w:eastAsia="ko-KR"/>
        </w:rPr>
      </w:pPr>
      <w:r w:rsidRPr="00842823">
        <w:rPr>
          <w:rFonts w:hint="eastAsia"/>
          <w:b/>
          <w:bCs/>
          <w:szCs w:val="20"/>
          <w:lang w:eastAsia="ko-KR"/>
        </w:rPr>
        <w:t>Conclusion</w:t>
      </w:r>
    </w:p>
    <w:p w14:paraId="27D98FB1" w14:textId="77777777" w:rsidR="001655DA" w:rsidRPr="00842823" w:rsidRDefault="001655DA" w:rsidP="001655DA">
      <w:pPr>
        <w:contextualSpacing/>
        <w:jc w:val="both"/>
        <w:rPr>
          <w:b/>
          <w:bCs/>
          <w:szCs w:val="20"/>
        </w:rPr>
      </w:pPr>
      <w:r w:rsidRPr="00842823">
        <w:rPr>
          <w:rFonts w:hint="eastAsia"/>
          <w:szCs w:val="20"/>
        </w:rPr>
        <w:t>There is no consensus in RAN1 whether to specify UE autonomous fallback</w:t>
      </w:r>
      <w:r w:rsidRPr="00842823">
        <w:rPr>
          <w:szCs w:val="20"/>
        </w:rPr>
        <w:t xml:space="preserve"> to PDCCH monitoring when UE monitors LP-WUS</w:t>
      </w:r>
      <w:r w:rsidRPr="00842823">
        <w:rPr>
          <w:rFonts w:hint="eastAsia"/>
          <w:szCs w:val="20"/>
        </w:rPr>
        <w:t xml:space="preserve"> in RRC CONNECTED mode</w:t>
      </w:r>
    </w:p>
    <w:p w14:paraId="606A4820" w14:textId="77777777" w:rsidR="001655DA" w:rsidRPr="00842823" w:rsidRDefault="001655DA" w:rsidP="001655DA">
      <w:pPr>
        <w:pStyle w:val="a2"/>
        <w:spacing w:after="0"/>
        <w:rPr>
          <w:szCs w:val="20"/>
          <w:highlight w:val="magenta"/>
        </w:rPr>
      </w:pPr>
    </w:p>
    <w:p w14:paraId="685DD0C2"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21E9A36" w14:textId="77777777" w:rsidR="001655DA" w:rsidRPr="00842823" w:rsidRDefault="001655DA" w:rsidP="001655DA">
      <w:pPr>
        <w:contextualSpacing/>
        <w:jc w:val="both"/>
        <w:rPr>
          <w:b/>
          <w:bCs/>
          <w:szCs w:val="20"/>
        </w:rPr>
      </w:pPr>
      <w:r w:rsidRPr="00842823">
        <w:rPr>
          <w:szCs w:val="20"/>
        </w:rPr>
        <w:t xml:space="preserve">As the reply to RAN2 LS in R1-2503616, RAN1 </w:t>
      </w:r>
      <w:r w:rsidRPr="00842823">
        <w:rPr>
          <w:rFonts w:hint="eastAsia"/>
          <w:szCs w:val="20"/>
        </w:rPr>
        <w:t>assumes</w:t>
      </w:r>
      <w:r w:rsidRPr="00842823">
        <w:rPr>
          <w:szCs w:val="20"/>
        </w:rPr>
        <w:t xml:space="preserve"> that UE is not able to operate LR and MR simultaneously </w:t>
      </w:r>
      <w:r w:rsidRPr="00842823">
        <w:rPr>
          <w:rFonts w:hint="eastAsia"/>
          <w:szCs w:val="20"/>
        </w:rPr>
        <w:t xml:space="preserve">in Rel-19. RAN1 understanding is that the terminology of LR and MR operations are for discussion purpose </w:t>
      </w:r>
      <w:r w:rsidRPr="00842823">
        <w:rPr>
          <w:szCs w:val="20"/>
        </w:rPr>
        <w:t>and</w:t>
      </w:r>
      <w:r w:rsidRPr="00842823">
        <w:rPr>
          <w:rFonts w:hint="eastAsia"/>
          <w:szCs w:val="20"/>
        </w:rPr>
        <w:t xml:space="preserve"> will not be specified</w:t>
      </w:r>
    </w:p>
    <w:p w14:paraId="1B0EED80"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LR operation is the UE operation for LP-WUS monitoring</w:t>
      </w:r>
    </w:p>
    <w:p w14:paraId="26B9FFEC"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MR operation is the UE operation for all other NR signals/channels transmissions/receptions in connected mode</w:t>
      </w:r>
    </w:p>
    <w:p w14:paraId="489BD1F5" w14:textId="77777777" w:rsidR="001655DA" w:rsidRPr="00842823" w:rsidRDefault="001655DA" w:rsidP="001655DA">
      <w:pPr>
        <w:rPr>
          <w:szCs w:val="20"/>
          <w:lang w:eastAsia="zh-CN" w:bidi="ar"/>
        </w:rPr>
      </w:pPr>
    </w:p>
    <w:p w14:paraId="1CD279F3" w14:textId="77777777" w:rsidR="001655DA" w:rsidRPr="00842823" w:rsidRDefault="001655DA" w:rsidP="001655DA">
      <w:pPr>
        <w:contextualSpacing/>
        <w:jc w:val="both"/>
        <w:rPr>
          <w:b/>
          <w:bCs/>
          <w:szCs w:val="20"/>
          <w:lang w:eastAsia="ko-KR"/>
        </w:rPr>
      </w:pPr>
      <w:r w:rsidRPr="00842823">
        <w:rPr>
          <w:rFonts w:hint="eastAsia"/>
          <w:b/>
          <w:bCs/>
          <w:szCs w:val="20"/>
          <w:lang w:eastAsia="ko-KR"/>
        </w:rPr>
        <w:t>Conclusion</w:t>
      </w:r>
    </w:p>
    <w:p w14:paraId="519D1FDD" w14:textId="77777777" w:rsidR="001655DA" w:rsidRPr="00842823" w:rsidRDefault="001655DA" w:rsidP="001655DA">
      <w:pPr>
        <w:contextualSpacing/>
        <w:jc w:val="both"/>
        <w:rPr>
          <w:b/>
          <w:bCs/>
          <w:szCs w:val="20"/>
        </w:rPr>
      </w:pPr>
      <w:r w:rsidRPr="00842823">
        <w:rPr>
          <w:rFonts w:hint="eastAsia"/>
          <w:szCs w:val="20"/>
        </w:rPr>
        <w:t>From RAN1 perspective, f</w:t>
      </w:r>
      <w:r w:rsidRPr="00842823">
        <w:rPr>
          <w:szCs w:val="20"/>
        </w:rPr>
        <w:t>or the case of potential collision (if any)</w:t>
      </w:r>
      <w:r w:rsidRPr="00842823">
        <w:rPr>
          <w:rFonts w:hint="eastAsia"/>
          <w:szCs w:val="20"/>
        </w:rPr>
        <w:t xml:space="preserve"> i</w:t>
      </w:r>
      <w:r w:rsidRPr="00842823">
        <w:rPr>
          <w:szCs w:val="20"/>
        </w:rPr>
        <w:t>n Option 1-</w:t>
      </w:r>
      <w:r w:rsidRPr="00842823">
        <w:rPr>
          <w:rFonts w:hint="eastAsia"/>
          <w:szCs w:val="20"/>
        </w:rPr>
        <w:t>2</w:t>
      </w:r>
      <w:r w:rsidRPr="00842823">
        <w:rPr>
          <w:szCs w:val="20"/>
        </w:rPr>
        <w:t xml:space="preserve">, when the UE is not able to monitor </w:t>
      </w:r>
      <w:r w:rsidRPr="00842823">
        <w:rPr>
          <w:rFonts w:hint="eastAsia"/>
          <w:szCs w:val="20"/>
        </w:rPr>
        <w:t xml:space="preserve">all </w:t>
      </w:r>
      <w:r w:rsidRPr="00842823">
        <w:rPr>
          <w:szCs w:val="20"/>
        </w:rPr>
        <w:t xml:space="preserve">the LP-WUS </w:t>
      </w:r>
      <w:r w:rsidRPr="00842823">
        <w:rPr>
          <w:rFonts w:hint="eastAsia"/>
          <w:szCs w:val="20"/>
        </w:rPr>
        <w:t>MO</w:t>
      </w:r>
      <w:r w:rsidRPr="00842823">
        <w:rPr>
          <w:szCs w:val="20"/>
        </w:rPr>
        <w:t>(s)</w:t>
      </w:r>
      <w:r w:rsidRPr="00842823">
        <w:rPr>
          <w:rFonts w:hint="eastAsia"/>
          <w:szCs w:val="20"/>
        </w:rPr>
        <w:t xml:space="preserve"> in a </w:t>
      </w:r>
      <w:r w:rsidRPr="00842823">
        <w:rPr>
          <w:szCs w:val="20"/>
        </w:rPr>
        <w:t xml:space="preserve">LP-WUS </w:t>
      </w:r>
      <w:r w:rsidRPr="00842823">
        <w:rPr>
          <w:rFonts w:hint="eastAsia"/>
          <w:szCs w:val="20"/>
        </w:rPr>
        <w:t>periodicity,</w:t>
      </w:r>
    </w:p>
    <w:p w14:paraId="13DC5128" w14:textId="77777777" w:rsidR="001655DA" w:rsidRPr="00842823" w:rsidRDefault="001655DA" w:rsidP="001655DA">
      <w:pPr>
        <w:pStyle w:val="affff2"/>
        <w:widowControl/>
        <w:numPr>
          <w:ilvl w:val="0"/>
          <w:numId w:val="28"/>
        </w:numPr>
        <w:ind w:firstLineChars="0"/>
        <w:contextualSpacing/>
        <w:rPr>
          <w:b/>
          <w:bCs/>
          <w:szCs w:val="20"/>
        </w:rPr>
      </w:pPr>
      <w:r w:rsidRPr="00842823">
        <w:rPr>
          <w:szCs w:val="20"/>
          <w:lang w:eastAsia="ko-KR"/>
        </w:rPr>
        <w:t>I</w:t>
      </w:r>
      <w:r w:rsidRPr="00842823">
        <w:rPr>
          <w:rFonts w:hint="eastAsia"/>
          <w:szCs w:val="20"/>
          <w:lang w:eastAsia="ko-KR"/>
        </w:rPr>
        <w:t>t is up to RAN2 to further discuss and finalize the specification support, if any.</w:t>
      </w:r>
    </w:p>
    <w:p w14:paraId="06222647" w14:textId="77777777" w:rsidR="001655DA" w:rsidRPr="00842823" w:rsidRDefault="001655DA" w:rsidP="001655DA">
      <w:pPr>
        <w:pStyle w:val="a2"/>
        <w:spacing w:after="0"/>
        <w:rPr>
          <w:szCs w:val="20"/>
          <w:highlight w:val="magenta"/>
        </w:rPr>
      </w:pPr>
    </w:p>
    <w:p w14:paraId="672334DA"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CAF7ED7" w14:textId="77777777" w:rsidR="001655DA" w:rsidRPr="00842823" w:rsidRDefault="001655DA" w:rsidP="001655DA">
      <w:pPr>
        <w:pStyle w:val="a2"/>
        <w:overflowPunct w:val="0"/>
        <w:spacing w:after="0"/>
        <w:rPr>
          <w:szCs w:val="20"/>
        </w:rPr>
      </w:pPr>
      <w:r w:rsidRPr="00842823">
        <w:rPr>
          <w:szCs w:val="20"/>
        </w:rPr>
        <w:t xml:space="preserve">For the UE capability report on the minimum time gap between the end of the last symbol of LP-WUS and the time where MR starts PDCCH monitoring regardless of SCS, </w:t>
      </w:r>
      <w:r w:rsidRPr="00842823">
        <w:rPr>
          <w:rFonts w:hint="eastAsia"/>
          <w:szCs w:val="20"/>
        </w:rPr>
        <w:t xml:space="preserve">the same candidate values {V1, V2, V3} are </w:t>
      </w:r>
      <w:r w:rsidRPr="00842823">
        <w:rPr>
          <w:szCs w:val="20"/>
        </w:rPr>
        <w:t>supported</w:t>
      </w:r>
      <w:r w:rsidRPr="00842823">
        <w:rPr>
          <w:rFonts w:hint="eastAsia"/>
          <w:szCs w:val="20"/>
        </w:rPr>
        <w:t xml:space="preserve"> for </w:t>
      </w:r>
      <w:r w:rsidRPr="00842823">
        <w:rPr>
          <w:szCs w:val="20"/>
        </w:rPr>
        <w:t>different receiver types</w:t>
      </w:r>
    </w:p>
    <w:p w14:paraId="03A1CA50"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w:t>
      </w:r>
      <w:r w:rsidRPr="00842823">
        <w:rPr>
          <w:szCs w:val="20"/>
        </w:rPr>
        <w:t>1=5ms</w:t>
      </w:r>
    </w:p>
    <w:p w14:paraId="70DB081F"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V2</w:t>
      </w:r>
      <w:r w:rsidRPr="00842823">
        <w:rPr>
          <w:szCs w:val="20"/>
        </w:rPr>
        <w:t>=13ms</w:t>
      </w:r>
    </w:p>
    <w:p w14:paraId="1DD37BC9"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V3</w:t>
      </w:r>
      <w:r w:rsidRPr="00842823">
        <w:rPr>
          <w:szCs w:val="20"/>
        </w:rPr>
        <w:t>=37ms</w:t>
      </w:r>
    </w:p>
    <w:p w14:paraId="55407E7F" w14:textId="77777777" w:rsidR="001655DA" w:rsidRPr="00842823" w:rsidRDefault="001655DA" w:rsidP="001655DA">
      <w:pPr>
        <w:pStyle w:val="a2"/>
        <w:spacing w:after="0"/>
        <w:rPr>
          <w:szCs w:val="20"/>
          <w:highlight w:val="magenta"/>
        </w:rPr>
      </w:pPr>
    </w:p>
    <w:p w14:paraId="2641BBFC"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2D570F6" w14:textId="77777777" w:rsidR="001655DA" w:rsidRPr="00842823" w:rsidRDefault="001655DA" w:rsidP="001655DA">
      <w:pPr>
        <w:contextualSpacing/>
        <w:jc w:val="both"/>
        <w:rPr>
          <w:b/>
          <w:bCs/>
          <w:szCs w:val="20"/>
        </w:rPr>
      </w:pPr>
      <w:r w:rsidRPr="00842823">
        <w:rPr>
          <w:rFonts w:hint="eastAsia"/>
          <w:szCs w:val="20"/>
        </w:rPr>
        <w:t xml:space="preserve">For the UAI of </w:t>
      </w:r>
      <w:r w:rsidRPr="00842823">
        <w:rPr>
          <w:szCs w:val="20"/>
        </w:rPr>
        <w:t>preferred time offset</w:t>
      </w:r>
      <w:r w:rsidRPr="00842823">
        <w:rPr>
          <w:rFonts w:hint="eastAsia"/>
          <w:szCs w:val="20"/>
        </w:rPr>
        <w:t xml:space="preserve"> for LP-WUS monitoring in RRC connected mode,</w:t>
      </w:r>
    </w:p>
    <w:p w14:paraId="115B72F9" w14:textId="77777777" w:rsidR="001655DA" w:rsidRPr="00842823" w:rsidRDefault="001655DA" w:rsidP="001655DA">
      <w:pPr>
        <w:pStyle w:val="affff2"/>
        <w:widowControl/>
        <w:numPr>
          <w:ilvl w:val="0"/>
          <w:numId w:val="28"/>
        </w:numPr>
        <w:ind w:firstLineChars="0"/>
        <w:contextualSpacing/>
        <w:rPr>
          <w:b/>
          <w:bCs/>
          <w:szCs w:val="20"/>
        </w:rPr>
      </w:pPr>
      <w:r w:rsidRPr="00842823">
        <w:rPr>
          <w:szCs w:val="20"/>
        </w:rPr>
        <w:t>T</w:t>
      </w:r>
      <w:r w:rsidRPr="00842823">
        <w:rPr>
          <w:rFonts w:hint="eastAsia"/>
          <w:szCs w:val="20"/>
        </w:rPr>
        <w:t>he candidate values are same as those for the UE capability of minimum time gap, i.e., {V1=5, V2=13, V3=37}ms</w:t>
      </w:r>
    </w:p>
    <w:p w14:paraId="7C56799E"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T</w:t>
      </w:r>
      <w:r w:rsidRPr="00842823">
        <w:rPr>
          <w:szCs w:val="20"/>
        </w:rPr>
        <w:t xml:space="preserve">he </w:t>
      </w:r>
      <w:r w:rsidRPr="00842823">
        <w:rPr>
          <w:rFonts w:hint="eastAsia"/>
          <w:szCs w:val="20"/>
        </w:rPr>
        <w:t xml:space="preserve">reported </w:t>
      </w:r>
      <w:r w:rsidRPr="00842823">
        <w:rPr>
          <w:szCs w:val="20"/>
        </w:rPr>
        <w:t>UAI value</w:t>
      </w:r>
      <w:r w:rsidRPr="00842823">
        <w:rPr>
          <w:rFonts w:hint="eastAsia"/>
          <w:szCs w:val="20"/>
        </w:rPr>
        <w:t xml:space="preserve"> is</w:t>
      </w:r>
      <w:r w:rsidRPr="00842823">
        <w:rPr>
          <w:szCs w:val="20"/>
        </w:rPr>
        <w:t xml:space="preserve"> equal to or longer than the minimum time gap reported by UE capability</w:t>
      </w:r>
      <w:r w:rsidRPr="00842823">
        <w:rPr>
          <w:rFonts w:hint="eastAsia"/>
          <w:szCs w:val="20"/>
        </w:rPr>
        <w:t xml:space="preserve"> for a UE</w:t>
      </w:r>
    </w:p>
    <w:p w14:paraId="1C84A753" w14:textId="77777777" w:rsidR="001655DA" w:rsidRPr="00842823" w:rsidRDefault="001655DA" w:rsidP="001655DA">
      <w:pPr>
        <w:rPr>
          <w:szCs w:val="20"/>
          <w:lang w:eastAsia="ko-KR" w:bidi="ar"/>
        </w:rPr>
      </w:pPr>
      <w:r w:rsidRPr="00842823">
        <w:rPr>
          <w:rFonts w:hint="eastAsia"/>
          <w:szCs w:val="20"/>
          <w:lang w:eastAsia="ko-KR" w:bidi="ar"/>
        </w:rPr>
        <w:t>Note: There is no change to the RAN1 agreed definition for UAI</w:t>
      </w:r>
    </w:p>
    <w:p w14:paraId="2813D79F" w14:textId="77777777" w:rsidR="001655DA" w:rsidRDefault="001655DA" w:rsidP="001655DA">
      <w:pPr>
        <w:rPr>
          <w:szCs w:val="20"/>
          <w:lang w:eastAsia="zh-CN" w:bidi="ar"/>
        </w:rPr>
      </w:pPr>
    </w:p>
    <w:p w14:paraId="1C43B8A5" w14:textId="77777777" w:rsidR="001655DA" w:rsidRPr="00842823" w:rsidRDefault="001655DA" w:rsidP="001655DA">
      <w:pPr>
        <w:rPr>
          <w:szCs w:val="20"/>
          <w:lang w:eastAsia="zh-CN" w:bidi="ar"/>
        </w:rPr>
      </w:pPr>
      <w:r w:rsidRPr="006B1885">
        <w:rPr>
          <w:b/>
          <w:bCs/>
          <w:szCs w:val="20"/>
          <w:lang w:eastAsia="zh-CN" w:bidi="ar"/>
        </w:rPr>
        <w:t>R1-2504886</w:t>
      </w:r>
      <w:r w:rsidRPr="00B03992">
        <w:rPr>
          <w:szCs w:val="20"/>
          <w:lang w:eastAsia="zh-CN" w:bidi="ar"/>
        </w:rPr>
        <w:tab/>
        <w:t>FL summary #4 on LP-WUS operation in CONNECTED mode</w:t>
      </w:r>
      <w:r w:rsidRPr="00B03992">
        <w:rPr>
          <w:szCs w:val="20"/>
          <w:lang w:eastAsia="zh-CN" w:bidi="ar"/>
        </w:rPr>
        <w:tab/>
        <w:t>Moderator (NTT DOCOMO)</w:t>
      </w:r>
    </w:p>
    <w:p w14:paraId="6D0F4929" w14:textId="77777777" w:rsidR="001655DA" w:rsidRDefault="001655DA" w:rsidP="001655DA">
      <w:pPr>
        <w:rPr>
          <w:szCs w:val="20"/>
          <w:lang w:eastAsia="zh-CN" w:bidi="ar"/>
        </w:rPr>
      </w:pPr>
    </w:p>
    <w:p w14:paraId="7E76A513" w14:textId="77777777" w:rsidR="001655DA" w:rsidRPr="006B1885" w:rsidRDefault="001655DA" w:rsidP="001655DA">
      <w:pPr>
        <w:rPr>
          <w:sz w:val="21"/>
          <w:szCs w:val="28"/>
          <w:lang w:eastAsia="x-none"/>
        </w:rPr>
      </w:pPr>
      <w:r w:rsidRPr="006B1885">
        <w:rPr>
          <w:b/>
          <w:bCs/>
          <w:sz w:val="21"/>
          <w:szCs w:val="28"/>
          <w:lang w:eastAsia="x-none"/>
        </w:rPr>
        <w:t>R1-2504887</w:t>
      </w:r>
      <w:r w:rsidRPr="006B1885">
        <w:rPr>
          <w:sz w:val="21"/>
          <w:szCs w:val="28"/>
          <w:lang w:eastAsia="x-none"/>
        </w:rPr>
        <w:tab/>
        <w:t>Draft reply LS on LP-WUS in RRC_CONNECTED</w:t>
      </w:r>
      <w:r w:rsidRPr="006B1885">
        <w:rPr>
          <w:sz w:val="21"/>
          <w:szCs w:val="28"/>
          <w:lang w:eastAsia="x-none"/>
        </w:rPr>
        <w:tab/>
        <w:t>Moderator (NTT DOCOMO)</w:t>
      </w:r>
    </w:p>
    <w:p w14:paraId="28A7BB6C" w14:textId="77777777" w:rsidR="001655DA" w:rsidRPr="0049586A" w:rsidRDefault="001655DA" w:rsidP="001655DA">
      <w:pPr>
        <w:rPr>
          <w:rFonts w:eastAsia="Yu Mincho"/>
          <w:sz w:val="21"/>
          <w:szCs w:val="28"/>
          <w:lang w:eastAsia="ja-JP"/>
        </w:rPr>
      </w:pPr>
      <w:r w:rsidRPr="006B1885">
        <w:rPr>
          <w:rFonts w:hint="eastAsia"/>
          <w:sz w:val="21"/>
          <w:szCs w:val="28"/>
          <w:lang w:eastAsia="ko-KR"/>
        </w:rPr>
        <w:t>Final</w:t>
      </w:r>
      <w:r w:rsidRPr="006B1885">
        <w:rPr>
          <w:sz w:val="21"/>
          <w:szCs w:val="28"/>
          <w:lang w:eastAsia="x-none"/>
        </w:rPr>
        <w:t xml:space="preserve"> reply LS on LP-WUS in RRC_CONNECTED</w:t>
      </w:r>
      <w:r w:rsidRPr="006B1885">
        <w:rPr>
          <w:rFonts w:hint="eastAsia"/>
          <w:sz w:val="21"/>
          <w:szCs w:val="28"/>
          <w:lang w:eastAsia="ko-KR"/>
        </w:rPr>
        <w:t xml:space="preserve"> is </w:t>
      </w:r>
      <w:r w:rsidRPr="006B1885">
        <w:rPr>
          <w:rFonts w:hint="eastAsia"/>
          <w:sz w:val="21"/>
          <w:szCs w:val="28"/>
          <w:highlight w:val="green"/>
          <w:lang w:eastAsia="ko-KR"/>
        </w:rPr>
        <w:t xml:space="preserve">endorsed in </w:t>
      </w:r>
      <w:r w:rsidRPr="006B1885">
        <w:rPr>
          <w:sz w:val="21"/>
          <w:szCs w:val="28"/>
          <w:highlight w:val="green"/>
          <w:lang w:eastAsia="x-none"/>
        </w:rPr>
        <w:t>R1-250488</w:t>
      </w:r>
      <w:r w:rsidRPr="006B1885">
        <w:rPr>
          <w:rFonts w:eastAsia="Yu Mincho" w:hint="eastAsia"/>
          <w:sz w:val="21"/>
          <w:szCs w:val="28"/>
          <w:highlight w:val="green"/>
          <w:lang w:eastAsia="ja-JP"/>
        </w:rPr>
        <w:t>8</w:t>
      </w:r>
    </w:p>
    <w:p w14:paraId="45CDD8E7" w14:textId="77777777" w:rsidR="001655DA" w:rsidRDefault="001655DA" w:rsidP="001655DA">
      <w:pPr>
        <w:rPr>
          <w:szCs w:val="20"/>
          <w:lang w:eastAsia="zh-CN" w:bidi="ar"/>
        </w:rPr>
      </w:pPr>
    </w:p>
    <w:p w14:paraId="0506F861"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7734846" w14:textId="77777777" w:rsidR="001655DA" w:rsidRPr="00BA73BB" w:rsidRDefault="001655DA" w:rsidP="001655DA">
      <w:pPr>
        <w:rPr>
          <w:sz w:val="21"/>
          <w:szCs w:val="21"/>
          <w:lang w:eastAsia="zh-CN"/>
        </w:rPr>
      </w:pPr>
      <w:r w:rsidRPr="00BA73BB">
        <w:rPr>
          <w:sz w:val="21"/>
          <w:szCs w:val="21"/>
          <w:lang w:eastAsia="zh-CN"/>
        </w:rPr>
        <w:t>Nominal MO duration (X1, in unit of OFDM symbols) and actual LP-WUS duration (X2, in unit of OFDM symbols) are configured</w:t>
      </w:r>
      <w:r w:rsidRPr="00BA73BB">
        <w:rPr>
          <w:rFonts w:eastAsia="Yu Mincho" w:hint="eastAsia"/>
          <w:sz w:val="21"/>
          <w:szCs w:val="21"/>
          <w:lang w:eastAsia="ja-JP"/>
        </w:rPr>
        <w:t xml:space="preserve"> for LP-WUS in connected mode</w:t>
      </w:r>
      <w:r w:rsidRPr="00BA73BB">
        <w:rPr>
          <w:sz w:val="21"/>
          <w:szCs w:val="21"/>
          <w:lang w:eastAsia="zh-CN"/>
        </w:rPr>
        <w:t>. (Alt C)</w:t>
      </w:r>
    </w:p>
    <w:p w14:paraId="1CA8979F" w14:textId="77777777" w:rsidR="001655DA" w:rsidRPr="00CE28E9" w:rsidRDefault="001655DA" w:rsidP="001655DA">
      <w:pPr>
        <w:numPr>
          <w:ilvl w:val="0"/>
          <w:numId w:val="78"/>
        </w:numPr>
        <w:rPr>
          <w:sz w:val="21"/>
          <w:szCs w:val="21"/>
          <w:lang w:eastAsia="x-none"/>
        </w:rPr>
      </w:pPr>
      <w:r w:rsidRPr="00CE28E9">
        <w:rPr>
          <w:sz w:val="21"/>
          <w:szCs w:val="21"/>
          <w:lang w:eastAsia="x-none"/>
        </w:rPr>
        <w:t>A LP-WUS MO spans the nominal MO duration (i.e., the LP-WUS MO duration is the same as the nominal MO duration.)</w:t>
      </w:r>
    </w:p>
    <w:p w14:paraId="0ACD81B6" w14:textId="77777777" w:rsidR="001655DA" w:rsidRPr="00CE28E9" w:rsidRDefault="001655DA" w:rsidP="001655DA">
      <w:pPr>
        <w:numPr>
          <w:ilvl w:val="0"/>
          <w:numId w:val="78"/>
        </w:numPr>
        <w:rPr>
          <w:sz w:val="21"/>
          <w:szCs w:val="21"/>
          <w:lang w:eastAsia="x-none"/>
        </w:rPr>
      </w:pPr>
      <w:r w:rsidRPr="00CE28E9">
        <w:rPr>
          <w:sz w:val="21"/>
          <w:szCs w:val="21"/>
          <w:lang w:eastAsia="x-none"/>
        </w:rPr>
        <w:t>If the number of available OFDM symbols within the nominal MO duration is no less than the actual LP-WUS duration, UE monitors LP-WUS on the first X2 available symbols within the LP-WUS MO.</w:t>
      </w:r>
    </w:p>
    <w:p w14:paraId="08F5D985" w14:textId="77777777" w:rsidR="001655DA" w:rsidRPr="00CE28E9" w:rsidRDefault="001655DA" w:rsidP="001655DA">
      <w:pPr>
        <w:numPr>
          <w:ilvl w:val="0"/>
          <w:numId w:val="78"/>
        </w:numPr>
        <w:rPr>
          <w:sz w:val="21"/>
          <w:szCs w:val="21"/>
          <w:lang w:eastAsia="x-none"/>
        </w:rPr>
      </w:pPr>
      <w:r w:rsidRPr="00CE28E9">
        <w:rPr>
          <w:sz w:val="21"/>
          <w:szCs w:val="21"/>
          <w:lang w:eastAsia="x-none"/>
        </w:rPr>
        <w:t>Otherwise, UE does not monitor LP-WUS in this MO (i.e., the MO is dropped).</w:t>
      </w:r>
    </w:p>
    <w:p w14:paraId="5AA671D8" w14:textId="77777777" w:rsidR="001655DA" w:rsidRDefault="001655DA" w:rsidP="001655DA">
      <w:pPr>
        <w:numPr>
          <w:ilvl w:val="0"/>
          <w:numId w:val="78"/>
        </w:numPr>
        <w:rPr>
          <w:sz w:val="21"/>
          <w:szCs w:val="21"/>
          <w:lang w:eastAsia="x-none"/>
        </w:rPr>
      </w:pPr>
      <w:r w:rsidRPr="00CE28E9">
        <w:rPr>
          <w:sz w:val="21"/>
          <w:szCs w:val="21"/>
          <w:lang w:eastAsia="x-none"/>
        </w:rPr>
        <w:t>Note: Any symbols that are not defined as unavailable are available symbols for LP-WUS.</w:t>
      </w:r>
    </w:p>
    <w:p w14:paraId="3E6A63F4" w14:textId="77777777" w:rsidR="001655DA" w:rsidRDefault="001655DA" w:rsidP="001655DA">
      <w:pPr>
        <w:numPr>
          <w:ilvl w:val="0"/>
          <w:numId w:val="78"/>
        </w:numPr>
        <w:rPr>
          <w:sz w:val="21"/>
          <w:szCs w:val="21"/>
          <w:lang w:eastAsia="x-none"/>
        </w:rPr>
      </w:pPr>
      <w:r>
        <w:rPr>
          <w:sz w:val="21"/>
          <w:szCs w:val="21"/>
          <w:lang w:eastAsia="x-none"/>
        </w:rPr>
        <w:t xml:space="preserve">Further discuss possible introduction of UE capability to restrict configuration of LP-WUS MO and LP-WUS duration. For example, </w:t>
      </w:r>
    </w:p>
    <w:p w14:paraId="1289647B" w14:textId="77777777" w:rsidR="001655DA" w:rsidRPr="00877910" w:rsidRDefault="001655DA" w:rsidP="001655DA">
      <w:pPr>
        <w:pStyle w:val="affff2"/>
        <w:widowControl/>
        <w:numPr>
          <w:ilvl w:val="1"/>
          <w:numId w:val="78"/>
        </w:numPr>
        <w:spacing w:line="252" w:lineRule="auto"/>
        <w:ind w:firstLineChars="0"/>
        <w:contextualSpacing/>
        <w:rPr>
          <w:rFonts w:ascii="Times New Roman" w:hAnsi="Times New Roman"/>
          <w:b/>
          <w:bCs/>
          <w:szCs w:val="21"/>
        </w:rPr>
      </w:pPr>
      <w:r w:rsidRPr="00877910">
        <w:rPr>
          <w:rFonts w:ascii="Times New Roman" w:hAnsi="Times New Roman"/>
          <w:szCs w:val="21"/>
        </w:rPr>
        <w:lastRenderedPageBreak/>
        <w:t>A LP-WUS spans a number of consecutive OFDM symbols according to the configured LP-WUS duration</w:t>
      </w:r>
    </w:p>
    <w:p w14:paraId="3BE0782F" w14:textId="77777777" w:rsidR="001655DA" w:rsidRPr="00877910" w:rsidRDefault="001655DA" w:rsidP="001655DA">
      <w:pPr>
        <w:pStyle w:val="affff2"/>
        <w:widowControl/>
        <w:numPr>
          <w:ilvl w:val="1"/>
          <w:numId w:val="78"/>
        </w:numPr>
        <w:spacing w:line="252" w:lineRule="auto"/>
        <w:ind w:firstLineChars="0"/>
        <w:contextualSpacing/>
        <w:rPr>
          <w:rFonts w:ascii="Times New Roman" w:hAnsi="Times New Roman"/>
          <w:b/>
          <w:bCs/>
          <w:szCs w:val="21"/>
        </w:rPr>
      </w:pPr>
      <w:r w:rsidRPr="00877910">
        <w:rPr>
          <w:rFonts w:ascii="Times New Roman" w:hAnsi="Times New Roman"/>
          <w:szCs w:val="21"/>
        </w:rPr>
        <w:t>If there is at least one OFDM symbol unavailable for the LP-WUS MO within the OFDM symbols where the LP-WUS would span, the UE does not monitor the LP-WUS in the MO</w:t>
      </w:r>
    </w:p>
    <w:p w14:paraId="2D6F7113" w14:textId="77777777" w:rsidR="001655DA" w:rsidRDefault="001655DA" w:rsidP="001655DA">
      <w:pPr>
        <w:rPr>
          <w:szCs w:val="20"/>
          <w:lang w:eastAsia="zh-CN" w:bidi="ar"/>
        </w:rPr>
      </w:pPr>
    </w:p>
    <w:p w14:paraId="2751C31D"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6B707E1" w14:textId="77777777" w:rsidR="001655DA" w:rsidRPr="00BA73BB" w:rsidRDefault="001655DA" w:rsidP="001655DA">
      <w:pPr>
        <w:pStyle w:val="a2"/>
        <w:spacing w:after="0"/>
        <w:rPr>
          <w:lang w:eastAsia="zh-CN"/>
        </w:rPr>
      </w:pPr>
      <w:r w:rsidRPr="00BA73BB">
        <w:rPr>
          <w:rFonts w:hint="eastAsia"/>
          <w:lang w:eastAsia="zh-CN"/>
        </w:rPr>
        <w:t>For</w:t>
      </w:r>
      <w:r w:rsidRPr="00BA73BB">
        <w:rPr>
          <w:lang w:eastAsia="zh-CN"/>
        </w:rPr>
        <w:t xml:space="preserve"> UE to determine </w:t>
      </w:r>
      <w:r w:rsidRPr="00BA73BB">
        <w:t>whether a symbol is available for LP-WUS</w:t>
      </w:r>
      <w:r w:rsidRPr="00BA73BB">
        <w:rPr>
          <w:rFonts w:hint="eastAsia"/>
        </w:rPr>
        <w:t xml:space="preserve"> in connected mode</w:t>
      </w:r>
      <w:r w:rsidRPr="00BA73BB">
        <w:t>, at least the following is supported:</w:t>
      </w:r>
    </w:p>
    <w:p w14:paraId="36B5FC22" w14:textId="77777777" w:rsidR="001655DA" w:rsidRPr="00877910" w:rsidRDefault="001655DA" w:rsidP="001655DA">
      <w:pPr>
        <w:pStyle w:val="a2"/>
        <w:numPr>
          <w:ilvl w:val="0"/>
          <w:numId w:val="77"/>
        </w:numPr>
        <w:spacing w:after="0"/>
        <w:rPr>
          <w:lang w:eastAsia="zh-CN"/>
        </w:rPr>
      </w:pPr>
      <w:r w:rsidRPr="00877910">
        <w:t>A</w:t>
      </w:r>
      <w:r w:rsidRPr="00877910">
        <w:rPr>
          <w:rFonts w:hint="eastAsia"/>
        </w:rPr>
        <w:t xml:space="preserve"> </w:t>
      </w:r>
      <w:r w:rsidRPr="00877910">
        <w:rPr>
          <w:lang w:eastAsia="zh-CN"/>
        </w:rPr>
        <w:t>unit</w:t>
      </w:r>
      <w:r w:rsidRPr="00877910">
        <w:rPr>
          <w:rFonts w:hint="eastAsia"/>
        </w:rPr>
        <w:t xml:space="preserve"> </w:t>
      </w:r>
      <w:r w:rsidRPr="00877910">
        <w:rPr>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7E96836F" w14:textId="77777777" w:rsidR="001655DA" w:rsidRPr="00877910" w:rsidRDefault="001655DA" w:rsidP="001655DA">
      <w:pPr>
        <w:pStyle w:val="a2"/>
        <w:numPr>
          <w:ilvl w:val="1"/>
          <w:numId w:val="77"/>
        </w:numPr>
        <w:spacing w:after="0"/>
        <w:rPr>
          <w:lang w:eastAsia="zh-CN"/>
        </w:rPr>
      </w:pPr>
      <w:r w:rsidRPr="00877910">
        <w:rPr>
          <w:lang w:eastAsia="zh-CN"/>
        </w:rPr>
        <w:t>‘1’ in unit-level bitmap means the symbol level bitmap is applied to determine which symbols are unavailable in the unit for LP-WUS (‘0’ means unavailable).</w:t>
      </w:r>
    </w:p>
    <w:p w14:paraId="6F3D266B" w14:textId="77777777" w:rsidR="001655DA" w:rsidRPr="00877910" w:rsidRDefault="001655DA" w:rsidP="001655DA">
      <w:pPr>
        <w:pStyle w:val="a2"/>
        <w:numPr>
          <w:ilvl w:val="1"/>
          <w:numId w:val="77"/>
        </w:numPr>
        <w:spacing w:after="0"/>
        <w:rPr>
          <w:lang w:eastAsia="zh-CN"/>
        </w:rPr>
      </w:pPr>
      <w:r w:rsidRPr="00877910">
        <w:rPr>
          <w:lang w:eastAsia="zh-CN"/>
        </w:rPr>
        <w:t>‘0’ in unit-level bitmap means: all the symbols in the unit are unavailable for LP-WUS</w:t>
      </w:r>
    </w:p>
    <w:p w14:paraId="17F7C2B2" w14:textId="77777777" w:rsidR="001655DA" w:rsidRPr="00877910" w:rsidRDefault="001655DA" w:rsidP="001655DA">
      <w:pPr>
        <w:pStyle w:val="a2"/>
        <w:numPr>
          <w:ilvl w:val="0"/>
          <w:numId w:val="77"/>
        </w:numPr>
        <w:spacing w:after="0"/>
        <w:rPr>
          <w:lang w:eastAsia="zh-CN"/>
        </w:rPr>
      </w:pPr>
      <w:r w:rsidRPr="00877910">
        <w:rPr>
          <w:lang w:eastAsia="zh-CN"/>
        </w:rPr>
        <w:t>If the slot-level bitmap is not configured, UE assumes all 1’s for the bitmap.</w:t>
      </w:r>
    </w:p>
    <w:p w14:paraId="16F4E8D4" w14:textId="77777777" w:rsidR="001655DA" w:rsidRPr="00877910" w:rsidRDefault="001655DA" w:rsidP="001655DA">
      <w:pPr>
        <w:pStyle w:val="a2"/>
        <w:numPr>
          <w:ilvl w:val="0"/>
          <w:numId w:val="77"/>
        </w:numPr>
        <w:spacing w:after="0"/>
        <w:rPr>
          <w:lang w:eastAsia="zh-CN"/>
        </w:rPr>
      </w:pPr>
      <w:r w:rsidRPr="00877910">
        <w:rPr>
          <w:lang w:eastAsia="zh-CN"/>
        </w:rPr>
        <w:t>If the symbol-level bitmap is not configured, UE assumes all 1’s for the bitmap.</w:t>
      </w:r>
    </w:p>
    <w:p w14:paraId="4C94CF67" w14:textId="77777777" w:rsidR="001655DA" w:rsidRDefault="001655DA" w:rsidP="001655DA">
      <w:pPr>
        <w:rPr>
          <w:szCs w:val="20"/>
          <w:lang w:eastAsia="zh-CN" w:bidi="ar"/>
        </w:rPr>
      </w:pPr>
    </w:p>
    <w:p w14:paraId="03E579B7"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57B060C" w14:textId="77777777" w:rsidR="001655DA" w:rsidRPr="00BA73BB" w:rsidRDefault="001655DA" w:rsidP="001655DA">
      <w:pPr>
        <w:rPr>
          <w:sz w:val="21"/>
          <w:szCs w:val="21"/>
          <w:lang w:eastAsia="zh-CN"/>
        </w:rPr>
      </w:pPr>
      <w:r w:rsidRPr="00BA73BB">
        <w:rPr>
          <w:sz w:val="21"/>
          <w:szCs w:val="21"/>
          <w:lang w:eastAsia="zh-CN"/>
        </w:rPr>
        <w:t xml:space="preserve">For the handling of at least PCell/PSCell SSB </w:t>
      </w:r>
      <w:r w:rsidRPr="00BA73BB">
        <w:rPr>
          <w:rFonts w:hint="eastAsia"/>
          <w:sz w:val="21"/>
          <w:szCs w:val="21"/>
          <w:lang w:eastAsia="ko-KR"/>
        </w:rPr>
        <w:t xml:space="preserve">for </w:t>
      </w:r>
      <w:r w:rsidRPr="00BA73BB">
        <w:rPr>
          <w:rFonts w:eastAsia="Yu Mincho" w:hint="eastAsia"/>
          <w:sz w:val="21"/>
          <w:szCs w:val="21"/>
          <w:lang w:eastAsia="ja-JP"/>
        </w:rPr>
        <w:t xml:space="preserve">connected </w:t>
      </w:r>
      <w:r w:rsidRPr="00BA73BB">
        <w:rPr>
          <w:rFonts w:hint="eastAsia"/>
          <w:sz w:val="21"/>
          <w:szCs w:val="21"/>
          <w:lang w:eastAsia="ko-KR"/>
        </w:rPr>
        <w:t>mode</w:t>
      </w:r>
      <w:r w:rsidRPr="00BA73BB">
        <w:rPr>
          <w:sz w:val="21"/>
          <w:szCs w:val="21"/>
          <w:lang w:eastAsia="zh-CN"/>
        </w:rPr>
        <w:t>,</w:t>
      </w:r>
      <w:r w:rsidRPr="00BA73BB">
        <w:rPr>
          <w:rFonts w:hint="eastAsia"/>
          <w:sz w:val="21"/>
          <w:szCs w:val="21"/>
          <w:lang w:eastAsia="ko-KR"/>
        </w:rPr>
        <w:t xml:space="preserve"> t</w:t>
      </w:r>
      <w:r w:rsidRPr="00BA73BB">
        <w:rPr>
          <w:sz w:val="21"/>
          <w:szCs w:val="21"/>
          <w:lang w:eastAsia="zh-CN"/>
        </w:rPr>
        <w:t xml:space="preserve">he SSB symbols are considered as unavailable for LP-WUS </w:t>
      </w:r>
    </w:p>
    <w:p w14:paraId="2BA3C66A" w14:textId="77777777" w:rsidR="001655DA" w:rsidRPr="00877910" w:rsidRDefault="001655DA" w:rsidP="001655DA">
      <w:pPr>
        <w:rPr>
          <w:rFonts w:eastAsia="Yu Mincho"/>
          <w:sz w:val="21"/>
          <w:szCs w:val="21"/>
          <w:lang w:eastAsia="ja-JP"/>
        </w:rPr>
      </w:pPr>
    </w:p>
    <w:p w14:paraId="44FF91FF"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B90B40A" w14:textId="77777777" w:rsidR="001655DA" w:rsidRPr="00BA73BB" w:rsidRDefault="001655DA" w:rsidP="001655DA">
      <w:pPr>
        <w:rPr>
          <w:rFonts w:eastAsia="Yu Mincho"/>
          <w:sz w:val="21"/>
          <w:szCs w:val="21"/>
          <w:lang w:eastAsia="ja-JP"/>
        </w:rPr>
      </w:pPr>
      <w:r w:rsidRPr="00BA73BB">
        <w:rPr>
          <w:rFonts w:eastAsia="Yu Mincho" w:hint="eastAsia"/>
          <w:sz w:val="21"/>
          <w:szCs w:val="21"/>
          <w:lang w:eastAsia="ja-JP"/>
        </w:rPr>
        <w:t>The UL symbols</w:t>
      </w:r>
      <w:r w:rsidRPr="00BA73BB">
        <w:rPr>
          <w:rFonts w:eastAsia="Yu Mincho"/>
          <w:sz w:val="21"/>
          <w:szCs w:val="21"/>
          <w:lang w:eastAsia="ja-JP"/>
        </w:rPr>
        <w:t>/slots</w:t>
      </w:r>
      <w:r w:rsidRPr="00BA73BB">
        <w:rPr>
          <w:rFonts w:eastAsia="Yu Mincho" w:hint="eastAsia"/>
          <w:sz w:val="21"/>
          <w:szCs w:val="21"/>
          <w:lang w:eastAsia="ja-JP"/>
        </w:rPr>
        <w:t xml:space="preserve"> </w:t>
      </w:r>
      <w:r w:rsidRPr="00BA73BB">
        <w:rPr>
          <w:rFonts w:eastAsia="Yu Mincho"/>
          <w:sz w:val="21"/>
          <w:szCs w:val="21"/>
          <w:lang w:eastAsia="ja-JP"/>
        </w:rPr>
        <w:t>configured</w:t>
      </w:r>
      <w:r w:rsidRPr="00BA73BB">
        <w:rPr>
          <w:rFonts w:eastAsia="Yu Mincho" w:hint="eastAsia"/>
          <w:sz w:val="21"/>
          <w:szCs w:val="21"/>
          <w:lang w:eastAsia="ja-JP"/>
        </w:rPr>
        <w:t xml:space="preserve"> in</w:t>
      </w:r>
      <w:r w:rsidRPr="00BA73BB">
        <w:rPr>
          <w:sz w:val="21"/>
          <w:szCs w:val="21"/>
        </w:rPr>
        <w:t xml:space="preserve"> </w:t>
      </w:r>
      <w:r w:rsidRPr="00BA73BB">
        <w:rPr>
          <w:rFonts w:eastAsia="Yu Mincho"/>
          <w:i/>
          <w:iCs/>
          <w:sz w:val="21"/>
          <w:szCs w:val="21"/>
          <w:lang w:eastAsia="ja-JP"/>
        </w:rPr>
        <w:t>tdd-UL-DL-configurationCommon</w:t>
      </w:r>
      <w:r w:rsidRPr="00BA73BB">
        <w:rPr>
          <w:rFonts w:eastAsia="Yu Mincho" w:hint="eastAsia"/>
          <w:sz w:val="21"/>
          <w:szCs w:val="21"/>
          <w:lang w:eastAsia="ja-JP"/>
        </w:rPr>
        <w:t xml:space="preserve"> or</w:t>
      </w:r>
      <w:r w:rsidRPr="00BA73BB">
        <w:rPr>
          <w:i/>
          <w:iCs/>
          <w:sz w:val="21"/>
          <w:szCs w:val="21"/>
        </w:rPr>
        <w:t xml:space="preserve"> tdd</w:t>
      </w:r>
      <w:r w:rsidRPr="00BA73BB">
        <w:rPr>
          <w:sz w:val="21"/>
          <w:szCs w:val="21"/>
        </w:rPr>
        <w:t>-</w:t>
      </w:r>
      <w:r w:rsidRPr="00BA73BB">
        <w:rPr>
          <w:i/>
          <w:sz w:val="21"/>
          <w:szCs w:val="21"/>
        </w:rPr>
        <w:t>UL-DL-ConfigurationDedicated</w:t>
      </w:r>
      <w:r w:rsidRPr="00BA73BB">
        <w:rPr>
          <w:rFonts w:eastAsia="Yu Mincho" w:hint="eastAsia"/>
          <w:sz w:val="21"/>
          <w:szCs w:val="21"/>
          <w:lang w:eastAsia="ja-JP"/>
        </w:rPr>
        <w:t xml:space="preserve"> are </w:t>
      </w:r>
      <w:r w:rsidRPr="00BA73BB">
        <w:rPr>
          <w:rFonts w:eastAsia="Yu Mincho"/>
          <w:sz w:val="21"/>
          <w:szCs w:val="21"/>
          <w:lang w:eastAsia="ja-JP"/>
        </w:rPr>
        <w:t>considered</w:t>
      </w:r>
      <w:r w:rsidRPr="00BA73BB">
        <w:rPr>
          <w:rFonts w:eastAsia="Yu Mincho" w:hint="eastAsia"/>
          <w:sz w:val="21"/>
          <w:szCs w:val="21"/>
          <w:lang w:eastAsia="ja-JP"/>
        </w:rPr>
        <w:t xml:space="preserve"> as </w:t>
      </w:r>
      <w:r w:rsidRPr="00BA73BB">
        <w:rPr>
          <w:rFonts w:eastAsia="Yu Mincho"/>
          <w:sz w:val="21"/>
          <w:szCs w:val="21"/>
          <w:lang w:eastAsia="ja-JP"/>
        </w:rPr>
        <w:t>unavailable</w:t>
      </w:r>
      <w:r w:rsidRPr="00BA73BB">
        <w:rPr>
          <w:rFonts w:eastAsia="Yu Mincho" w:hint="eastAsia"/>
          <w:sz w:val="21"/>
          <w:szCs w:val="21"/>
          <w:lang w:eastAsia="ja-JP"/>
        </w:rPr>
        <w:t xml:space="preserve"> for LP-WUS in connected mode</w:t>
      </w:r>
    </w:p>
    <w:p w14:paraId="62BE02E6"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2E8219C8"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5023DA88" w14:textId="77777777" w:rsidR="0087153E" w:rsidRDefault="00000000">
      <w:pPr>
        <w:widowControl w:val="0"/>
        <w:numPr>
          <w:ilvl w:val="0"/>
          <w:numId w:val="69"/>
        </w:numPr>
        <w:tabs>
          <w:tab w:val="clear" w:pos="420"/>
        </w:tabs>
        <w:spacing w:after="120"/>
        <w:jc w:val="both"/>
        <w:rPr>
          <w:rFonts w:ascii="Times New Roman" w:hAnsi="Times New Roman"/>
          <w:szCs w:val="20"/>
        </w:rPr>
      </w:pPr>
      <w:bookmarkStart w:id="26" w:name="_Hlk175561005"/>
      <w:r>
        <w:rPr>
          <w:rFonts w:ascii="Times New Roman" w:eastAsiaTheme="minorEastAsia" w:hAnsi="Times New Roman"/>
          <w:szCs w:val="20"/>
          <w:lang w:eastAsia="zh-CN"/>
        </w:rPr>
        <w:t>RAN1 Chairman notes, RAN1#11</w:t>
      </w:r>
      <w:bookmarkEnd w:id="26"/>
      <w:r>
        <w:rPr>
          <w:rFonts w:ascii="Times New Roman" w:eastAsiaTheme="minorEastAsia" w:hAnsi="Times New Roman"/>
          <w:szCs w:val="20"/>
          <w:lang w:eastAsia="zh-CN"/>
        </w:rPr>
        <w:t>6</w:t>
      </w:r>
    </w:p>
    <w:p w14:paraId="0A837B2F"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RAN1 Chairman notes, RAN1#11</w:t>
      </w:r>
      <w:r>
        <w:rPr>
          <w:rFonts w:ascii="Times New Roman" w:eastAsiaTheme="minorEastAsia" w:hAnsi="Times New Roman"/>
          <w:szCs w:val="20"/>
          <w:lang w:eastAsia="zh-CN"/>
        </w:rPr>
        <w:t>6bis</w:t>
      </w:r>
    </w:p>
    <w:p w14:paraId="71198380"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RAN1#117</w:t>
      </w:r>
    </w:p>
    <w:p w14:paraId="7AD6C600"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RAN1#118</w:t>
      </w:r>
    </w:p>
    <w:p w14:paraId="1C76DB9F"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RAN1#118</w:t>
      </w:r>
      <w:r>
        <w:rPr>
          <w:rFonts w:ascii="Times New Roman" w:eastAsiaTheme="minorEastAsia" w:hAnsi="Times New Roman" w:hint="eastAsia"/>
          <w:kern w:val="0"/>
          <w:sz w:val="20"/>
          <w:szCs w:val="20"/>
        </w:rPr>
        <w:t>bis</w:t>
      </w:r>
    </w:p>
    <w:p w14:paraId="16D432B7"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RAN1#11</w:t>
      </w:r>
      <w:r>
        <w:rPr>
          <w:rFonts w:ascii="Times New Roman" w:eastAsiaTheme="minorEastAsia" w:hAnsi="Times New Roman" w:hint="eastAsia"/>
          <w:kern w:val="0"/>
          <w:sz w:val="20"/>
          <w:szCs w:val="20"/>
        </w:rPr>
        <w:t>9</w:t>
      </w:r>
    </w:p>
    <w:p w14:paraId="65AA42B0"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w:t>
      </w:r>
    </w:p>
    <w:p w14:paraId="4FCD3A38" w14:textId="77777777" w:rsidR="0087153E" w:rsidRPr="001655DA" w:rsidRDefault="00000000">
      <w:pPr>
        <w:pStyle w:val="affff2"/>
        <w:numPr>
          <w:ilvl w:val="0"/>
          <w:numId w:val="69"/>
        </w:numPr>
        <w:ind w:firstLineChars="0"/>
        <w:rPr>
          <w:rFonts w:ascii="Times New Roman" w:eastAsia="Times New Roman" w:hAnsi="Times New Roman"/>
          <w:kern w:val="0"/>
          <w:sz w:val="20"/>
          <w:szCs w:val="20"/>
          <w:lang w:eastAsia="en-US"/>
        </w:rPr>
      </w:pPr>
      <w:bookmarkStart w:id="27" w:name="_Hlk198914358"/>
      <w:r>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20bis</w:t>
      </w:r>
    </w:p>
    <w:bookmarkEnd w:id="27"/>
    <w:p w14:paraId="06464253" w14:textId="4F193EF7" w:rsidR="001655DA" w:rsidRPr="001655DA" w:rsidRDefault="001655DA" w:rsidP="001655DA">
      <w:pPr>
        <w:pStyle w:val="affff2"/>
        <w:numPr>
          <w:ilvl w:val="0"/>
          <w:numId w:val="69"/>
        </w:numPr>
        <w:ind w:firstLineChars="0"/>
        <w:rPr>
          <w:rFonts w:ascii="Times New Roman" w:eastAsia="Times New Roman" w:hAnsi="Times New Roman" w:hint="eastAsia"/>
          <w:kern w:val="0"/>
          <w:sz w:val="20"/>
          <w:szCs w:val="20"/>
          <w:lang w:eastAsia="en-US"/>
        </w:rPr>
      </w:pPr>
      <w:r w:rsidRPr="001655DA">
        <w:rPr>
          <w:rFonts w:ascii="Times New Roman" w:eastAsia="Times New Roman" w:hAnsi="Times New Roman"/>
          <w:kern w:val="0"/>
          <w:sz w:val="20"/>
          <w:szCs w:val="20"/>
          <w:lang w:eastAsia="en-US"/>
        </w:rPr>
        <w:t>RAN1 Chairman notes, RAN1#12</w:t>
      </w:r>
      <w:r>
        <w:rPr>
          <w:rFonts w:ascii="Times New Roman" w:eastAsiaTheme="minorEastAsia" w:hAnsi="Times New Roman" w:hint="eastAsia"/>
          <w:kern w:val="0"/>
          <w:sz w:val="20"/>
          <w:szCs w:val="20"/>
        </w:rPr>
        <w:t>1</w:t>
      </w:r>
    </w:p>
    <w:p w14:paraId="0F3F5FD9" w14:textId="77777777" w:rsidR="0087153E" w:rsidRDefault="0087153E">
      <w:pPr>
        <w:rPr>
          <w:rFonts w:ascii="Times New Roman" w:eastAsiaTheme="minorEastAsia" w:hAnsi="Times New Roman"/>
          <w:szCs w:val="20"/>
          <w:lang w:eastAsia="zh-CN"/>
        </w:rPr>
      </w:pPr>
    </w:p>
    <w:p w14:paraId="0D4CB1B8" w14:textId="77777777" w:rsidR="0087153E" w:rsidRDefault="0087153E">
      <w:pPr>
        <w:widowControl w:val="0"/>
        <w:spacing w:after="120"/>
        <w:ind w:left="420"/>
        <w:jc w:val="both"/>
        <w:rPr>
          <w:rFonts w:ascii="Times New Roman" w:hAnsi="Times New Roman"/>
          <w:szCs w:val="20"/>
        </w:rPr>
      </w:pPr>
    </w:p>
    <w:bookmarkEnd w:id="0"/>
    <w:p w14:paraId="524AA7ED" w14:textId="77777777" w:rsidR="0087153E" w:rsidRDefault="0087153E">
      <w:pPr>
        <w:widowControl w:val="0"/>
        <w:spacing w:after="120"/>
        <w:jc w:val="both"/>
        <w:rPr>
          <w:rFonts w:ascii="Times New Roman" w:eastAsiaTheme="minorEastAsia" w:hAnsi="Times New Roman"/>
          <w:lang w:eastAsia="zh-CN"/>
        </w:rPr>
      </w:pPr>
    </w:p>
    <w:p w14:paraId="1518FEE6" w14:textId="77777777" w:rsidR="0087153E" w:rsidRDefault="0087153E">
      <w:pPr>
        <w:widowControl w:val="0"/>
        <w:spacing w:after="120"/>
        <w:jc w:val="both"/>
        <w:rPr>
          <w:rFonts w:ascii="Times New Roman" w:eastAsiaTheme="minorEastAsia" w:hAnsi="Times New Roman"/>
          <w:lang w:eastAsia="zh-CN"/>
        </w:rPr>
      </w:pPr>
    </w:p>
    <w:sectPr w:rsidR="0087153E">
      <w:footerReference w:type="default" r:id="rId10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817E0" w14:textId="77777777" w:rsidR="001D5EDF" w:rsidRDefault="001D5EDF">
      <w:r>
        <w:separator/>
      </w:r>
    </w:p>
  </w:endnote>
  <w:endnote w:type="continuationSeparator" w:id="0">
    <w:p w14:paraId="691105ED" w14:textId="77777777" w:rsidR="001D5EDF" w:rsidRDefault="001D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panose1 w:val="02010609060101010101"/>
    <w:charset w:val="00"/>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AutoText"/>
      </w:docPartObj>
    </w:sdtPr>
    <w:sdtContent>
      <w:sdt>
        <w:sdtPr>
          <w:id w:val="1728636285"/>
          <w:docPartObj>
            <w:docPartGallery w:val="AutoText"/>
          </w:docPartObj>
        </w:sdtPr>
        <w:sdtContent>
          <w:p w14:paraId="477D4452" w14:textId="77777777" w:rsidR="0087153E" w:rsidRDefault="00000000">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50</w:t>
            </w:r>
            <w:r>
              <w:rPr>
                <w:b/>
                <w:bCs/>
                <w:sz w:val="24"/>
                <w:szCs w:val="24"/>
              </w:rPr>
              <w:fldChar w:fldCharType="end"/>
            </w:r>
          </w:p>
        </w:sdtContent>
      </w:sdt>
    </w:sdtContent>
  </w:sdt>
  <w:p w14:paraId="2BB2CE0A" w14:textId="77777777" w:rsidR="0087153E" w:rsidRDefault="0087153E">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5074D" w14:textId="77777777" w:rsidR="001D5EDF" w:rsidRDefault="001D5EDF">
      <w:r>
        <w:separator/>
      </w:r>
    </w:p>
  </w:footnote>
  <w:footnote w:type="continuationSeparator" w:id="0">
    <w:p w14:paraId="4083FC07" w14:textId="77777777" w:rsidR="001D5EDF" w:rsidRDefault="001D5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2E3D63"/>
    <w:multiLevelType w:val="multilevel"/>
    <w:tmpl w:val="202E3D6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2" w15:restartNumberingAfterBreak="0">
    <w:nsid w:val="4857706D"/>
    <w:multiLevelType w:val="multilevel"/>
    <w:tmpl w:val="48577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1" w15:restartNumberingAfterBreak="0">
    <w:nsid w:val="56F66741"/>
    <w:multiLevelType w:val="multilevel"/>
    <w:tmpl w:val="56F667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3"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9166DAB"/>
    <w:multiLevelType w:val="multilevel"/>
    <w:tmpl w:val="59166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4"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5"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7" w15:restartNumberingAfterBreak="0">
    <w:nsid w:val="7070463A"/>
    <w:multiLevelType w:val="multilevel"/>
    <w:tmpl w:val="7070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13F5E28"/>
    <w:multiLevelType w:val="multilevel"/>
    <w:tmpl w:val="713F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779223">
    <w:abstractNumId w:val="3"/>
  </w:num>
  <w:num w:numId="2" w16cid:durableId="3947656">
    <w:abstractNumId w:val="5"/>
  </w:num>
  <w:num w:numId="3" w16cid:durableId="1880052136">
    <w:abstractNumId w:val="8"/>
  </w:num>
  <w:num w:numId="4" w16cid:durableId="1064372315">
    <w:abstractNumId w:val="9"/>
  </w:num>
  <w:num w:numId="5" w16cid:durableId="396368354">
    <w:abstractNumId w:val="6"/>
  </w:num>
  <w:num w:numId="6" w16cid:durableId="577784396">
    <w:abstractNumId w:val="2"/>
  </w:num>
  <w:num w:numId="7" w16cid:durableId="1850093929">
    <w:abstractNumId w:val="72"/>
  </w:num>
  <w:num w:numId="8" w16cid:durableId="71321489">
    <w:abstractNumId w:val="7"/>
  </w:num>
  <w:num w:numId="9" w16cid:durableId="1940406697">
    <w:abstractNumId w:val="4"/>
  </w:num>
  <w:num w:numId="10" w16cid:durableId="807208148">
    <w:abstractNumId w:val="1"/>
  </w:num>
  <w:num w:numId="11" w16cid:durableId="1959139211">
    <w:abstractNumId w:val="0"/>
  </w:num>
  <w:num w:numId="12" w16cid:durableId="432867016">
    <w:abstractNumId w:val="47"/>
  </w:num>
  <w:num w:numId="13" w16cid:durableId="482964012">
    <w:abstractNumId w:val="38"/>
  </w:num>
  <w:num w:numId="14" w16cid:durableId="889417598">
    <w:abstractNumId w:val="39"/>
  </w:num>
  <w:num w:numId="15" w16cid:durableId="158929137">
    <w:abstractNumId w:val="33"/>
  </w:num>
  <w:num w:numId="16" w16cid:durableId="1465273306">
    <w:abstractNumId w:val="66"/>
  </w:num>
  <w:num w:numId="17" w16cid:durableId="1885210580">
    <w:abstractNumId w:val="49"/>
  </w:num>
  <w:num w:numId="18" w16cid:durableId="712656627">
    <w:abstractNumId w:val="64"/>
  </w:num>
  <w:num w:numId="19" w16cid:durableId="1553924313">
    <w:abstractNumId w:val="29"/>
  </w:num>
  <w:num w:numId="20" w16cid:durableId="1933781518">
    <w:abstractNumId w:val="31"/>
  </w:num>
  <w:num w:numId="21" w16cid:durableId="688750370">
    <w:abstractNumId w:val="26"/>
  </w:num>
  <w:num w:numId="22" w16cid:durableId="1377583387">
    <w:abstractNumId w:val="53"/>
  </w:num>
  <w:num w:numId="23" w16cid:durableId="1531331613">
    <w:abstractNumId w:val="11"/>
  </w:num>
  <w:num w:numId="24" w16cid:durableId="720980279">
    <w:abstractNumId w:val="18"/>
  </w:num>
  <w:num w:numId="25" w16cid:durableId="502673337">
    <w:abstractNumId w:val="16"/>
  </w:num>
  <w:num w:numId="26" w16cid:durableId="1944533175">
    <w:abstractNumId w:val="73"/>
  </w:num>
  <w:num w:numId="27" w16cid:durableId="477915431">
    <w:abstractNumId w:val="20"/>
  </w:num>
  <w:num w:numId="28" w16cid:durableId="344677641">
    <w:abstractNumId w:val="61"/>
  </w:num>
  <w:num w:numId="29" w16cid:durableId="475071551">
    <w:abstractNumId w:val="22"/>
  </w:num>
  <w:num w:numId="30" w16cid:durableId="534120073">
    <w:abstractNumId w:val="63"/>
  </w:num>
  <w:num w:numId="31" w16cid:durableId="733548658">
    <w:abstractNumId w:val="15"/>
  </w:num>
  <w:num w:numId="32" w16cid:durableId="2107335894">
    <w:abstractNumId w:val="76"/>
  </w:num>
  <w:num w:numId="33" w16cid:durableId="354429197">
    <w:abstractNumId w:val="12"/>
  </w:num>
  <w:num w:numId="34" w16cid:durableId="215439264">
    <w:abstractNumId w:val="34"/>
  </w:num>
  <w:num w:numId="35" w16cid:durableId="898056296">
    <w:abstractNumId w:val="68"/>
  </w:num>
  <w:num w:numId="36" w16cid:durableId="823399334">
    <w:abstractNumId w:val="74"/>
  </w:num>
  <w:num w:numId="37" w16cid:durableId="1330214825">
    <w:abstractNumId w:val="54"/>
  </w:num>
  <w:num w:numId="38" w16cid:durableId="1619726266">
    <w:abstractNumId w:val="71"/>
  </w:num>
  <w:num w:numId="39" w16cid:durableId="1405225303">
    <w:abstractNumId w:val="67"/>
  </w:num>
  <w:num w:numId="40" w16cid:durableId="1051349540">
    <w:abstractNumId w:val="51"/>
  </w:num>
  <w:num w:numId="41" w16cid:durableId="626397849">
    <w:abstractNumId w:val="24"/>
  </w:num>
  <w:num w:numId="42" w16cid:durableId="693850690">
    <w:abstractNumId w:val="19"/>
  </w:num>
  <w:num w:numId="43" w16cid:durableId="1590847178">
    <w:abstractNumId w:val="75"/>
  </w:num>
  <w:num w:numId="44" w16cid:durableId="1241870515">
    <w:abstractNumId w:val="42"/>
  </w:num>
  <w:num w:numId="45" w16cid:durableId="1756171582">
    <w:abstractNumId w:val="37"/>
  </w:num>
  <w:num w:numId="46" w16cid:durableId="167258725">
    <w:abstractNumId w:val="44"/>
  </w:num>
  <w:num w:numId="47" w16cid:durableId="1263951552">
    <w:abstractNumId w:val="14"/>
  </w:num>
  <w:num w:numId="48" w16cid:durableId="733772800">
    <w:abstractNumId w:val="25"/>
  </w:num>
  <w:num w:numId="49" w16cid:durableId="1983609008">
    <w:abstractNumId w:val="13"/>
  </w:num>
  <w:num w:numId="50" w16cid:durableId="173959144">
    <w:abstractNumId w:val="23"/>
  </w:num>
  <w:num w:numId="51" w16cid:durableId="1774200901">
    <w:abstractNumId w:val="30"/>
  </w:num>
  <w:num w:numId="52" w16cid:durableId="1054544883">
    <w:abstractNumId w:val="79"/>
  </w:num>
  <w:num w:numId="53" w16cid:durableId="1733118945">
    <w:abstractNumId w:val="17"/>
  </w:num>
  <w:num w:numId="54" w16cid:durableId="2043237430">
    <w:abstractNumId w:val="10"/>
  </w:num>
  <w:num w:numId="55" w16cid:durableId="1714885510">
    <w:abstractNumId w:val="35"/>
  </w:num>
  <w:num w:numId="56" w16cid:durableId="391659431">
    <w:abstractNumId w:val="77"/>
  </w:num>
  <w:num w:numId="57" w16cid:durableId="1250501707">
    <w:abstractNumId w:val="60"/>
  </w:num>
  <w:num w:numId="58" w16cid:durableId="471099207">
    <w:abstractNumId w:val="32"/>
  </w:num>
  <w:num w:numId="59" w16cid:durableId="1711762589">
    <w:abstractNumId w:val="36"/>
  </w:num>
  <w:num w:numId="60" w16cid:durableId="1904481423">
    <w:abstractNumId w:val="62"/>
  </w:num>
  <w:num w:numId="61" w16cid:durableId="980227385">
    <w:abstractNumId w:val="52"/>
  </w:num>
  <w:num w:numId="62" w16cid:durableId="1698312968">
    <w:abstractNumId w:val="50"/>
  </w:num>
  <w:num w:numId="63" w16cid:durableId="1711488551">
    <w:abstractNumId w:val="69"/>
  </w:num>
  <w:num w:numId="64" w16cid:durableId="1036588846">
    <w:abstractNumId w:val="45"/>
  </w:num>
  <w:num w:numId="65" w16cid:durableId="1289775338">
    <w:abstractNumId w:val="21"/>
  </w:num>
  <w:num w:numId="66" w16cid:durableId="922570230">
    <w:abstractNumId w:val="40"/>
  </w:num>
  <w:num w:numId="67" w16cid:durableId="273288506">
    <w:abstractNumId w:val="65"/>
  </w:num>
  <w:num w:numId="68" w16cid:durableId="1370565371">
    <w:abstractNumId w:val="46"/>
  </w:num>
  <w:num w:numId="69" w16cid:durableId="2085449192">
    <w:abstractNumId w:val="78"/>
  </w:num>
  <w:num w:numId="70" w16cid:durableId="321348747">
    <w:abstractNumId w:val="41"/>
  </w:num>
  <w:num w:numId="71" w16cid:durableId="1026952016">
    <w:abstractNumId w:val="70"/>
  </w:num>
  <w:num w:numId="72" w16cid:durableId="1799839338">
    <w:abstractNumId w:val="59"/>
  </w:num>
  <w:num w:numId="73" w16cid:durableId="862744711">
    <w:abstractNumId w:val="58"/>
  </w:num>
  <w:num w:numId="74" w16cid:durableId="1196429195">
    <w:abstractNumId w:val="48"/>
  </w:num>
  <w:num w:numId="75" w16cid:durableId="1320500248">
    <w:abstractNumId w:val="27"/>
  </w:num>
  <w:num w:numId="76" w16cid:durableId="1643921639">
    <w:abstractNumId w:val="28"/>
  </w:num>
  <w:num w:numId="77" w16cid:durableId="2061979024">
    <w:abstractNumId w:val="56"/>
  </w:num>
  <w:num w:numId="78" w16cid:durableId="1052118134">
    <w:abstractNumId w:val="43"/>
  </w:num>
  <w:num w:numId="79" w16cid:durableId="1744915573">
    <w:abstractNumId w:val="57"/>
  </w:num>
  <w:num w:numId="80" w16cid:durableId="685057218">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73A"/>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BB"/>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1A"/>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24"/>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5DA"/>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1D3"/>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90"/>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339"/>
    <w:rsid w:val="001C4736"/>
    <w:rsid w:val="001C47CC"/>
    <w:rsid w:val="001C4D23"/>
    <w:rsid w:val="001C4E1B"/>
    <w:rsid w:val="001C4F0D"/>
    <w:rsid w:val="001C517C"/>
    <w:rsid w:val="001C53E4"/>
    <w:rsid w:val="001C5523"/>
    <w:rsid w:val="001C5617"/>
    <w:rsid w:val="001C56C5"/>
    <w:rsid w:val="001C5801"/>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EDF"/>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B9"/>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3FB4"/>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9D"/>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648"/>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AF3"/>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4DD"/>
    <w:rsid w:val="00410A29"/>
    <w:rsid w:val="00410A82"/>
    <w:rsid w:val="00410A9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0D"/>
    <w:rsid w:val="004C426C"/>
    <w:rsid w:val="004C428B"/>
    <w:rsid w:val="004C42C8"/>
    <w:rsid w:val="004C42D0"/>
    <w:rsid w:val="004C4355"/>
    <w:rsid w:val="004C4879"/>
    <w:rsid w:val="004C4956"/>
    <w:rsid w:val="004C49A9"/>
    <w:rsid w:val="004C49DE"/>
    <w:rsid w:val="004C4A70"/>
    <w:rsid w:val="004C4B9B"/>
    <w:rsid w:val="004C4C24"/>
    <w:rsid w:val="004C4D3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C97"/>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3E0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8A7"/>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271"/>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B0"/>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A4"/>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7C4"/>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15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5F7E"/>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969"/>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EAE"/>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8D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1F0"/>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57F95"/>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53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9C"/>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77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087"/>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61A"/>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69"/>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9DC"/>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C8"/>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5C4"/>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B9"/>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69"/>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04"/>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7EB"/>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3B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24"/>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971"/>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4BA"/>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5C5"/>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5FCA"/>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DD"/>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828"/>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EFD"/>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EB"/>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4A5"/>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3C5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333"/>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9D6"/>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74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1F856041"/>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4C70E8"/>
  <w15:docId w15:val="{C33FA31B-8A44-4871-9171-4233EA541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4"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envelope return" w:qFormat="1"/>
    <w:lsdException w:name="annotation reference" w:uiPriority="99" w:qFormat="1"/>
    <w:lsdException w:name="endnote text" w:qFormat="1"/>
    <w:lsdException w:name="table of authorities" w:qFormat="1"/>
    <w:lsdException w:name="macro" w:qFormat="1"/>
    <w:lsdException w:name="List" w:qFormat="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Indent 2" w:qFormat="1"/>
    <w:lsdException w:name="Block Text" w:qFormat="1"/>
    <w:lsdException w:name="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unhideWhenUsed="1"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qFormat/>
    <w:pPr>
      <w:spacing w:after="120"/>
      <w:jc w:val="both"/>
    </w:pPr>
    <w:rPr>
      <w:rFonts w:eastAsia="MS Mincho"/>
    </w:rPr>
  </w:style>
  <w:style w:type="paragraph" w:styleId="33">
    <w:name w:val="List 3"/>
    <w:basedOn w:val="a1"/>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spacing w:after="180"/>
      <w:contextualSpacing/>
    </w:pPr>
    <w:rPr>
      <w:rFonts w:ascii="Times New Roman" w:eastAsia="MS Mincho" w:hAnsi="Times New Roman"/>
      <w:szCs w:val="20"/>
      <w:lang w:val="en-GB"/>
    </w:rPr>
  </w:style>
  <w:style w:type="paragraph" w:styleId="80">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basedOn w:val="a1"/>
    <w:next w:val="a1"/>
    <w:link w:val="11"/>
    <w:qFormat/>
    <w:pPr>
      <w:overflowPunct w:val="0"/>
      <w:autoSpaceDE w:val="0"/>
      <w:autoSpaceDN w:val="0"/>
      <w:adjustRightInd w:val="0"/>
      <w:spacing w:before="120" w:after="120"/>
      <w:textAlignment w:val="baseline"/>
    </w:pPr>
    <w:rPr>
      <w:szCs w:val="20"/>
      <w:lang w:val="en-GB"/>
    </w:rPr>
  </w:style>
  <w:style w:type="paragraph" w:styleId="52">
    <w:name w:val="index 5"/>
    <w:basedOn w:val="a1"/>
    <w:next w:val="a1"/>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pPr>
      <w:shd w:val="clear" w:color="auto" w:fill="000080"/>
    </w:pPr>
  </w:style>
  <w:style w:type="paragraph" w:styleId="af3">
    <w:name w:val="toa heading"/>
    <w:basedOn w:val="a1"/>
    <w:next w:val="a1"/>
    <w:pPr>
      <w:spacing w:before="120"/>
    </w:pPr>
    <w:rPr>
      <w:rFonts w:asciiTheme="majorHAnsi" w:eastAsiaTheme="majorEastAsia" w:hAnsiTheme="majorHAnsi" w:cstheme="majorBidi"/>
      <w:sz w:val="24"/>
    </w:rPr>
  </w:style>
  <w:style w:type="paragraph" w:styleId="af4">
    <w:name w:val="annotation text"/>
    <w:basedOn w:val="a1"/>
    <w:link w:val="12"/>
    <w:uiPriority w:val="99"/>
    <w:qFormat/>
  </w:style>
  <w:style w:type="paragraph" w:styleId="60">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pPr>
      <w:spacing w:after="180"/>
    </w:pPr>
    <w:rPr>
      <w:rFonts w:ascii="Times New Roman" w:eastAsia="MS Mincho" w:hAnsi="Times New Roman"/>
      <w:szCs w:val="20"/>
      <w:lang w:val="en-GB"/>
    </w:rPr>
  </w:style>
  <w:style w:type="paragraph" w:styleId="34">
    <w:name w:val="Body Text 3"/>
    <w:basedOn w:val="a1"/>
    <w:link w:val="35"/>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pPr>
      <w:numPr>
        <w:numId w:val="6"/>
      </w:numPr>
      <w:spacing w:after="180"/>
      <w:contextualSpacing/>
    </w:pPr>
    <w:rPr>
      <w:rFonts w:ascii="Times New Roman" w:eastAsia="MS Mincho" w:hAnsi="Times New Roman"/>
      <w:szCs w:val="20"/>
      <w:lang w:val="en-GB"/>
    </w:rPr>
  </w:style>
  <w:style w:type="paragraph" w:styleId="21">
    <w:name w:val="List 2"/>
    <w:basedOn w:val="afb"/>
    <w:pPr>
      <w:numPr>
        <w:numId w:val="7"/>
      </w:numPr>
      <w:spacing w:before="180"/>
    </w:pPr>
    <w:rPr>
      <w:rFonts w:ascii="Arial" w:hAnsi="Arial"/>
      <w:sz w:val="22"/>
      <w:szCs w:val="20"/>
    </w:rPr>
  </w:style>
  <w:style w:type="paragraph" w:styleId="afb">
    <w:name w:val="List"/>
    <w:basedOn w:val="a1"/>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rPr>
      <w:rFonts w:ascii="Times New Roman" w:eastAsia="MS Mincho" w:hAnsi="Times New Roman"/>
      <w:i/>
      <w:iCs/>
      <w:szCs w:val="20"/>
      <w:lang w:val="en-GB"/>
    </w:rPr>
  </w:style>
  <w:style w:type="paragraph" w:styleId="42">
    <w:name w:val="index 4"/>
    <w:basedOn w:val="a1"/>
    <w:next w:val="a1"/>
    <w:pPr>
      <w:ind w:left="800" w:hanging="200"/>
    </w:pPr>
    <w:rPr>
      <w:rFonts w:ascii="Times New Roman" w:eastAsia="MS Mincho" w:hAnsi="Times New Roman"/>
      <w:szCs w:val="20"/>
      <w:lang w:val="en-GB"/>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3">
    <w:name w:val="List Continue 5"/>
    <w:basedOn w:val="a1"/>
    <w:pPr>
      <w:spacing w:after="120"/>
      <w:ind w:left="1415"/>
      <w:contextualSpacing/>
    </w:pPr>
    <w:rPr>
      <w:rFonts w:ascii="Times New Roman" w:eastAsia="MS Mincho" w:hAnsi="Times New Roman"/>
      <w:szCs w:val="20"/>
      <w:lang w:val="en-GB"/>
    </w:rPr>
  </w:style>
  <w:style w:type="paragraph" w:styleId="aff4">
    <w:name w:val="Balloon Text"/>
    <w:basedOn w:val="a1"/>
    <w:link w:val="aff5"/>
    <w:semiHidden/>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basedOn w:val="a1"/>
    <w:link w:val="affa"/>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3">
    <w:name w:val="List Continue 4"/>
    <w:basedOn w:val="a1"/>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4">
    <w:name w:val="List 5"/>
    <w:basedOn w:val="a1"/>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pPr>
      <w:spacing w:after="120"/>
      <w:ind w:left="283"/>
    </w:pPr>
    <w:rPr>
      <w:rFonts w:ascii="Times New Roman" w:eastAsia="MS Mincho" w:hAnsi="Times New Roman"/>
      <w:sz w:val="16"/>
      <w:szCs w:val="16"/>
      <w:lang w:val="en-GB"/>
    </w:rPr>
  </w:style>
  <w:style w:type="paragraph" w:styleId="70">
    <w:name w:val="index 7"/>
    <w:basedOn w:val="a1"/>
    <w:next w:val="a1"/>
    <w:qFormat/>
    <w:pPr>
      <w:ind w:left="1400" w:hanging="200"/>
    </w:pPr>
    <w:rPr>
      <w:rFonts w:ascii="Times New Roman" w:eastAsia="MS Mincho" w:hAnsi="Times New Roman"/>
      <w:szCs w:val="20"/>
      <w:lang w:val="en-GB"/>
    </w:rPr>
  </w:style>
  <w:style w:type="paragraph" w:styleId="90">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uiPriority w:val="99"/>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pPr>
      <w:spacing w:after="120" w:line="480" w:lineRule="auto"/>
    </w:pPr>
    <w:rPr>
      <w:rFonts w:ascii="Times New Roman" w:eastAsia="MS Mincho" w:hAnsi="Times New Roman"/>
      <w:szCs w:val="20"/>
      <w:lang w:val="en-GB"/>
    </w:rPr>
  </w:style>
  <w:style w:type="paragraph" w:styleId="44">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3"/>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4">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FollowedHyperlink"/>
    <w:rPr>
      <w:color w:val="954F72"/>
      <w:u w:val="single"/>
    </w:rPr>
  </w:style>
  <w:style w:type="character" w:styleId="afffd">
    <w:name w:val="Hyperlink"/>
    <w:uiPriority w:val="99"/>
    <w:qFormat/>
    <w:rPr>
      <w:color w:val="0000FF"/>
      <w:u w:val="single"/>
    </w:rPr>
  </w:style>
  <w:style w:type="character" w:styleId="afffe">
    <w:name w:val="annotation reference"/>
    <w:uiPriority w:val="99"/>
    <w:qFormat/>
    <w:rPr>
      <w:sz w:val="21"/>
      <w:szCs w:val="21"/>
    </w:rPr>
  </w:style>
  <w:style w:type="character" w:customStyle="1" w:styleId="apple-converted-space">
    <w:name w:val="apple-converted-space"/>
    <w:basedOn w:val="a3"/>
    <w:qFormat/>
  </w:style>
  <w:style w:type="character" w:customStyle="1" w:styleId="affff">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
    <w:rPr>
      <w:lang w:val="en-GB" w:eastAsia="en-US" w:bidi="ar-SA"/>
    </w:rPr>
  </w:style>
  <w:style w:type="character" w:customStyle="1" w:styleId="affff0">
    <w:name w:val="批注文字 字符"/>
    <w:uiPriority w:val="99"/>
    <w:qFormat/>
    <w:rPr>
      <w:kern w:val="2"/>
      <w:sz w:val="24"/>
      <w:szCs w:val="22"/>
    </w:rPr>
  </w:style>
  <w:style w:type="character" w:customStyle="1" w:styleId="affff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link w:val="aff9"/>
    <w:qFormat/>
    <w:rPr>
      <w:rFonts w:ascii="Arial" w:eastAsia="MS Mincho" w:hAnsi="Arial"/>
      <w:b/>
      <w:szCs w:val="24"/>
      <w:lang w:val="en-US" w:eastAsia="en-US" w:bidi="ar-SA"/>
    </w:rPr>
  </w:style>
  <w:style w:type="character" w:customStyle="1" w:styleId="a8">
    <w:name w:val="正文文本 字符"/>
    <w:link w:val="a2"/>
    <w:qFormat/>
    <w:rPr>
      <w:rFonts w:eastAsia="MS Mincho"/>
      <w:szCs w:val="24"/>
      <w:lang w:val="en-US" w:eastAsia="en-US" w:bidi="ar-SA"/>
    </w:rPr>
  </w:style>
  <w:style w:type="character" w:customStyle="1" w:styleId="23">
    <w:name w:val="标题 2 字符"/>
    <w:link w:val="22"/>
    <w:qFormat/>
    <w:rPr>
      <w:rFonts w:ascii="Arial" w:eastAsia="MS Mincho" w:hAnsi="Arial" w:cs="Arial"/>
      <w:b/>
      <w:bCs/>
      <w:iCs/>
      <w:szCs w:val="28"/>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12">
    <w:name w:val="批注文字 字符1"/>
    <w:link w:val="af4"/>
    <w:uiPriority w:val="99"/>
    <w:qFormat/>
    <w:rPr>
      <w:rFonts w:eastAsia="Times New Roman"/>
      <w:szCs w:val="24"/>
      <w:lang w:eastAsia="en-US"/>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ff2"/>
    <w:uiPriority w:val="34"/>
    <w:qFormat/>
    <w:locked/>
    <w:rPr>
      <w:rFonts w:ascii="Calibri" w:hAnsi="Calibri"/>
      <w:kern w:val="2"/>
      <w:sz w:val="21"/>
      <w:szCs w:val="22"/>
    </w:rPr>
  </w:style>
  <w:style w:type="paragraph" w:styleId="af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15"/>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ind w:left="1701" w:hanging="1701"/>
    </w:pPr>
  </w:style>
  <w:style w:type="paragraph" w:customStyle="1" w:styleId="Proposal">
    <w:name w:val="Proposal"/>
    <w:basedOn w:val="a1"/>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rPr>
      <w:rFonts w:ascii="Times" w:hAnsi="Times"/>
      <w:sz w:val="22"/>
      <w:szCs w:val="20"/>
    </w:rPr>
  </w:style>
  <w:style w:type="paragraph" w:customStyle="1" w:styleId="16">
    <w:name w:val="修订1"/>
    <w:uiPriority w:val="99"/>
    <w:unhideWhenUsed/>
    <w:rPr>
      <w:rFonts w:eastAsia="Times New Roman"/>
      <w:szCs w:val="24"/>
      <w:lang w:eastAsia="en-US"/>
    </w:rPr>
  </w:style>
  <w:style w:type="paragraph" w:customStyle="1" w:styleId="TdocHeading1">
    <w:name w:val="Tdoc_Heading_1"/>
    <w:basedOn w:val="10"/>
    <w:next w:val="a2"/>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pPr>
      <w:keepNext/>
      <w:keepLines/>
      <w:spacing w:line="180" w:lineRule="exact"/>
    </w:pPr>
    <w:rPr>
      <w:rFonts w:ascii="Courier New" w:hAnsi="Courier New"/>
      <w:lang w:val="en-GB" w:eastAsia="en-US"/>
    </w:rPr>
  </w:style>
  <w:style w:type="character" w:customStyle="1" w:styleId="B1Char">
    <w:name w:val="B1 Char"/>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7">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8">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9">
    <w:name w:val="正文1"/>
    <w:pPr>
      <w:spacing w:before="100" w:beforeAutospacing="1" w:after="180"/>
      <w:jc w:val="both"/>
    </w:pPr>
    <w:rPr>
      <w:rFonts w:ascii="Times New Roman" w:hAnsi="Times New Roman"/>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5">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spacing w:after="180"/>
      <w:ind w:left="1135" w:hanging="284"/>
    </w:pPr>
    <w:rPr>
      <w:rFonts w:ascii="Times New Roman" w:eastAsia="MS Mincho" w:hAnsi="Times New Roman"/>
      <w:szCs w:val="20"/>
      <w:lang w:val="en-GB"/>
    </w:rPr>
  </w:style>
  <w:style w:type="paragraph" w:customStyle="1" w:styleId="B4">
    <w:name w:val="B4"/>
    <w:basedOn w:val="a1"/>
    <w:pPr>
      <w:spacing w:after="180"/>
      <w:ind w:left="1418" w:hanging="284"/>
    </w:pPr>
    <w:rPr>
      <w:rFonts w:ascii="Times New Roman" w:eastAsia="MS Mincho" w:hAnsi="Times New Roman"/>
      <w:szCs w:val="20"/>
      <w:lang w:val="en-GB"/>
    </w:rPr>
  </w:style>
  <w:style w:type="paragraph" w:customStyle="1" w:styleId="B5">
    <w:name w:val="B5"/>
    <w:basedOn w:val="a1"/>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5">
    <w:name w:val="网格型5"/>
    <w:basedOn w:val="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3"/>
    <w:link w:val="aff4"/>
    <w:semiHidden/>
    <w:qFormat/>
    <w:rPr>
      <w:rFonts w:eastAsia="Times New Roman"/>
      <w:sz w:val="18"/>
      <w:szCs w:val="18"/>
      <w:lang w:eastAsia="en-US"/>
    </w:rPr>
  </w:style>
  <w:style w:type="paragraph" w:customStyle="1" w:styleId="1a">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b">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rPr>
      <w:rFonts w:ascii="Times New Roman" w:eastAsia="MS Mincho" w:hAnsi="Times New Roman"/>
      <w:lang w:val="en-GB" w:eastAsia="en-US"/>
    </w:rPr>
  </w:style>
  <w:style w:type="character" w:customStyle="1" w:styleId="35">
    <w:name w:val="正文文本 3 字符"/>
    <w:basedOn w:val="a3"/>
    <w:link w:val="34"/>
    <w:rPr>
      <w:rFonts w:ascii="Times New Roman" w:eastAsia="MS Mincho" w:hAnsi="Times New Roman"/>
      <w:sz w:val="16"/>
      <w:szCs w:val="16"/>
      <w:lang w:val="en-GB" w:eastAsia="en-US"/>
    </w:rPr>
  </w:style>
  <w:style w:type="character" w:customStyle="1" w:styleId="afff9">
    <w:name w:val="正文文本首行缩进 字符"/>
    <w:basedOn w:val="a8"/>
    <w:link w:val="afff8"/>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rPr>
      <w:rFonts w:ascii="Times New Roman" w:eastAsia="MS Mincho" w:hAnsi="Times New Roman"/>
      <w:lang w:val="en-GB" w:eastAsia="en-US"/>
    </w:rPr>
  </w:style>
  <w:style w:type="character" w:customStyle="1" w:styleId="38">
    <w:name w:val="正文文本缩进 3 字符"/>
    <w:basedOn w:val="a3"/>
    <w:link w:val="37"/>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0"/>
    <w:link w:val="afff6"/>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c">
    <w:name w:val="收信人地址1"/>
    <w:basedOn w:val="a1"/>
    <w:next w:val="af0"/>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8"/>
    <w:rPr>
      <w:rFonts w:ascii="Calibri Light" w:eastAsia="Yu Gothic Light" w:hAnsi="Calibri Light"/>
      <w:szCs w:val="20"/>
      <w:lang w:val="en-GB"/>
    </w:rPr>
  </w:style>
  <w:style w:type="character" w:customStyle="1" w:styleId="afff0">
    <w:name w:val="脚注文本 字符"/>
    <w:basedOn w:val="a3"/>
    <w:link w:val="afff"/>
    <w:rPr>
      <w:rFonts w:ascii="Times New Roman" w:eastAsia="MS Mincho" w:hAnsi="Times New Roman"/>
      <w:lang w:val="en-GB" w:eastAsia="en-US"/>
    </w:rPr>
  </w:style>
  <w:style w:type="character" w:customStyle="1" w:styleId="HTML0">
    <w:name w:val="HTML 地址 字符"/>
    <w:basedOn w:val="a3"/>
    <w:link w:val="HTML"/>
    <w:rPr>
      <w:rFonts w:ascii="Times New Roman" w:eastAsia="MS Mincho" w:hAnsi="Times New Roman"/>
      <w:i/>
      <w:iCs/>
      <w:lang w:val="en-GB" w:eastAsia="en-US"/>
    </w:rPr>
  </w:style>
  <w:style w:type="paragraph" w:customStyle="1" w:styleId="1e">
    <w:name w:val="索引标题1"/>
    <w:basedOn w:val="a1"/>
    <w:next w:val="14"/>
    <w:qFormat/>
    <w:pPr>
      <w:spacing w:after="180"/>
    </w:pPr>
    <w:rPr>
      <w:rFonts w:ascii="Calibri Light" w:eastAsia="Yu Gothic Light" w:hAnsi="Calibri Light"/>
      <w:b/>
      <w:bCs/>
      <w:szCs w:val="20"/>
      <w:lang w:val="en-GB"/>
    </w:rPr>
  </w:style>
  <w:style w:type="paragraph" w:customStyle="1" w:styleId="1f">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3"/>
    <w:link w:val="affff4"/>
    <w:uiPriority w:val="30"/>
    <w:qFormat/>
    <w:rPr>
      <w:i/>
      <w:iCs/>
      <w:color w:val="4472C4"/>
      <w:lang w:eastAsia="en-US"/>
    </w:rPr>
  </w:style>
  <w:style w:type="paragraph" w:styleId="affff4">
    <w:name w:val="Intense Quote"/>
    <w:basedOn w:val="a1"/>
    <w:next w:val="a1"/>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0">
    <w:name w:val="信息标题1"/>
    <w:basedOn w:val="a1"/>
    <w:next w:val="afff2"/>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3"/>
    <w:link w:val="1f0"/>
    <w:qFormat/>
    <w:rPr>
      <w:rFonts w:ascii="Calibri Light" w:eastAsia="Yu Gothic Light" w:hAnsi="Calibri Light"/>
      <w:sz w:val="24"/>
      <w:szCs w:val="24"/>
      <w:shd w:val="pct20" w:color="auto" w:fill="auto"/>
      <w:lang w:eastAsia="en-US"/>
    </w:rPr>
  </w:style>
  <w:style w:type="paragraph" w:styleId="affff6">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1">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3"/>
    <w:link w:val="affff8"/>
    <w:uiPriority w:val="29"/>
    <w:qFormat/>
    <w:rPr>
      <w:i/>
      <w:iCs/>
      <w:color w:val="404040"/>
      <w:lang w:eastAsia="en-US"/>
    </w:rPr>
  </w:style>
  <w:style w:type="paragraph" w:styleId="affff8">
    <w:name w:val="Quote"/>
    <w:basedOn w:val="a1"/>
    <w:next w:val="a1"/>
    <w:link w:val="affff7"/>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2">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3">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4">
    <w:name w:val="明显引用 字符1"/>
    <w:basedOn w:val="a3"/>
    <w:uiPriority w:val="99"/>
    <w:qFormat/>
    <w:rPr>
      <w:rFonts w:eastAsia="Times New Roman"/>
      <w:i/>
      <w:iCs/>
      <w:color w:val="4472C4" w:themeColor="accent1"/>
      <w:szCs w:val="24"/>
      <w:lang w:eastAsia="en-US"/>
    </w:rPr>
  </w:style>
  <w:style w:type="character" w:customStyle="1" w:styleId="13">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5">
    <w:name w:val="引用 字符1"/>
    <w:basedOn w:val="a3"/>
    <w:uiPriority w:val="99"/>
    <w:rPr>
      <w:rFonts w:eastAsia="Times New Roman"/>
      <w:i/>
      <w:iCs/>
      <w:color w:val="404040" w:themeColor="text1" w:themeTint="BF"/>
      <w:szCs w:val="24"/>
      <w:lang w:eastAsia="en-US"/>
    </w:rPr>
  </w:style>
  <w:style w:type="character" w:customStyle="1" w:styleId="1f6">
    <w:name w:val="副标题 字符1"/>
    <w:basedOn w:val="a3"/>
    <w:rPr>
      <w:rFonts w:asciiTheme="minorHAnsi" w:eastAsiaTheme="minorEastAsia" w:hAnsiTheme="minorHAnsi" w:cstheme="minorBidi"/>
      <w:b/>
      <w:bCs/>
      <w:kern w:val="28"/>
      <w:sz w:val="32"/>
      <w:szCs w:val="32"/>
      <w:lang w:eastAsia="en-US"/>
    </w:rPr>
  </w:style>
  <w:style w:type="character" w:customStyle="1" w:styleId="1f7">
    <w:name w:val="标题 字符1"/>
    <w:basedOn w:val="a3"/>
    <w:rPr>
      <w:rFonts w:asciiTheme="majorHAnsi" w:eastAsiaTheme="majorEastAsia" w:hAnsiTheme="majorHAnsi" w:cstheme="majorBidi"/>
      <w:b/>
      <w:bCs/>
      <w:sz w:val="32"/>
      <w:szCs w:val="32"/>
      <w:lang w:eastAsia="en-US"/>
    </w:rPr>
  </w:style>
  <w:style w:type="table" w:customStyle="1" w:styleId="61">
    <w:name w:val="网格型6"/>
    <w:basedOn w:val="a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9">
    <w:name w:val="Placeholder Text"/>
    <w:basedOn w:val="a3"/>
    <w:uiPriority w:val="99"/>
    <w:unhideWhenUsed/>
    <w:qFormat/>
    <w:rPr>
      <w:color w:val="808080"/>
    </w:rPr>
  </w:style>
  <w:style w:type="table" w:customStyle="1" w:styleId="71">
    <w:name w:val="网格型7"/>
    <w:basedOn w:val="a4"/>
    <w:uiPriority w:val="5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6">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pPr>
      <w:tabs>
        <w:tab w:val="left" w:pos="1701"/>
        <w:tab w:val="right" w:pos="9639"/>
      </w:tabs>
      <w:spacing w:after="240"/>
    </w:pPr>
    <w:rPr>
      <w:rFonts w:ascii="Times New Roman" w:hAnsi="Times New Roman"/>
      <w:b/>
      <w:sz w:val="24"/>
      <w:lang w:eastAsia="zh-CN"/>
    </w:r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pPr>
      <w:numPr>
        <w:numId w:val="17"/>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Pr>
      <w:rFonts w:ascii="Times New Roman" w:hAnsi="Times New Roman"/>
      <w:b/>
      <w:kern w:val="2"/>
      <w:szCs w:val="18"/>
      <w:lang w:eastAsia="en-US"/>
      <w14:ligatures w14:val="standardContextual"/>
    </w:rPr>
  </w:style>
  <w:style w:type="table" w:customStyle="1" w:styleId="TableGrid81">
    <w:name w:val="TableGrid8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autoRedefine/>
    <w:qFormat/>
    <w:pPr>
      <w:spacing w:after="120"/>
    </w:pPr>
    <w:rPr>
      <w:rFonts w:ascii="Arial" w:hAnsi="Arial"/>
      <w:lang w:val="en-GB" w:eastAsia="en-US"/>
    </w:rPr>
  </w:style>
  <w:style w:type="table" w:customStyle="1" w:styleId="TableGrid45">
    <w:name w:val="TableGrid45"/>
    <w:basedOn w:val="a4"/>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NoSpacing">
    <w:name w:val="Normal_NoSpacing"/>
    <w:basedOn w:val="a1"/>
    <w:autoRedefine/>
    <w:qFormat/>
    <w:rPr>
      <w:rFonts w:ascii="Times New Roman" w:hAnsi="Times New Roman"/>
      <w:szCs w:val="20"/>
      <w:lang w:eastAsia="zh-CN"/>
    </w:rPr>
  </w:style>
  <w:style w:type="paragraph" w:customStyle="1" w:styleId="StyleHeading1H1h1appheading1l1MemoHeading1h11h12h13h">
    <w:name w:val="Style Heading 1H1h1app heading 1l1Memo Heading 1h11h12h13h..."/>
    <w:basedOn w:val="10"/>
    <w:rsid w:val="001655DA"/>
    <w:pPr>
      <w:keepNext w:val="0"/>
      <w:widowControl w:val="0"/>
      <w:numPr>
        <w:numId w:val="71"/>
      </w:numPr>
      <w:spacing w:before="240" w:after="60"/>
      <w:ind w:left="480" w:hanging="480"/>
    </w:pPr>
    <w:rPr>
      <w:rFonts w:ascii="Helvetica" w:eastAsia="Times New Roman" w:hAnsi="Helvetica"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yperlink" Target="file:///E:\backup+essential+(E)\&#30740;&#31350;\3GPP\RAN1\%23118\chairmannotes\Docs\R1-2407378.zip" TargetMode="Externa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16.wmf"/><Relationship Id="rId68" Type="http://schemas.openxmlformats.org/officeDocument/2006/relationships/image" Target="media/image17.wmf"/><Relationship Id="rId84" Type="http://schemas.openxmlformats.org/officeDocument/2006/relationships/oleObject" Target="embeddings/oleObject38.bin"/><Relationship Id="rId89" Type="http://schemas.openxmlformats.org/officeDocument/2006/relationships/image" Target="media/image26.wmf"/><Relationship Id="rId16" Type="http://schemas.openxmlformats.org/officeDocument/2006/relationships/hyperlink" Target="file:///E:\backup+essential+(E)\&#30740;&#31350;\3GPP\RAN1\%23118\chairmannotes\Docs\R1-2406854.zip" TargetMode="External"/><Relationship Id="rId11" Type="http://schemas.openxmlformats.org/officeDocument/2006/relationships/hyperlink" Target="file:///E:\backup+essential+(E)\&#30740;&#31350;\3GPP\RAN1\%23118\chairmannotes\Docs\R1-2407356.zip" TargetMode="External"/><Relationship Id="rId32" Type="http://schemas.openxmlformats.org/officeDocument/2006/relationships/image" Target="media/image5.wmf"/><Relationship Id="rId37" Type="http://schemas.openxmlformats.org/officeDocument/2006/relationships/oleObject" Target="embeddings/oleObject7.bin"/><Relationship Id="rId53" Type="http://schemas.openxmlformats.org/officeDocument/2006/relationships/image" Target="media/image14.wmf"/><Relationship Id="rId58" Type="http://schemas.openxmlformats.org/officeDocument/2006/relationships/oleObject" Target="embeddings/oleObject20.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oleObject" Target="embeddings/oleObject52.bin"/><Relationship Id="rId5" Type="http://schemas.openxmlformats.org/officeDocument/2006/relationships/numbering" Target="numbering.xml"/><Relationship Id="rId90" Type="http://schemas.openxmlformats.org/officeDocument/2006/relationships/oleObject" Target="embeddings/oleObject41.bin"/><Relationship Id="rId95" Type="http://schemas.openxmlformats.org/officeDocument/2006/relationships/oleObject" Target="embeddings/oleObject45.bin"/><Relationship Id="rId22" Type="http://schemas.openxmlformats.org/officeDocument/2006/relationships/hyperlink" Target="file:///E:\backup+essential+(E)\&#30740;&#31350;\3GPP\RAN1\%23118\chairmannotes\Docs\R1-2407516.zip" TargetMode="External"/><Relationship Id="rId27" Type="http://schemas.openxmlformats.org/officeDocument/2006/relationships/oleObject" Target="embeddings/oleObject2.bin"/><Relationship Id="rId43" Type="http://schemas.openxmlformats.org/officeDocument/2006/relationships/oleObject" Target="embeddings/oleObject10.bin"/><Relationship Id="rId48" Type="http://schemas.openxmlformats.org/officeDocument/2006/relationships/oleObject" Target="embeddings/oleObject14.bin"/><Relationship Id="rId64" Type="http://schemas.openxmlformats.org/officeDocument/2006/relationships/oleObject" Target="embeddings/oleObject25.bin"/><Relationship Id="rId69" Type="http://schemas.openxmlformats.org/officeDocument/2006/relationships/oleObject" Target="embeddings/oleObject29.bin"/><Relationship Id="rId80" Type="http://schemas.openxmlformats.org/officeDocument/2006/relationships/image" Target="media/image22.wmf"/><Relationship Id="rId85" Type="http://schemas.openxmlformats.org/officeDocument/2006/relationships/image" Target="media/image24.wmf"/><Relationship Id="rId12" Type="http://schemas.openxmlformats.org/officeDocument/2006/relationships/hyperlink" Target="file:///E:\backup+essential+(E)\&#30740;&#31350;\3GPP\RAN1\%23118\chairmannotes\Docs\R1-2407420.zip" TargetMode="External"/><Relationship Id="rId17" Type="http://schemas.openxmlformats.org/officeDocument/2006/relationships/hyperlink" Target="file:///E:\backup+essential+(E)\&#30740;&#31350;\3GPP\RAN1\%23118\chairmannotes\Docs\R1-2406855.zip" TargetMode="External"/><Relationship Id="rId33" Type="http://schemas.openxmlformats.org/officeDocument/2006/relationships/oleObject" Target="embeddings/oleObject5.bin"/><Relationship Id="rId38" Type="http://schemas.openxmlformats.org/officeDocument/2006/relationships/image" Target="media/image8.wmf"/><Relationship Id="rId59" Type="http://schemas.openxmlformats.org/officeDocument/2006/relationships/oleObject" Target="embeddings/oleObject21.bin"/><Relationship Id="rId103" Type="http://schemas.openxmlformats.org/officeDocument/2006/relationships/oleObject" Target="embeddings/oleObject53.bin"/><Relationship Id="rId20" Type="http://schemas.openxmlformats.org/officeDocument/2006/relationships/hyperlink" Target="file:///E:\backup+essential+(E)\&#30740;&#31350;\3GPP\RAN1\%23118\chairmannotes\Docs\R1-2407301.zip" TargetMode="External"/><Relationship Id="rId41" Type="http://schemas.openxmlformats.org/officeDocument/2006/relationships/oleObject" Target="embeddings/oleObject9.bin"/><Relationship Id="rId54" Type="http://schemas.openxmlformats.org/officeDocument/2006/relationships/oleObject" Target="embeddings/oleObject17.bin"/><Relationship Id="rId62" Type="http://schemas.openxmlformats.org/officeDocument/2006/relationships/oleObject" Target="embeddings/oleObject24.bin"/><Relationship Id="rId70" Type="http://schemas.openxmlformats.org/officeDocument/2006/relationships/image" Target="media/image18.wmf"/><Relationship Id="rId75" Type="http://schemas.openxmlformats.org/officeDocument/2006/relationships/image" Target="media/image20.wmf"/><Relationship Id="rId83" Type="http://schemas.openxmlformats.org/officeDocument/2006/relationships/image" Target="media/image23.wmf"/><Relationship Id="rId88" Type="http://schemas.openxmlformats.org/officeDocument/2006/relationships/oleObject" Target="embeddings/oleObject40.bin"/><Relationship Id="rId91" Type="http://schemas.openxmlformats.org/officeDocument/2006/relationships/image" Target="media/image27.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E:\backup+essential+(E)\&#30740;&#31350;\3GPP\RAN1\%23118\chairmannotes\Docs\R1-2406853.zip" TargetMode="External"/><Relationship Id="rId23" Type="http://schemas.openxmlformats.org/officeDocument/2006/relationships/hyperlink" Target="file:///E:\backup+essential+(E)\&#30740;&#31350;\3GPP\RAN1\%23118\chairmannotes\Docs\R1-2407517.zip"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2.wmf"/><Relationship Id="rId57" Type="http://schemas.openxmlformats.org/officeDocument/2006/relationships/oleObject" Target="embeddings/oleObject19.bin"/><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4.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oleObject" Target="embeddings/oleObject51.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E:\backup+essential+(E)\&#30740;&#31350;\3GPP\RAN1\%23118\chairmannotes\Docs\R1-2407491.zip" TargetMode="External"/><Relationship Id="rId18" Type="http://schemas.openxmlformats.org/officeDocument/2006/relationships/hyperlink" Target="file:///E:\backup+essential+(E)\&#30740;&#31350;\3GPP\RAN1\%23118\chairmannotes\Docs\R1-2407506.zip" TargetMode="External"/><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image" Target="media/image15.wmf"/><Relationship Id="rId76" Type="http://schemas.openxmlformats.org/officeDocument/2006/relationships/oleObject" Target="embeddings/oleObject33.bin"/><Relationship Id="rId97" Type="http://schemas.openxmlformats.org/officeDocument/2006/relationships/oleObject" Target="embeddings/oleObject47.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oleObject" Target="embeddings/oleObject3.bin"/><Relationship Id="rId24" Type="http://schemas.openxmlformats.org/officeDocument/2006/relationships/image" Target="media/image1.wmf"/><Relationship Id="rId40" Type="http://schemas.openxmlformats.org/officeDocument/2006/relationships/image" Target="media/image9.wmf"/><Relationship Id="rId45" Type="http://schemas.openxmlformats.org/officeDocument/2006/relationships/oleObject" Target="embeddings/oleObject11.bin"/><Relationship Id="rId66" Type="http://schemas.openxmlformats.org/officeDocument/2006/relationships/oleObject" Target="embeddings/oleObject27.bin"/><Relationship Id="rId87" Type="http://schemas.openxmlformats.org/officeDocument/2006/relationships/image" Target="media/image25.wmf"/><Relationship Id="rId61" Type="http://schemas.openxmlformats.org/officeDocument/2006/relationships/oleObject" Target="embeddings/oleObject23.bin"/><Relationship Id="rId82" Type="http://schemas.openxmlformats.org/officeDocument/2006/relationships/oleObject" Target="embeddings/oleObject37.bin"/><Relationship Id="rId19" Type="http://schemas.openxmlformats.org/officeDocument/2006/relationships/hyperlink" Target="file:///E:\backup+essential+(E)\&#30740;&#31350;\3GPP\RAN1\%23118\chairmannotes\Docs\R1-2407558.zip" TargetMode="External"/><Relationship Id="rId14" Type="http://schemas.openxmlformats.org/officeDocument/2006/relationships/hyperlink" Target="file:///E:\backup+essential+(E)\&#30740;&#31350;\3GPP\RAN1\%23118\chairmannotes\Docs\R1-2407492.zip" TargetMode="External"/><Relationship Id="rId30" Type="http://schemas.openxmlformats.org/officeDocument/2006/relationships/image" Target="media/image4.wmf"/><Relationship Id="rId35" Type="http://schemas.openxmlformats.org/officeDocument/2006/relationships/oleObject" Target="embeddings/oleObject6.bin"/><Relationship Id="rId56" Type="http://schemas.openxmlformats.org/officeDocument/2006/relationships/oleObject" Target="embeddings/oleObject18.bin"/><Relationship Id="rId77" Type="http://schemas.openxmlformats.org/officeDocument/2006/relationships/oleObject" Target="embeddings/oleObject34.bin"/><Relationship Id="rId100" Type="http://schemas.openxmlformats.org/officeDocument/2006/relationships/oleObject" Target="embeddings/oleObject50.bin"/><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image" Target="media/image19.wmf"/><Relationship Id="rId93" Type="http://schemas.openxmlformats.org/officeDocument/2006/relationships/oleObject" Target="embeddings/oleObject43.bin"/><Relationship Id="rId98" Type="http://schemas.openxmlformats.org/officeDocument/2006/relationships/oleObject" Target="embeddings/oleObject48.bin"/><Relationship Id="rId3" Type="http://schemas.openxmlformats.org/officeDocument/2006/relationships/customXml" Target="../customXml/item3.xml"/><Relationship Id="rId25" Type="http://schemas.openxmlformats.org/officeDocument/2006/relationships/oleObject" Target="embeddings/oleObject1.bin"/><Relationship Id="rId46" Type="http://schemas.openxmlformats.org/officeDocument/2006/relationships/oleObject" Target="embeddings/oleObject12.bin"/><Relationship Id="rId67"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49</Pages>
  <Words>19253</Words>
  <Characters>109744</Characters>
  <Application>Microsoft Office Word</Application>
  <DocSecurity>0</DocSecurity>
  <Lines>914</Lines>
  <Paragraphs>257</Paragraphs>
  <ScaleCrop>false</ScaleCrop>
  <Company>Vivo</Company>
  <LinksUpToDate>false</LinksUpToDate>
  <CharactersWithSpaces>128740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9</cp:revision>
  <cp:lastPrinted>2011-08-03T09:36:00Z</cp:lastPrinted>
  <dcterms:created xsi:type="dcterms:W3CDTF">2024-11-26T02:22:00Z</dcterms:created>
  <dcterms:modified xsi:type="dcterms:W3CDTF">2025-05-23T09:42:00Z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y fmtid="{D5CDD505-2E9C-101B-9397-08002B2CF9AE}" pid="12" name="KSOTemplateDocerSaveRecord">
    <vt:lpwstr>eyJoZGlkIjoiMDljYzUzMWQ4OWI0YzBkYjYzMDRhZTY5ZjZkYmFmYTgiLCJ1c2VySWQiOiIxMDY5ODM4Njk0In0=</vt:lpwstr>
  </property>
  <property fmtid="{D5CDD505-2E9C-101B-9397-08002B2CF9AE}" pid="13" name="ICV">
    <vt:lpwstr>9043A123778046F6A7E808D7B832CA67_12</vt:lpwstr>
  </property>
</Properties>
</file>